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93B8BD" w14:textId="77777777" w:rsidR="003549FB" w:rsidRPr="00F85A31" w:rsidRDefault="003549FB" w:rsidP="00853FFE">
      <w:pPr>
        <w:jc w:val="center"/>
        <w:rPr>
          <w:rFonts w:ascii="Times New Roman" w:hAnsi="Times New Roman" w:cs="Times New Roman"/>
          <w:b/>
          <w:color w:val="auto"/>
          <w:sz w:val="22"/>
          <w:szCs w:val="22"/>
        </w:rPr>
      </w:pPr>
    </w:p>
    <w:p w14:paraId="35F9434C" w14:textId="77777777" w:rsidR="00853FFE" w:rsidRPr="00F85A31" w:rsidRDefault="00853FFE" w:rsidP="00853FFE">
      <w:pPr>
        <w:jc w:val="center"/>
        <w:rPr>
          <w:rFonts w:ascii="Times New Roman" w:hAnsi="Times New Roman" w:cs="Times New Roman"/>
          <w:b/>
          <w:color w:val="auto"/>
          <w:sz w:val="22"/>
          <w:szCs w:val="22"/>
        </w:rPr>
      </w:pPr>
      <w:r w:rsidRPr="00F85A31">
        <w:rPr>
          <w:rFonts w:ascii="Times New Roman" w:hAnsi="Times New Roman" w:cs="Times New Roman"/>
          <w:b/>
          <w:color w:val="auto"/>
          <w:sz w:val="22"/>
          <w:szCs w:val="22"/>
        </w:rPr>
        <w:t>UMOWA nr …………………</w:t>
      </w:r>
    </w:p>
    <w:p w14:paraId="36978829" w14:textId="7D6461B3" w:rsidR="00853FFE" w:rsidRPr="00F85A31" w:rsidRDefault="003B0E9A" w:rsidP="00853FFE">
      <w:pPr>
        <w:jc w:val="center"/>
        <w:rPr>
          <w:rFonts w:ascii="Times New Roman" w:hAnsi="Times New Roman" w:cs="Times New Roman"/>
          <w:color w:val="auto"/>
          <w:sz w:val="22"/>
          <w:szCs w:val="22"/>
        </w:rPr>
      </w:pPr>
      <w:r w:rsidRPr="00F85A31">
        <w:rPr>
          <w:rFonts w:ascii="Times New Roman" w:hAnsi="Times New Roman" w:cs="Times New Roman"/>
          <w:color w:val="auto"/>
          <w:sz w:val="22"/>
          <w:szCs w:val="22"/>
        </w:rPr>
        <w:t>….</w:t>
      </w:r>
      <w:r w:rsidR="00853FFE" w:rsidRPr="00F85A31">
        <w:rPr>
          <w:rFonts w:ascii="Times New Roman" w:hAnsi="Times New Roman" w:cs="Times New Roman"/>
          <w:color w:val="auto"/>
          <w:sz w:val="22"/>
          <w:szCs w:val="22"/>
        </w:rPr>
        <w:t>.................</w:t>
      </w:r>
      <w:r w:rsidR="009D2724" w:rsidRPr="00F85A31">
        <w:rPr>
          <w:rFonts w:ascii="Times New Roman" w:hAnsi="Times New Roman" w:cs="Times New Roman"/>
          <w:color w:val="auto"/>
          <w:sz w:val="22"/>
          <w:szCs w:val="22"/>
        </w:rPr>
        <w:t xml:space="preserve"> …</w:t>
      </w:r>
      <w:r w:rsidR="00853FFE" w:rsidRPr="00F85A31">
        <w:rPr>
          <w:rFonts w:ascii="Times New Roman" w:hAnsi="Times New Roman" w:cs="Times New Roman"/>
          <w:color w:val="auto"/>
          <w:sz w:val="22"/>
          <w:szCs w:val="22"/>
        </w:rPr>
        <w:t xml:space="preserve"> roku w Warszawie pomiędzy:</w:t>
      </w:r>
    </w:p>
    <w:p w14:paraId="566D2B6F" w14:textId="77777777" w:rsidR="00BE3E59" w:rsidRPr="00F85A31" w:rsidRDefault="00BE3E59" w:rsidP="00853FFE">
      <w:pPr>
        <w:jc w:val="center"/>
        <w:rPr>
          <w:rFonts w:ascii="Times New Roman" w:hAnsi="Times New Roman" w:cs="Times New Roman"/>
          <w:color w:val="auto"/>
          <w:sz w:val="22"/>
          <w:szCs w:val="22"/>
        </w:rPr>
      </w:pPr>
    </w:p>
    <w:p w14:paraId="77222C18" w14:textId="31CCF388" w:rsidR="00853FFE" w:rsidRPr="00F85A31" w:rsidRDefault="00853FFE" w:rsidP="00853FFE">
      <w:pPr>
        <w:rPr>
          <w:rFonts w:ascii="Times New Roman" w:hAnsi="Times New Roman" w:cs="Times New Roman"/>
          <w:b/>
          <w:color w:val="auto"/>
          <w:sz w:val="22"/>
          <w:szCs w:val="22"/>
        </w:rPr>
      </w:pPr>
      <w:r w:rsidRPr="00F85A31">
        <w:rPr>
          <w:rFonts w:ascii="Times New Roman" w:hAnsi="Times New Roman" w:cs="Times New Roman"/>
          <w:b/>
          <w:color w:val="auto"/>
          <w:sz w:val="22"/>
          <w:szCs w:val="22"/>
        </w:rPr>
        <w:t>Skarbem Państwa – Komendant</w:t>
      </w:r>
      <w:r w:rsidR="00594960" w:rsidRPr="00F85A31">
        <w:rPr>
          <w:rFonts w:ascii="Times New Roman" w:hAnsi="Times New Roman" w:cs="Times New Roman"/>
          <w:b/>
          <w:color w:val="auto"/>
          <w:sz w:val="22"/>
          <w:szCs w:val="22"/>
        </w:rPr>
        <w:t>em</w:t>
      </w:r>
      <w:r w:rsidRPr="00F85A31">
        <w:rPr>
          <w:rFonts w:ascii="Times New Roman" w:hAnsi="Times New Roman" w:cs="Times New Roman"/>
          <w:b/>
          <w:color w:val="auto"/>
          <w:sz w:val="22"/>
          <w:szCs w:val="22"/>
        </w:rPr>
        <w:t xml:space="preserve"> Stołeczn</w:t>
      </w:r>
      <w:r w:rsidR="00594960" w:rsidRPr="00F85A31">
        <w:rPr>
          <w:rFonts w:ascii="Times New Roman" w:hAnsi="Times New Roman" w:cs="Times New Roman"/>
          <w:b/>
          <w:color w:val="auto"/>
          <w:sz w:val="22"/>
          <w:szCs w:val="22"/>
        </w:rPr>
        <w:t>ym</w:t>
      </w:r>
      <w:r w:rsidRPr="00F85A31">
        <w:rPr>
          <w:rFonts w:ascii="Times New Roman" w:hAnsi="Times New Roman" w:cs="Times New Roman"/>
          <w:b/>
          <w:color w:val="auto"/>
          <w:sz w:val="22"/>
          <w:szCs w:val="22"/>
        </w:rPr>
        <w:t xml:space="preserve"> Policji</w:t>
      </w:r>
    </w:p>
    <w:p w14:paraId="750298AA" w14:textId="77777777" w:rsidR="00853FFE" w:rsidRPr="00F85A31" w:rsidRDefault="00853FFE" w:rsidP="00853FFE">
      <w:pPr>
        <w:rPr>
          <w:rFonts w:ascii="Times New Roman" w:hAnsi="Times New Roman" w:cs="Times New Roman"/>
          <w:color w:val="auto"/>
          <w:sz w:val="22"/>
          <w:szCs w:val="22"/>
        </w:rPr>
      </w:pPr>
      <w:r w:rsidRPr="00F85A31">
        <w:rPr>
          <w:rFonts w:ascii="Times New Roman" w:hAnsi="Times New Roman" w:cs="Times New Roman"/>
          <w:color w:val="auto"/>
          <w:sz w:val="22"/>
          <w:szCs w:val="22"/>
        </w:rPr>
        <w:t>z siedzibą przy ul. Nowolipie 2, 00-150 Warszawa,</w:t>
      </w:r>
    </w:p>
    <w:p w14:paraId="791F8EF0" w14:textId="77777777" w:rsidR="00000554" w:rsidRPr="00F85A31" w:rsidRDefault="00853FFE" w:rsidP="00853FFE">
      <w:pPr>
        <w:rPr>
          <w:rFonts w:ascii="Times New Roman" w:hAnsi="Times New Roman" w:cs="Times New Roman"/>
          <w:color w:val="auto"/>
          <w:sz w:val="22"/>
          <w:szCs w:val="22"/>
        </w:rPr>
      </w:pPr>
      <w:r w:rsidRPr="00F85A31">
        <w:rPr>
          <w:rFonts w:ascii="Times New Roman" w:hAnsi="Times New Roman" w:cs="Times New Roman"/>
          <w:color w:val="auto"/>
          <w:sz w:val="22"/>
          <w:szCs w:val="22"/>
        </w:rPr>
        <w:t>NIP: 5251930070, REGON: 012126482 reprezentowanym przez:</w:t>
      </w:r>
    </w:p>
    <w:p w14:paraId="6E9A7759" w14:textId="4ABB9183" w:rsidR="00000554" w:rsidRPr="00F85A31" w:rsidRDefault="00000554" w:rsidP="00853FFE">
      <w:pPr>
        <w:rPr>
          <w:rFonts w:ascii="Times New Roman" w:hAnsi="Times New Roman" w:cs="Times New Roman"/>
          <w:color w:val="auto"/>
          <w:sz w:val="22"/>
          <w:szCs w:val="22"/>
        </w:rPr>
      </w:pPr>
      <w:r w:rsidRPr="00F85A31">
        <w:rPr>
          <w:rFonts w:ascii="Times New Roman" w:hAnsi="Times New Roman" w:cs="Times New Roman"/>
          <w:color w:val="auto"/>
          <w:sz w:val="22"/>
          <w:szCs w:val="22"/>
        </w:rPr>
        <w:t>……………………………………….</w:t>
      </w:r>
    </w:p>
    <w:p w14:paraId="402B1C33" w14:textId="30530ED2" w:rsidR="00000554" w:rsidRPr="00F85A31" w:rsidRDefault="00B2518C" w:rsidP="00000554">
      <w:pPr>
        <w:rPr>
          <w:rFonts w:ascii="Times New Roman" w:hAnsi="Times New Roman" w:cs="Times New Roman"/>
          <w:color w:val="auto"/>
          <w:sz w:val="22"/>
          <w:szCs w:val="22"/>
        </w:rPr>
      </w:pPr>
      <w:r w:rsidRPr="00F85A31">
        <w:rPr>
          <w:rFonts w:ascii="Times New Roman" w:hAnsi="Times New Roman" w:cs="Times New Roman"/>
          <w:color w:val="auto"/>
          <w:sz w:val="22"/>
          <w:szCs w:val="22"/>
        </w:rPr>
        <w:t>a</w:t>
      </w:r>
    </w:p>
    <w:p w14:paraId="54ABCA96" w14:textId="4BBEBC66" w:rsidR="00B2518C" w:rsidRPr="00F85A31" w:rsidRDefault="00B2518C" w:rsidP="00000554">
      <w:pPr>
        <w:rPr>
          <w:rFonts w:ascii="Times New Roman" w:hAnsi="Times New Roman" w:cs="Times New Roman"/>
          <w:color w:val="auto"/>
          <w:sz w:val="22"/>
          <w:szCs w:val="22"/>
        </w:rPr>
      </w:pPr>
      <w:r w:rsidRPr="00F85A31">
        <w:rPr>
          <w:rFonts w:ascii="Times New Roman" w:hAnsi="Times New Roman" w:cs="Times New Roman"/>
          <w:color w:val="auto"/>
          <w:sz w:val="22"/>
          <w:szCs w:val="22"/>
        </w:rPr>
        <w:t>…</w:t>
      </w:r>
    </w:p>
    <w:p w14:paraId="175AB91B" w14:textId="102B631A" w:rsidR="00000554" w:rsidRPr="00F85A31" w:rsidRDefault="00DD681F" w:rsidP="00000554">
      <w:pPr>
        <w:rPr>
          <w:rFonts w:ascii="Times New Roman" w:hAnsi="Times New Roman" w:cs="Times New Roman"/>
          <w:color w:val="auto"/>
          <w:sz w:val="22"/>
          <w:szCs w:val="22"/>
        </w:rPr>
      </w:pPr>
      <w:r w:rsidRPr="00F85A31">
        <w:rPr>
          <w:rFonts w:ascii="Times New Roman" w:hAnsi="Times New Roman" w:cs="Times New Roman"/>
          <w:color w:val="auto"/>
          <w:sz w:val="22"/>
          <w:szCs w:val="22"/>
        </w:rPr>
        <w:t>z siedzibą</w:t>
      </w:r>
      <w:r w:rsidR="00000554" w:rsidRPr="00F85A31">
        <w:rPr>
          <w:rFonts w:ascii="Times New Roman" w:hAnsi="Times New Roman" w:cs="Times New Roman"/>
          <w:color w:val="auto"/>
          <w:sz w:val="22"/>
          <w:szCs w:val="22"/>
        </w:rPr>
        <w:t>….…………………………………….</w:t>
      </w:r>
    </w:p>
    <w:p w14:paraId="2CCB2A69" w14:textId="6F4E6B38" w:rsidR="00000554" w:rsidRPr="00F85A31" w:rsidRDefault="00000554" w:rsidP="00000554">
      <w:pPr>
        <w:rPr>
          <w:rFonts w:ascii="Times New Roman" w:hAnsi="Times New Roman" w:cs="Times New Roman"/>
          <w:color w:val="auto"/>
          <w:sz w:val="22"/>
          <w:szCs w:val="22"/>
        </w:rPr>
      </w:pPr>
      <w:r w:rsidRPr="00F85A31">
        <w:rPr>
          <w:rFonts w:ascii="Times New Roman" w:hAnsi="Times New Roman" w:cs="Times New Roman"/>
          <w:color w:val="auto"/>
          <w:sz w:val="22"/>
          <w:szCs w:val="22"/>
        </w:rPr>
        <w:t>reprezentowanym przez:</w:t>
      </w:r>
    </w:p>
    <w:p w14:paraId="2E743F34" w14:textId="5536FC8F" w:rsidR="00B2518C" w:rsidRPr="00F85A31" w:rsidRDefault="00B2518C" w:rsidP="00000554">
      <w:pPr>
        <w:rPr>
          <w:rFonts w:ascii="Times New Roman" w:hAnsi="Times New Roman" w:cs="Times New Roman"/>
          <w:color w:val="auto"/>
          <w:sz w:val="22"/>
          <w:szCs w:val="22"/>
        </w:rPr>
      </w:pPr>
      <w:r w:rsidRPr="00F85A31">
        <w:rPr>
          <w:rFonts w:ascii="Times New Roman" w:hAnsi="Times New Roman" w:cs="Times New Roman"/>
          <w:color w:val="auto"/>
          <w:sz w:val="22"/>
          <w:szCs w:val="22"/>
        </w:rPr>
        <w:t>…</w:t>
      </w:r>
    </w:p>
    <w:p w14:paraId="7D10457D" w14:textId="275C014C" w:rsidR="00853FFE" w:rsidRPr="00F85A31" w:rsidRDefault="00D242DC" w:rsidP="00853FFE">
      <w:pPr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F85A31">
        <w:rPr>
          <w:rFonts w:ascii="Times New Roman" w:hAnsi="Times New Roman" w:cs="Times New Roman"/>
          <w:color w:val="auto"/>
          <w:sz w:val="22"/>
          <w:szCs w:val="22"/>
        </w:rPr>
        <w:t>zwaną</w:t>
      </w:r>
      <w:r w:rsidR="00853FFE" w:rsidRPr="00F85A31">
        <w:rPr>
          <w:rFonts w:ascii="Times New Roman" w:hAnsi="Times New Roman" w:cs="Times New Roman"/>
          <w:color w:val="auto"/>
          <w:sz w:val="22"/>
          <w:szCs w:val="22"/>
        </w:rPr>
        <w:t xml:space="preserve"> w treści umowy </w:t>
      </w:r>
      <w:r w:rsidR="00853FFE" w:rsidRPr="00F85A31">
        <w:rPr>
          <w:rFonts w:ascii="Times New Roman" w:hAnsi="Times New Roman" w:cs="Times New Roman"/>
          <w:b/>
          <w:color w:val="auto"/>
          <w:sz w:val="22"/>
          <w:szCs w:val="22"/>
        </w:rPr>
        <w:t>„Wykonawcą”</w:t>
      </w:r>
    </w:p>
    <w:p w14:paraId="7446D959" w14:textId="77777777" w:rsidR="00853FFE" w:rsidRPr="00F85A31" w:rsidRDefault="00853FFE" w:rsidP="00853FFE">
      <w:pPr>
        <w:pStyle w:val="Default"/>
        <w:rPr>
          <w:rFonts w:ascii="Times New Roman" w:hAnsi="Times New Roman" w:cs="Times New Roman"/>
          <w:color w:val="auto"/>
          <w:sz w:val="22"/>
          <w:szCs w:val="22"/>
          <w:lang w:bidi="hi-IN"/>
        </w:rPr>
      </w:pPr>
    </w:p>
    <w:p w14:paraId="5D0D1ECC" w14:textId="018123B3" w:rsidR="00853FFE" w:rsidRPr="00F85A31" w:rsidRDefault="00370858" w:rsidP="00946D2B">
      <w:pPr>
        <w:pStyle w:val="Default"/>
        <w:jc w:val="both"/>
        <w:rPr>
          <w:rFonts w:ascii="Times New Roman" w:hAnsi="Times New Roman" w:cs="Times New Roman"/>
          <w:color w:val="auto"/>
          <w:sz w:val="22"/>
          <w:szCs w:val="22"/>
          <w:lang w:bidi="hi-IN"/>
        </w:rPr>
      </w:pPr>
      <w:bookmarkStart w:id="0" w:name="_Hlk115079255"/>
      <w:r w:rsidRPr="00F85A31">
        <w:rPr>
          <w:rStyle w:val="Domylnaczcionkaakapitu1"/>
          <w:rFonts w:ascii="Times New Roman" w:hAnsi="Times New Roman" w:cs="Times New Roman"/>
          <w:bCs/>
          <w:sz w:val="22"/>
          <w:szCs w:val="22"/>
        </w:rPr>
        <w:t>w wyniku przeprowadzonego postępowania o</w:t>
      </w:r>
      <w:r w:rsidR="00C17090" w:rsidRPr="00F85A31">
        <w:rPr>
          <w:rStyle w:val="Domylnaczcionkaakapitu1"/>
          <w:rFonts w:ascii="Times New Roman" w:hAnsi="Times New Roman" w:cs="Times New Roman"/>
          <w:bCs/>
          <w:sz w:val="22"/>
          <w:szCs w:val="22"/>
        </w:rPr>
        <w:t xml:space="preserve"> zamówieni</w:t>
      </w:r>
      <w:r w:rsidRPr="00F85A31">
        <w:rPr>
          <w:rStyle w:val="Domylnaczcionkaakapitu1"/>
          <w:rFonts w:ascii="Times New Roman" w:hAnsi="Times New Roman" w:cs="Times New Roman"/>
          <w:bCs/>
          <w:sz w:val="22"/>
          <w:szCs w:val="22"/>
        </w:rPr>
        <w:t>e</w:t>
      </w:r>
      <w:r w:rsidR="00C17090" w:rsidRPr="00F85A31">
        <w:rPr>
          <w:rStyle w:val="Domylnaczcionkaakapitu1"/>
          <w:rFonts w:ascii="Times New Roman" w:hAnsi="Times New Roman" w:cs="Times New Roman"/>
          <w:bCs/>
          <w:sz w:val="22"/>
          <w:szCs w:val="22"/>
        </w:rPr>
        <w:t xml:space="preserve"> publiczne</w:t>
      </w:r>
      <w:r w:rsidRPr="00F85A31">
        <w:rPr>
          <w:rStyle w:val="Domylnaczcionkaakapitu1"/>
          <w:rFonts w:ascii="Times New Roman" w:hAnsi="Times New Roman" w:cs="Times New Roman"/>
          <w:bCs/>
          <w:sz w:val="22"/>
          <w:szCs w:val="22"/>
        </w:rPr>
        <w:t xml:space="preserve"> z wyłączeniem przepisów</w:t>
      </w:r>
      <w:r w:rsidR="00C17090" w:rsidRPr="00F85A31">
        <w:rPr>
          <w:rStyle w:val="Domylnaczcionkaakapitu1"/>
          <w:rFonts w:ascii="Times New Roman" w:hAnsi="Times New Roman" w:cs="Times New Roman"/>
          <w:bCs/>
          <w:sz w:val="22"/>
          <w:szCs w:val="22"/>
        </w:rPr>
        <w:t xml:space="preserve"> ustaw</w:t>
      </w:r>
      <w:r w:rsidRPr="00F85A31">
        <w:rPr>
          <w:rStyle w:val="Domylnaczcionkaakapitu1"/>
          <w:rFonts w:ascii="Times New Roman" w:hAnsi="Times New Roman" w:cs="Times New Roman"/>
          <w:bCs/>
          <w:sz w:val="22"/>
          <w:szCs w:val="22"/>
        </w:rPr>
        <w:t>y z</w:t>
      </w:r>
      <w:r w:rsidR="00C17090" w:rsidRPr="00F85A31">
        <w:rPr>
          <w:rStyle w:val="Domylnaczcionkaakapitu1"/>
          <w:rFonts w:ascii="Times New Roman" w:hAnsi="Times New Roman" w:cs="Times New Roman"/>
          <w:bCs/>
          <w:sz w:val="22"/>
          <w:szCs w:val="22"/>
        </w:rPr>
        <w:t xml:space="preserve"> 11 września 2019 roku Prawo zamówień publicznych (Dz. U. z 202</w:t>
      </w:r>
      <w:r w:rsidR="00C62027" w:rsidRPr="00F85A31">
        <w:rPr>
          <w:rStyle w:val="Domylnaczcionkaakapitu1"/>
          <w:rFonts w:ascii="Times New Roman" w:hAnsi="Times New Roman" w:cs="Times New Roman"/>
          <w:bCs/>
          <w:sz w:val="22"/>
          <w:szCs w:val="22"/>
        </w:rPr>
        <w:t>4</w:t>
      </w:r>
      <w:r w:rsidR="00C17090" w:rsidRPr="00F85A31">
        <w:rPr>
          <w:rStyle w:val="Domylnaczcionkaakapitu1"/>
          <w:rFonts w:ascii="Times New Roman" w:hAnsi="Times New Roman" w:cs="Times New Roman"/>
          <w:bCs/>
          <w:sz w:val="22"/>
          <w:szCs w:val="22"/>
        </w:rPr>
        <w:t xml:space="preserve"> r., poz. 1</w:t>
      </w:r>
      <w:r w:rsidR="00C62027" w:rsidRPr="00F85A31">
        <w:rPr>
          <w:rStyle w:val="Domylnaczcionkaakapitu1"/>
          <w:rFonts w:ascii="Times New Roman" w:hAnsi="Times New Roman" w:cs="Times New Roman"/>
          <w:bCs/>
          <w:sz w:val="22"/>
          <w:szCs w:val="22"/>
        </w:rPr>
        <w:t>320</w:t>
      </w:r>
      <w:r w:rsidR="00C17090" w:rsidRPr="00F85A31">
        <w:rPr>
          <w:rStyle w:val="Domylnaczcionkaakapitu1"/>
          <w:rFonts w:ascii="Times New Roman" w:hAnsi="Times New Roman" w:cs="Times New Roman"/>
          <w:bCs/>
          <w:sz w:val="22"/>
          <w:szCs w:val="22"/>
        </w:rPr>
        <w:t xml:space="preserve"> ze zm.)</w:t>
      </w:r>
      <w:r w:rsidR="00946D2B" w:rsidRPr="00F85A31">
        <w:rPr>
          <w:rStyle w:val="Domylnaczcionkaakapitu1"/>
          <w:rFonts w:ascii="Times New Roman" w:hAnsi="Times New Roman" w:cs="Times New Roman"/>
          <w:bCs/>
          <w:sz w:val="22"/>
          <w:szCs w:val="22"/>
        </w:rPr>
        <w:t xml:space="preserve"> o następującej treści:</w:t>
      </w:r>
      <w:r w:rsidR="00C17090" w:rsidRPr="00F85A31">
        <w:rPr>
          <w:rStyle w:val="Domylnaczcionkaakapitu1"/>
          <w:rFonts w:ascii="Times New Roman" w:hAnsi="Times New Roman" w:cs="Times New Roman"/>
          <w:bCs/>
          <w:sz w:val="22"/>
          <w:szCs w:val="22"/>
        </w:rPr>
        <w:t xml:space="preserve"> </w:t>
      </w:r>
    </w:p>
    <w:p w14:paraId="0829BF05" w14:textId="77777777" w:rsidR="00BE3E59" w:rsidRPr="00F85A31" w:rsidRDefault="00BE3E59" w:rsidP="00853FFE">
      <w:pPr>
        <w:pStyle w:val="Default"/>
        <w:rPr>
          <w:rFonts w:ascii="Times New Roman" w:hAnsi="Times New Roman" w:cs="Times New Roman"/>
          <w:color w:val="auto"/>
          <w:sz w:val="22"/>
          <w:szCs w:val="22"/>
          <w:lang w:bidi="hi-IN"/>
        </w:rPr>
      </w:pPr>
    </w:p>
    <w:bookmarkEnd w:id="0"/>
    <w:p w14:paraId="610E8947" w14:textId="54D98D10" w:rsidR="00F2579B" w:rsidRPr="00F85A31" w:rsidRDefault="00F2579B" w:rsidP="00F2579B">
      <w:pPr>
        <w:pStyle w:val="Stopka"/>
        <w:ind w:left="426" w:hanging="426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F85A31">
        <w:rPr>
          <w:rFonts w:ascii="Times New Roman" w:hAnsi="Times New Roman" w:cs="Times New Roman"/>
          <w:b/>
          <w:sz w:val="22"/>
          <w:szCs w:val="22"/>
        </w:rPr>
        <w:t>§</w:t>
      </w:r>
      <w:r w:rsidR="00C837A7" w:rsidRPr="00F85A31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F85A31">
        <w:rPr>
          <w:rFonts w:ascii="Times New Roman" w:hAnsi="Times New Roman" w:cs="Times New Roman"/>
          <w:b/>
          <w:sz w:val="22"/>
          <w:szCs w:val="22"/>
        </w:rPr>
        <w:t>1</w:t>
      </w:r>
    </w:p>
    <w:p w14:paraId="704CE7BE" w14:textId="3722937F" w:rsidR="00765F39" w:rsidRPr="00F85A31" w:rsidRDefault="00B13426" w:rsidP="00E45D76">
      <w:pPr>
        <w:pStyle w:val="Bezodstpw"/>
        <w:numPr>
          <w:ilvl w:val="0"/>
          <w:numId w:val="33"/>
        </w:numPr>
        <w:ind w:left="426"/>
        <w:jc w:val="both"/>
        <w:rPr>
          <w:rFonts w:ascii="Times New Roman" w:eastAsia="SimSun" w:hAnsi="Times New Roman"/>
          <w:lang w:val="pl-PL"/>
        </w:rPr>
      </w:pPr>
      <w:proofErr w:type="spellStart"/>
      <w:r w:rsidRPr="00F85A31">
        <w:rPr>
          <w:rFonts w:ascii="Times New Roman" w:eastAsia="SimSun" w:hAnsi="Times New Roman"/>
        </w:rPr>
        <w:t>Przedmiotem</w:t>
      </w:r>
      <w:proofErr w:type="spellEnd"/>
      <w:r w:rsidRPr="00F85A31">
        <w:rPr>
          <w:rFonts w:ascii="Times New Roman" w:eastAsia="SimSun" w:hAnsi="Times New Roman"/>
        </w:rPr>
        <w:t xml:space="preserve"> </w:t>
      </w:r>
      <w:proofErr w:type="spellStart"/>
      <w:r w:rsidRPr="00F85A31">
        <w:rPr>
          <w:rFonts w:ascii="Times New Roman" w:eastAsia="SimSun" w:hAnsi="Times New Roman"/>
        </w:rPr>
        <w:t>umowy</w:t>
      </w:r>
      <w:proofErr w:type="spellEnd"/>
      <w:r w:rsidRPr="00F85A31">
        <w:rPr>
          <w:rFonts w:ascii="Times New Roman" w:eastAsia="SimSun" w:hAnsi="Times New Roman"/>
        </w:rPr>
        <w:t xml:space="preserve"> jest</w:t>
      </w:r>
      <w:r w:rsidR="004310FE" w:rsidRPr="00F85A31">
        <w:rPr>
          <w:rFonts w:ascii="Times New Roman" w:eastAsia="SimSun" w:hAnsi="Times New Roman"/>
        </w:rPr>
        <w:t xml:space="preserve"> </w:t>
      </w:r>
      <w:proofErr w:type="spellStart"/>
      <w:r w:rsidR="007C2932" w:rsidRPr="00F85A31">
        <w:rPr>
          <w:rFonts w:ascii="Times New Roman" w:eastAsia="SimSun" w:hAnsi="Times New Roman"/>
          <w:b/>
        </w:rPr>
        <w:t>remont</w:t>
      </w:r>
      <w:proofErr w:type="spellEnd"/>
      <w:r w:rsidR="007C2932" w:rsidRPr="00F85A31">
        <w:rPr>
          <w:rFonts w:ascii="Times New Roman" w:eastAsia="SimSun" w:hAnsi="Times New Roman"/>
          <w:b/>
        </w:rPr>
        <w:t xml:space="preserve"> </w:t>
      </w:r>
      <w:proofErr w:type="spellStart"/>
      <w:r w:rsidR="00C53DF4" w:rsidRPr="00F85A31">
        <w:rPr>
          <w:rFonts w:ascii="Times New Roman" w:eastAsia="SimSun" w:hAnsi="Times New Roman"/>
          <w:b/>
        </w:rPr>
        <w:t>skarpy</w:t>
      </w:r>
      <w:proofErr w:type="spellEnd"/>
      <w:r w:rsidR="00C53DF4" w:rsidRPr="00F85A31">
        <w:rPr>
          <w:rFonts w:ascii="Times New Roman" w:eastAsia="SimSun" w:hAnsi="Times New Roman"/>
          <w:b/>
        </w:rPr>
        <w:t xml:space="preserve"> </w:t>
      </w:r>
      <w:proofErr w:type="spellStart"/>
      <w:r w:rsidR="007C2932" w:rsidRPr="00F85A31">
        <w:rPr>
          <w:rFonts w:ascii="Times New Roman" w:eastAsia="SimSun" w:hAnsi="Times New Roman"/>
          <w:b/>
        </w:rPr>
        <w:t>kulochwytu</w:t>
      </w:r>
      <w:proofErr w:type="spellEnd"/>
      <w:r w:rsidR="007C2932" w:rsidRPr="00F85A31">
        <w:rPr>
          <w:rFonts w:ascii="Times New Roman" w:eastAsia="SimSun" w:hAnsi="Times New Roman"/>
        </w:rPr>
        <w:t xml:space="preserve"> </w:t>
      </w:r>
      <w:proofErr w:type="spellStart"/>
      <w:r w:rsidR="00C53DF4" w:rsidRPr="00F85A31">
        <w:rPr>
          <w:rFonts w:ascii="Times New Roman" w:eastAsia="SimSun" w:hAnsi="Times New Roman"/>
          <w:b/>
        </w:rPr>
        <w:t>głównego</w:t>
      </w:r>
      <w:proofErr w:type="spellEnd"/>
      <w:r w:rsidR="00C53DF4" w:rsidRPr="00F85A31">
        <w:rPr>
          <w:rFonts w:ascii="Times New Roman" w:eastAsia="SimSun" w:hAnsi="Times New Roman"/>
          <w:b/>
        </w:rPr>
        <w:t xml:space="preserve"> CSU KSP</w:t>
      </w:r>
      <w:r w:rsidR="001D77D0" w:rsidRPr="00F85A31">
        <w:rPr>
          <w:rFonts w:ascii="Times New Roman" w:eastAsia="SimSun" w:hAnsi="Times New Roman"/>
          <w:b/>
        </w:rPr>
        <w:t xml:space="preserve"> w</w:t>
      </w:r>
      <w:r w:rsidR="00C53DF4" w:rsidRPr="00F85A31">
        <w:rPr>
          <w:rFonts w:ascii="Times New Roman" w:eastAsia="SimSun" w:hAnsi="Times New Roman"/>
          <w:b/>
        </w:rPr>
        <w:t xml:space="preserve"> </w:t>
      </w:r>
      <w:proofErr w:type="spellStart"/>
      <w:r w:rsidR="00C53DF4" w:rsidRPr="00F85A31">
        <w:rPr>
          <w:rFonts w:ascii="Times New Roman" w:eastAsia="SimSun" w:hAnsi="Times New Roman"/>
          <w:b/>
        </w:rPr>
        <w:t>miejscowości</w:t>
      </w:r>
      <w:proofErr w:type="spellEnd"/>
      <w:r w:rsidR="00765F39" w:rsidRPr="00F85A31">
        <w:rPr>
          <w:rFonts w:ascii="Times New Roman" w:eastAsia="SimSun" w:hAnsi="Times New Roman"/>
          <w:b/>
        </w:rPr>
        <w:t xml:space="preserve"> </w:t>
      </w:r>
      <w:proofErr w:type="spellStart"/>
      <w:r w:rsidR="00765F39" w:rsidRPr="00F85A31">
        <w:rPr>
          <w:rFonts w:ascii="Times New Roman" w:eastAsia="SimSun" w:hAnsi="Times New Roman"/>
          <w:b/>
        </w:rPr>
        <w:t>Star</w:t>
      </w:r>
      <w:r w:rsidR="00C53DF4" w:rsidRPr="00F85A31">
        <w:rPr>
          <w:rFonts w:ascii="Times New Roman" w:eastAsia="SimSun" w:hAnsi="Times New Roman"/>
          <w:b/>
        </w:rPr>
        <w:t>a</w:t>
      </w:r>
      <w:proofErr w:type="spellEnd"/>
      <w:r w:rsidR="00765F39" w:rsidRPr="00F85A31">
        <w:rPr>
          <w:rFonts w:ascii="Times New Roman" w:eastAsia="SimSun" w:hAnsi="Times New Roman"/>
          <w:b/>
        </w:rPr>
        <w:t xml:space="preserve"> </w:t>
      </w:r>
      <w:proofErr w:type="spellStart"/>
      <w:r w:rsidR="00765F39" w:rsidRPr="00F85A31">
        <w:rPr>
          <w:rFonts w:ascii="Times New Roman" w:eastAsia="SimSun" w:hAnsi="Times New Roman"/>
          <w:b/>
        </w:rPr>
        <w:t>W</w:t>
      </w:r>
      <w:r w:rsidR="001D77D0" w:rsidRPr="00F85A31">
        <w:rPr>
          <w:rFonts w:ascii="Times New Roman" w:eastAsia="SimSun" w:hAnsi="Times New Roman"/>
          <w:b/>
        </w:rPr>
        <w:t>i</w:t>
      </w:r>
      <w:r w:rsidR="00C53DF4" w:rsidRPr="00F85A31">
        <w:rPr>
          <w:rFonts w:ascii="Times New Roman" w:eastAsia="SimSun" w:hAnsi="Times New Roman"/>
          <w:b/>
        </w:rPr>
        <w:t>eś</w:t>
      </w:r>
      <w:proofErr w:type="spellEnd"/>
      <w:r w:rsidR="00693EC8" w:rsidRPr="00F85A31">
        <w:rPr>
          <w:rFonts w:ascii="Times New Roman" w:eastAsia="SimSun" w:hAnsi="Times New Roman"/>
          <w:b/>
        </w:rPr>
        <w:t xml:space="preserve">, powiat </w:t>
      </w:r>
      <w:proofErr w:type="spellStart"/>
      <w:r w:rsidR="00655253" w:rsidRPr="00F85A31">
        <w:rPr>
          <w:rFonts w:ascii="Times New Roman" w:eastAsia="SimSun" w:hAnsi="Times New Roman"/>
          <w:b/>
        </w:rPr>
        <w:t>o</w:t>
      </w:r>
      <w:r w:rsidR="00693EC8" w:rsidRPr="00F85A31">
        <w:rPr>
          <w:rFonts w:ascii="Times New Roman" w:eastAsia="SimSun" w:hAnsi="Times New Roman"/>
          <w:b/>
        </w:rPr>
        <w:t>twocki</w:t>
      </w:r>
      <w:proofErr w:type="spellEnd"/>
      <w:r w:rsidR="001D77D0" w:rsidRPr="00F85A31">
        <w:rPr>
          <w:rFonts w:ascii="Times New Roman" w:eastAsia="SimSun" w:hAnsi="Times New Roman"/>
          <w:b/>
        </w:rPr>
        <w:t>.</w:t>
      </w:r>
    </w:p>
    <w:p w14:paraId="07D4DEBA" w14:textId="47546D56" w:rsidR="00B13426" w:rsidRPr="00F85A31" w:rsidRDefault="00B13426" w:rsidP="00E45D76">
      <w:pPr>
        <w:pStyle w:val="Akapitzlist"/>
        <w:widowControl w:val="0"/>
        <w:numPr>
          <w:ilvl w:val="0"/>
          <w:numId w:val="33"/>
        </w:numPr>
        <w:jc w:val="both"/>
        <w:textAlignment w:val="auto"/>
        <w:rPr>
          <w:rFonts w:ascii="Times New Roman" w:eastAsia="SimSun" w:hAnsi="Times New Roman" w:cs="Times New Roman"/>
          <w:color w:val="auto"/>
          <w:sz w:val="22"/>
          <w:szCs w:val="22"/>
        </w:rPr>
      </w:pPr>
      <w:r w:rsidRPr="00F85A31">
        <w:rPr>
          <w:rFonts w:ascii="Times New Roman" w:eastAsia="SimSun" w:hAnsi="Times New Roman" w:cs="Times New Roman"/>
          <w:color w:val="auto"/>
          <w:sz w:val="22"/>
          <w:szCs w:val="22"/>
        </w:rPr>
        <w:t xml:space="preserve">W ramach przedmiotu umowy Wykonawca zobowiązany będzie do wykonania </w:t>
      </w:r>
      <w:r w:rsidR="00DC6B42" w:rsidRPr="00F85A31">
        <w:rPr>
          <w:rFonts w:ascii="Times New Roman" w:eastAsia="SimSun" w:hAnsi="Times New Roman" w:cs="Times New Roman"/>
          <w:color w:val="auto"/>
          <w:sz w:val="22"/>
          <w:szCs w:val="22"/>
        </w:rPr>
        <w:t>robót budowlanych</w:t>
      </w:r>
      <w:r w:rsidRPr="00F85A31">
        <w:rPr>
          <w:rFonts w:ascii="Times New Roman" w:eastAsia="SimSun" w:hAnsi="Times New Roman" w:cs="Times New Roman"/>
          <w:color w:val="auto"/>
          <w:sz w:val="22"/>
          <w:szCs w:val="22"/>
        </w:rPr>
        <w:t xml:space="preserve"> wymienionych w Opisie Przedmiotu Zamówienia</w:t>
      </w:r>
      <w:r w:rsidR="00754645" w:rsidRPr="00F85A31">
        <w:rPr>
          <w:rFonts w:ascii="Times New Roman" w:eastAsia="SimSun" w:hAnsi="Times New Roman" w:cs="Times New Roman"/>
          <w:color w:val="auto"/>
          <w:sz w:val="22"/>
          <w:szCs w:val="22"/>
        </w:rPr>
        <w:t xml:space="preserve"> (OPZ)</w:t>
      </w:r>
      <w:r w:rsidRPr="00F85A31">
        <w:rPr>
          <w:rFonts w:ascii="Times New Roman" w:eastAsia="SimSun" w:hAnsi="Times New Roman" w:cs="Times New Roman"/>
          <w:color w:val="auto"/>
          <w:sz w:val="22"/>
          <w:szCs w:val="22"/>
        </w:rPr>
        <w:t>, stanowiącym Załącznik nr 1 do umowy</w:t>
      </w:r>
      <w:r w:rsidR="00EF393C" w:rsidRPr="00F85A31">
        <w:rPr>
          <w:rFonts w:ascii="Times New Roman" w:eastAsia="SimSun" w:hAnsi="Times New Roman" w:cs="Times New Roman"/>
          <w:color w:val="auto"/>
          <w:sz w:val="22"/>
          <w:szCs w:val="22"/>
        </w:rPr>
        <w:t>.</w:t>
      </w:r>
      <w:r w:rsidR="00F46D3F" w:rsidRPr="00F85A31">
        <w:rPr>
          <w:rFonts w:ascii="Times New Roman" w:eastAsia="SimSun" w:hAnsi="Times New Roman" w:cs="Times New Roman"/>
          <w:color w:val="auto"/>
          <w:sz w:val="22"/>
          <w:szCs w:val="22"/>
        </w:rPr>
        <w:t xml:space="preserve"> </w:t>
      </w:r>
    </w:p>
    <w:p w14:paraId="5B423D05" w14:textId="148D284F" w:rsidR="00B13426" w:rsidRPr="00F85A31" w:rsidRDefault="00B13426" w:rsidP="00E45D76">
      <w:pPr>
        <w:widowControl w:val="0"/>
        <w:numPr>
          <w:ilvl w:val="0"/>
          <w:numId w:val="33"/>
        </w:numPr>
        <w:ind w:left="426" w:hanging="426"/>
        <w:jc w:val="both"/>
        <w:textAlignment w:val="auto"/>
        <w:rPr>
          <w:rFonts w:ascii="Times New Roman" w:eastAsia="SimSun" w:hAnsi="Times New Roman" w:cs="Times New Roman"/>
          <w:color w:val="auto"/>
          <w:sz w:val="22"/>
          <w:szCs w:val="22"/>
        </w:rPr>
      </w:pPr>
      <w:r w:rsidRPr="00F85A31">
        <w:rPr>
          <w:rFonts w:ascii="Times New Roman" w:eastAsia="SimSun" w:hAnsi="Times New Roman" w:cs="Times New Roman"/>
          <w:color w:val="auto"/>
          <w:sz w:val="22"/>
          <w:szCs w:val="22"/>
        </w:rPr>
        <w:t>Wykonawca oświadcza, że przed zawarciem umowy zapoznał się z warunkami lokalizacyjnymi, niezbędną dokumentacją, wymogami określonymi w OPZ i innymi</w:t>
      </w:r>
      <w:r w:rsidR="00C8778E" w:rsidRPr="00F85A31">
        <w:rPr>
          <w:rFonts w:ascii="Times New Roman" w:eastAsia="SimSun" w:hAnsi="Times New Roman" w:cs="Times New Roman"/>
          <w:color w:val="auto"/>
          <w:sz w:val="22"/>
          <w:szCs w:val="22"/>
        </w:rPr>
        <w:t>,</w:t>
      </w:r>
      <w:r w:rsidRPr="00F85A31">
        <w:rPr>
          <w:rFonts w:ascii="Times New Roman" w:eastAsia="SimSun" w:hAnsi="Times New Roman" w:cs="Times New Roman"/>
          <w:color w:val="auto"/>
          <w:sz w:val="22"/>
          <w:szCs w:val="22"/>
        </w:rPr>
        <w:t xml:space="preserve"> możliwymi do przewidzenia warunkami oraz, że uwzględnił je w wynagrodzeniu.</w:t>
      </w:r>
    </w:p>
    <w:p w14:paraId="172BD278" w14:textId="074E2CEE" w:rsidR="00B13426" w:rsidRPr="00F85A31" w:rsidRDefault="00B13426" w:rsidP="00E45D76">
      <w:pPr>
        <w:widowControl w:val="0"/>
        <w:numPr>
          <w:ilvl w:val="0"/>
          <w:numId w:val="33"/>
        </w:numPr>
        <w:ind w:left="426" w:hanging="426"/>
        <w:jc w:val="both"/>
        <w:textAlignment w:val="auto"/>
        <w:rPr>
          <w:rFonts w:ascii="Times New Roman" w:eastAsia="SimSun" w:hAnsi="Times New Roman" w:cs="Times New Roman"/>
          <w:color w:val="auto"/>
          <w:sz w:val="22"/>
          <w:szCs w:val="22"/>
        </w:rPr>
      </w:pPr>
      <w:r w:rsidRPr="00F85A31">
        <w:rPr>
          <w:rFonts w:ascii="Times New Roman" w:eastAsia="SimSun" w:hAnsi="Times New Roman" w:cs="Times New Roman"/>
          <w:color w:val="auto"/>
          <w:sz w:val="22"/>
          <w:szCs w:val="22"/>
        </w:rPr>
        <w:t>Zamawiający zastrzega sobie prawo kontroli i nadzoru nad prowadzonymi pracami oraz przerwania prac w przypadku stwierdzenia nieprawidłowości.</w:t>
      </w:r>
    </w:p>
    <w:p w14:paraId="25E869CF" w14:textId="475AAB17" w:rsidR="00A256C4" w:rsidRPr="00F85A31" w:rsidRDefault="00B7472B" w:rsidP="00E45D76">
      <w:pPr>
        <w:widowControl w:val="0"/>
        <w:numPr>
          <w:ilvl w:val="0"/>
          <w:numId w:val="33"/>
        </w:numPr>
        <w:ind w:left="426" w:hanging="426"/>
        <w:jc w:val="both"/>
        <w:textAlignment w:val="auto"/>
        <w:rPr>
          <w:rFonts w:ascii="Times New Roman" w:eastAsia="SimSun" w:hAnsi="Times New Roman" w:cs="Times New Roman"/>
          <w:color w:val="auto"/>
          <w:sz w:val="22"/>
          <w:szCs w:val="22"/>
        </w:rPr>
      </w:pPr>
      <w:r w:rsidRPr="00F85A31">
        <w:rPr>
          <w:rFonts w:ascii="Times New Roman" w:eastAsia="SimSun" w:hAnsi="Times New Roman" w:cs="Times New Roman"/>
          <w:color w:val="auto"/>
          <w:sz w:val="22"/>
          <w:szCs w:val="22"/>
        </w:rPr>
        <w:t>Usługa</w:t>
      </w:r>
      <w:r w:rsidR="00A256C4" w:rsidRPr="00F85A31">
        <w:rPr>
          <w:rFonts w:ascii="Times New Roman" w:eastAsia="SimSun" w:hAnsi="Times New Roman" w:cs="Times New Roman"/>
          <w:color w:val="auto"/>
          <w:sz w:val="22"/>
          <w:szCs w:val="22"/>
        </w:rPr>
        <w:t xml:space="preserve"> objęt</w:t>
      </w:r>
      <w:r w:rsidRPr="00F85A31">
        <w:rPr>
          <w:rFonts w:ascii="Times New Roman" w:eastAsia="SimSun" w:hAnsi="Times New Roman" w:cs="Times New Roman"/>
          <w:color w:val="auto"/>
          <w:sz w:val="22"/>
          <w:szCs w:val="22"/>
        </w:rPr>
        <w:t>a</w:t>
      </w:r>
      <w:r w:rsidR="00A256C4" w:rsidRPr="00F85A31">
        <w:rPr>
          <w:rFonts w:ascii="Times New Roman" w:eastAsia="SimSun" w:hAnsi="Times New Roman" w:cs="Times New Roman"/>
          <w:color w:val="auto"/>
          <w:sz w:val="22"/>
          <w:szCs w:val="22"/>
        </w:rPr>
        <w:t xml:space="preserve"> przedmiotem umowy w zamówieniu powinn</w:t>
      </w:r>
      <w:r w:rsidRPr="00F85A31">
        <w:rPr>
          <w:rFonts w:ascii="Times New Roman" w:eastAsia="SimSun" w:hAnsi="Times New Roman" w:cs="Times New Roman"/>
          <w:color w:val="auto"/>
          <w:sz w:val="22"/>
          <w:szCs w:val="22"/>
        </w:rPr>
        <w:t>a</w:t>
      </w:r>
      <w:r w:rsidR="00A256C4" w:rsidRPr="00F85A31">
        <w:rPr>
          <w:rFonts w:ascii="Times New Roman" w:eastAsia="SimSun" w:hAnsi="Times New Roman" w:cs="Times New Roman"/>
          <w:color w:val="auto"/>
          <w:sz w:val="22"/>
          <w:szCs w:val="22"/>
        </w:rPr>
        <w:t xml:space="preserve"> spełniać wymagania i być zgodn</w:t>
      </w:r>
      <w:r w:rsidR="00C8778E" w:rsidRPr="00F85A31">
        <w:rPr>
          <w:rFonts w:ascii="Times New Roman" w:eastAsia="SimSun" w:hAnsi="Times New Roman" w:cs="Times New Roman"/>
          <w:color w:val="auto"/>
          <w:sz w:val="22"/>
          <w:szCs w:val="22"/>
        </w:rPr>
        <w:t>a</w:t>
      </w:r>
      <w:r w:rsidR="00A256C4" w:rsidRPr="00F85A31">
        <w:rPr>
          <w:rFonts w:ascii="Times New Roman" w:eastAsia="SimSun" w:hAnsi="Times New Roman" w:cs="Times New Roman"/>
          <w:color w:val="auto"/>
          <w:sz w:val="22"/>
          <w:szCs w:val="22"/>
        </w:rPr>
        <w:t xml:space="preserve"> z:</w:t>
      </w:r>
    </w:p>
    <w:p w14:paraId="602FE22B" w14:textId="1D362BAF" w:rsidR="00A256C4" w:rsidRPr="00F85A31" w:rsidRDefault="00A256C4" w:rsidP="00E45D76">
      <w:pPr>
        <w:widowControl w:val="0"/>
        <w:numPr>
          <w:ilvl w:val="0"/>
          <w:numId w:val="2"/>
        </w:numPr>
        <w:tabs>
          <w:tab w:val="num" w:pos="786"/>
        </w:tabs>
        <w:ind w:left="1212" w:hanging="426"/>
        <w:jc w:val="both"/>
        <w:textAlignment w:val="auto"/>
        <w:rPr>
          <w:rFonts w:ascii="Times New Roman" w:eastAsia="SimSun" w:hAnsi="Times New Roman" w:cs="Times New Roman"/>
          <w:color w:val="auto"/>
          <w:sz w:val="22"/>
          <w:szCs w:val="22"/>
        </w:rPr>
      </w:pPr>
      <w:r w:rsidRPr="00F85A31">
        <w:rPr>
          <w:rFonts w:ascii="Times New Roman" w:eastAsia="SimSun" w:hAnsi="Times New Roman" w:cs="Times New Roman"/>
          <w:color w:val="auto"/>
          <w:sz w:val="22"/>
          <w:szCs w:val="22"/>
        </w:rPr>
        <w:t>OPZ - załącznikiem nr 1 do umowy oraz postanowieniami umowy;</w:t>
      </w:r>
    </w:p>
    <w:p w14:paraId="28047FC3" w14:textId="22E3C7AB" w:rsidR="00A256C4" w:rsidRPr="00F85A31" w:rsidRDefault="00A256C4" w:rsidP="00E45D76">
      <w:pPr>
        <w:widowControl w:val="0"/>
        <w:numPr>
          <w:ilvl w:val="0"/>
          <w:numId w:val="2"/>
        </w:numPr>
        <w:tabs>
          <w:tab w:val="num" w:pos="-283"/>
        </w:tabs>
        <w:ind w:left="1146"/>
        <w:jc w:val="both"/>
        <w:textAlignment w:val="auto"/>
        <w:rPr>
          <w:rFonts w:ascii="Times New Roman" w:eastAsia="SimSun" w:hAnsi="Times New Roman" w:cs="Times New Roman"/>
          <w:color w:val="auto"/>
          <w:sz w:val="22"/>
          <w:szCs w:val="22"/>
        </w:rPr>
      </w:pPr>
      <w:r w:rsidRPr="00F85A31">
        <w:rPr>
          <w:rFonts w:ascii="Times New Roman" w:eastAsia="SimSun" w:hAnsi="Times New Roman" w:cs="Times New Roman"/>
          <w:color w:val="auto"/>
          <w:sz w:val="22"/>
          <w:szCs w:val="22"/>
        </w:rPr>
        <w:t>obowiązującymi przepisami ustawy z 7 lipca 1994</w:t>
      </w:r>
      <w:r w:rsidR="00794058" w:rsidRPr="00F85A31">
        <w:rPr>
          <w:rFonts w:ascii="Times New Roman" w:eastAsia="SimSun" w:hAnsi="Times New Roman" w:cs="Times New Roman"/>
          <w:color w:val="auto"/>
          <w:sz w:val="22"/>
          <w:szCs w:val="22"/>
        </w:rPr>
        <w:t xml:space="preserve"> </w:t>
      </w:r>
      <w:r w:rsidRPr="00F85A31">
        <w:rPr>
          <w:rFonts w:ascii="Times New Roman" w:eastAsia="SimSun" w:hAnsi="Times New Roman" w:cs="Times New Roman"/>
          <w:color w:val="auto"/>
          <w:sz w:val="22"/>
          <w:szCs w:val="22"/>
        </w:rPr>
        <w:t xml:space="preserve">r. Prawo </w:t>
      </w:r>
      <w:r w:rsidR="00935ECB" w:rsidRPr="00F85A31">
        <w:rPr>
          <w:rFonts w:ascii="Times New Roman" w:eastAsia="SimSun" w:hAnsi="Times New Roman" w:cs="Times New Roman"/>
          <w:color w:val="auto"/>
          <w:sz w:val="22"/>
          <w:szCs w:val="22"/>
        </w:rPr>
        <w:t>b</w:t>
      </w:r>
      <w:r w:rsidRPr="00F85A31">
        <w:rPr>
          <w:rFonts w:ascii="Times New Roman" w:eastAsia="SimSun" w:hAnsi="Times New Roman" w:cs="Times New Roman"/>
          <w:color w:val="auto"/>
          <w:sz w:val="22"/>
          <w:szCs w:val="22"/>
        </w:rPr>
        <w:t xml:space="preserve">udowlane </w:t>
      </w:r>
      <w:r w:rsidRPr="00F85A31">
        <w:rPr>
          <w:rFonts w:ascii="Times New Roman" w:eastAsia="SimSun" w:hAnsi="Times New Roman" w:cs="Times New Roman"/>
          <w:color w:val="auto"/>
          <w:sz w:val="22"/>
          <w:szCs w:val="22"/>
        </w:rPr>
        <w:br/>
        <w:t>( Dz.U. 2025 poz. 418) oraz ustawy z 16 kwietnia 2004</w:t>
      </w:r>
      <w:r w:rsidR="00C00321" w:rsidRPr="00F85A31">
        <w:rPr>
          <w:rFonts w:ascii="Times New Roman" w:eastAsia="SimSun" w:hAnsi="Times New Roman" w:cs="Times New Roman"/>
          <w:color w:val="auto"/>
          <w:sz w:val="22"/>
          <w:szCs w:val="22"/>
        </w:rPr>
        <w:t xml:space="preserve"> </w:t>
      </w:r>
      <w:r w:rsidRPr="00F85A31">
        <w:rPr>
          <w:rFonts w:ascii="Times New Roman" w:eastAsia="SimSun" w:hAnsi="Times New Roman" w:cs="Times New Roman"/>
          <w:color w:val="auto"/>
          <w:sz w:val="22"/>
          <w:szCs w:val="22"/>
        </w:rPr>
        <w:t xml:space="preserve">r. </w:t>
      </w:r>
      <w:r w:rsidR="00815975" w:rsidRPr="00F85A31">
        <w:rPr>
          <w:rFonts w:ascii="Times New Roman" w:eastAsia="SimSun" w:hAnsi="Times New Roman" w:cs="Times New Roman"/>
          <w:color w:val="auto"/>
          <w:sz w:val="22"/>
          <w:szCs w:val="22"/>
        </w:rPr>
        <w:t>o</w:t>
      </w:r>
      <w:r w:rsidRPr="00F85A31">
        <w:rPr>
          <w:rFonts w:ascii="Times New Roman" w:eastAsia="SimSun" w:hAnsi="Times New Roman" w:cs="Times New Roman"/>
          <w:color w:val="auto"/>
          <w:sz w:val="22"/>
          <w:szCs w:val="22"/>
        </w:rPr>
        <w:t> wyrobach budowlanych ( Dz.U. z 2021 r. poz. 1213);</w:t>
      </w:r>
    </w:p>
    <w:p w14:paraId="4FA62425" w14:textId="225EF34D" w:rsidR="00A256C4" w:rsidRPr="00F85A31" w:rsidRDefault="00A256C4" w:rsidP="00E45D76">
      <w:pPr>
        <w:widowControl w:val="0"/>
        <w:numPr>
          <w:ilvl w:val="0"/>
          <w:numId w:val="2"/>
        </w:numPr>
        <w:tabs>
          <w:tab w:val="num" w:pos="786"/>
        </w:tabs>
        <w:ind w:left="1212" w:hanging="426"/>
        <w:jc w:val="both"/>
        <w:textAlignment w:val="auto"/>
        <w:rPr>
          <w:rFonts w:ascii="Times New Roman" w:eastAsia="SimSun" w:hAnsi="Times New Roman" w:cs="Times New Roman"/>
          <w:color w:val="auto"/>
          <w:sz w:val="22"/>
          <w:szCs w:val="22"/>
        </w:rPr>
      </w:pPr>
      <w:r w:rsidRPr="00F85A31">
        <w:rPr>
          <w:rFonts w:ascii="Times New Roman" w:eastAsia="SimSun" w:hAnsi="Times New Roman" w:cs="Times New Roman"/>
          <w:color w:val="auto"/>
          <w:sz w:val="22"/>
          <w:szCs w:val="22"/>
        </w:rPr>
        <w:t xml:space="preserve">przepisami wykonawczymi do </w:t>
      </w:r>
      <w:r w:rsidR="00C00321" w:rsidRPr="00F85A31">
        <w:rPr>
          <w:rFonts w:ascii="Times New Roman" w:eastAsia="SimSun" w:hAnsi="Times New Roman" w:cs="Times New Roman"/>
          <w:color w:val="auto"/>
          <w:sz w:val="22"/>
          <w:szCs w:val="22"/>
        </w:rPr>
        <w:t>powyższych</w:t>
      </w:r>
      <w:r w:rsidRPr="00F85A31">
        <w:rPr>
          <w:rFonts w:ascii="Times New Roman" w:eastAsia="SimSun" w:hAnsi="Times New Roman" w:cs="Times New Roman"/>
          <w:color w:val="auto"/>
          <w:sz w:val="22"/>
          <w:szCs w:val="22"/>
        </w:rPr>
        <w:t xml:space="preserve"> ustaw;</w:t>
      </w:r>
    </w:p>
    <w:p w14:paraId="33C58425" w14:textId="77777777" w:rsidR="00A256C4" w:rsidRPr="00F85A31" w:rsidRDefault="00A256C4" w:rsidP="00E45D76">
      <w:pPr>
        <w:widowControl w:val="0"/>
        <w:numPr>
          <w:ilvl w:val="0"/>
          <w:numId w:val="2"/>
        </w:numPr>
        <w:tabs>
          <w:tab w:val="num" w:pos="786"/>
        </w:tabs>
        <w:ind w:left="1212" w:hanging="426"/>
        <w:jc w:val="both"/>
        <w:textAlignment w:val="auto"/>
        <w:rPr>
          <w:rFonts w:ascii="Times New Roman" w:eastAsia="SimSun" w:hAnsi="Times New Roman" w:cs="Times New Roman"/>
          <w:color w:val="auto"/>
          <w:sz w:val="22"/>
          <w:szCs w:val="22"/>
        </w:rPr>
      </w:pPr>
      <w:r w:rsidRPr="00F85A31">
        <w:rPr>
          <w:rFonts w:ascii="Times New Roman" w:eastAsia="SimSun" w:hAnsi="Times New Roman" w:cs="Times New Roman"/>
          <w:color w:val="auto"/>
          <w:sz w:val="22"/>
          <w:szCs w:val="22"/>
        </w:rPr>
        <w:t xml:space="preserve">Polskimi Normami przenoszącymi europejskie normy zharmonizowane, warunkami </w:t>
      </w:r>
      <w:proofErr w:type="spellStart"/>
      <w:r w:rsidRPr="00F85A31">
        <w:rPr>
          <w:rFonts w:ascii="Times New Roman" w:eastAsia="SimSun" w:hAnsi="Times New Roman" w:cs="Times New Roman"/>
          <w:color w:val="auto"/>
          <w:sz w:val="22"/>
          <w:szCs w:val="22"/>
        </w:rPr>
        <w:t>techniczno</w:t>
      </w:r>
      <w:proofErr w:type="spellEnd"/>
      <w:r w:rsidRPr="00F85A31">
        <w:rPr>
          <w:rFonts w:ascii="Times New Roman" w:eastAsia="SimSun" w:hAnsi="Times New Roman" w:cs="Times New Roman"/>
          <w:color w:val="auto"/>
          <w:sz w:val="22"/>
          <w:szCs w:val="22"/>
        </w:rPr>
        <w:t xml:space="preserve"> - budowlanymi, przepisami bhp i p.poż;</w:t>
      </w:r>
    </w:p>
    <w:p w14:paraId="3B6B5E14" w14:textId="5008FA9E" w:rsidR="00A256C4" w:rsidRPr="00F85A31" w:rsidRDefault="00A256C4" w:rsidP="00E45D76">
      <w:pPr>
        <w:widowControl w:val="0"/>
        <w:numPr>
          <w:ilvl w:val="0"/>
          <w:numId w:val="2"/>
        </w:numPr>
        <w:tabs>
          <w:tab w:val="num" w:pos="786"/>
        </w:tabs>
        <w:ind w:left="1212" w:hanging="426"/>
        <w:jc w:val="both"/>
        <w:textAlignment w:val="auto"/>
        <w:rPr>
          <w:rFonts w:ascii="Times New Roman" w:eastAsia="SimSun" w:hAnsi="Times New Roman" w:cs="Times New Roman"/>
          <w:color w:val="auto"/>
          <w:sz w:val="22"/>
          <w:szCs w:val="22"/>
        </w:rPr>
      </w:pPr>
      <w:r w:rsidRPr="00F85A31">
        <w:rPr>
          <w:rFonts w:ascii="Times New Roman" w:eastAsia="SimSun" w:hAnsi="Times New Roman" w:cs="Times New Roman"/>
          <w:color w:val="auto"/>
          <w:sz w:val="22"/>
          <w:szCs w:val="22"/>
        </w:rPr>
        <w:t>zasadami wiedzy technicznej i </w:t>
      </w:r>
      <w:r w:rsidR="00815975" w:rsidRPr="00F85A31">
        <w:rPr>
          <w:rFonts w:ascii="Times New Roman" w:eastAsia="SimSun" w:hAnsi="Times New Roman" w:cs="Times New Roman"/>
          <w:color w:val="auto"/>
          <w:sz w:val="22"/>
          <w:szCs w:val="22"/>
        </w:rPr>
        <w:t>p</w:t>
      </w:r>
      <w:r w:rsidR="00E153BD" w:rsidRPr="00F85A31">
        <w:rPr>
          <w:rFonts w:ascii="Times New Roman" w:eastAsia="SimSun" w:hAnsi="Times New Roman" w:cs="Times New Roman"/>
          <w:color w:val="auto"/>
          <w:sz w:val="22"/>
          <w:szCs w:val="22"/>
        </w:rPr>
        <w:t>rawa</w:t>
      </w:r>
      <w:r w:rsidRPr="00F85A31">
        <w:rPr>
          <w:rFonts w:ascii="Times New Roman" w:eastAsia="SimSun" w:hAnsi="Times New Roman" w:cs="Times New Roman"/>
          <w:color w:val="auto"/>
          <w:sz w:val="22"/>
          <w:szCs w:val="22"/>
        </w:rPr>
        <w:t xml:space="preserve"> </w:t>
      </w:r>
      <w:r w:rsidR="00815975" w:rsidRPr="00F85A31">
        <w:rPr>
          <w:rFonts w:ascii="Times New Roman" w:eastAsia="SimSun" w:hAnsi="Times New Roman" w:cs="Times New Roman"/>
          <w:color w:val="auto"/>
          <w:sz w:val="22"/>
          <w:szCs w:val="22"/>
        </w:rPr>
        <w:t>b</w:t>
      </w:r>
      <w:r w:rsidRPr="00F85A31">
        <w:rPr>
          <w:rFonts w:ascii="Times New Roman" w:eastAsia="SimSun" w:hAnsi="Times New Roman" w:cs="Times New Roman"/>
          <w:color w:val="auto"/>
          <w:sz w:val="22"/>
          <w:szCs w:val="22"/>
        </w:rPr>
        <w:t>udowlan</w:t>
      </w:r>
      <w:r w:rsidR="00E153BD" w:rsidRPr="00F85A31">
        <w:rPr>
          <w:rFonts w:ascii="Times New Roman" w:eastAsia="SimSun" w:hAnsi="Times New Roman" w:cs="Times New Roman"/>
          <w:color w:val="auto"/>
          <w:sz w:val="22"/>
          <w:szCs w:val="22"/>
        </w:rPr>
        <w:t>ego</w:t>
      </w:r>
      <w:r w:rsidRPr="00F85A31">
        <w:rPr>
          <w:rFonts w:ascii="Times New Roman" w:eastAsia="SimSun" w:hAnsi="Times New Roman" w:cs="Times New Roman"/>
          <w:color w:val="auto"/>
          <w:sz w:val="22"/>
          <w:szCs w:val="22"/>
        </w:rPr>
        <w:t>.</w:t>
      </w:r>
    </w:p>
    <w:p w14:paraId="5EF6A048" w14:textId="77777777" w:rsidR="00B13426" w:rsidRPr="00F85A31" w:rsidRDefault="00B13426" w:rsidP="00E45D76">
      <w:pPr>
        <w:pStyle w:val="Akapitzlist"/>
        <w:widowControl w:val="0"/>
        <w:numPr>
          <w:ilvl w:val="0"/>
          <w:numId w:val="33"/>
        </w:numPr>
        <w:ind w:left="426" w:hanging="426"/>
        <w:jc w:val="both"/>
        <w:textAlignment w:val="auto"/>
        <w:rPr>
          <w:rFonts w:ascii="Times New Roman" w:eastAsia="SimSun" w:hAnsi="Times New Roman" w:cs="Times New Roman"/>
          <w:color w:val="auto"/>
          <w:sz w:val="22"/>
          <w:szCs w:val="22"/>
        </w:rPr>
      </w:pPr>
      <w:r w:rsidRPr="00F85A31">
        <w:rPr>
          <w:rFonts w:ascii="Times New Roman" w:eastAsia="SimSun" w:hAnsi="Times New Roman" w:cs="Times New Roman"/>
          <w:color w:val="auto"/>
          <w:sz w:val="22"/>
          <w:szCs w:val="22"/>
        </w:rPr>
        <w:t>Wykonawca zobowiązuje się do:</w:t>
      </w:r>
    </w:p>
    <w:p w14:paraId="0E6AB80B" w14:textId="38C0187A" w:rsidR="00B13426" w:rsidRPr="00F85A31" w:rsidRDefault="00B13426" w:rsidP="00E45D76">
      <w:pPr>
        <w:pStyle w:val="Akapitzlist"/>
        <w:widowControl w:val="0"/>
        <w:numPr>
          <w:ilvl w:val="0"/>
          <w:numId w:val="27"/>
        </w:numPr>
        <w:jc w:val="both"/>
        <w:textAlignment w:val="auto"/>
        <w:rPr>
          <w:rFonts w:ascii="Times New Roman" w:hAnsi="Times New Roman" w:cs="Times New Roman"/>
          <w:color w:val="auto"/>
          <w:sz w:val="22"/>
          <w:szCs w:val="22"/>
        </w:rPr>
      </w:pPr>
      <w:r w:rsidRPr="00F85A31">
        <w:rPr>
          <w:rFonts w:ascii="Times New Roman" w:eastAsia="SimSun" w:hAnsi="Times New Roman" w:cs="Times New Roman"/>
          <w:color w:val="auto"/>
          <w:sz w:val="22"/>
          <w:szCs w:val="22"/>
        </w:rPr>
        <w:t xml:space="preserve">wykonania </w:t>
      </w:r>
      <w:r w:rsidR="00165888" w:rsidRPr="00F85A31">
        <w:rPr>
          <w:rFonts w:ascii="Times New Roman" w:eastAsia="SimSun" w:hAnsi="Times New Roman" w:cs="Times New Roman"/>
          <w:color w:val="auto"/>
          <w:sz w:val="22"/>
          <w:szCs w:val="22"/>
        </w:rPr>
        <w:t>robót budowlanych</w:t>
      </w:r>
      <w:r w:rsidR="005039A7" w:rsidRPr="00F85A31">
        <w:rPr>
          <w:rFonts w:ascii="Times New Roman" w:eastAsia="SimSun" w:hAnsi="Times New Roman" w:cs="Times New Roman"/>
          <w:color w:val="auto"/>
          <w:sz w:val="22"/>
          <w:szCs w:val="22"/>
        </w:rPr>
        <w:t xml:space="preserve"> </w:t>
      </w:r>
      <w:r w:rsidRPr="00F85A31">
        <w:rPr>
          <w:rFonts w:ascii="Times New Roman" w:eastAsia="SimSun" w:hAnsi="Times New Roman" w:cs="Times New Roman"/>
          <w:color w:val="auto"/>
          <w:sz w:val="22"/>
          <w:szCs w:val="22"/>
        </w:rPr>
        <w:t xml:space="preserve">zgodnie z OPZ, obowiązującymi przepisami, normami, zasadami wiedzy technicznej oraz postanowieniami niniejszej </w:t>
      </w:r>
      <w:r w:rsidRPr="00F85A31">
        <w:rPr>
          <w:rFonts w:ascii="Times New Roman" w:eastAsia="SimSun" w:hAnsi="Times New Roman" w:cs="Times New Roman"/>
          <w:color w:val="auto"/>
          <w:sz w:val="22"/>
          <w:szCs w:val="22"/>
        </w:rPr>
        <w:br/>
        <w:t>umowy;</w:t>
      </w:r>
    </w:p>
    <w:p w14:paraId="3C77CA6D" w14:textId="72DBC8B5" w:rsidR="0041231F" w:rsidRPr="00F85A31" w:rsidRDefault="00E6275F" w:rsidP="00E45D76">
      <w:pPr>
        <w:pStyle w:val="Akapitzlist"/>
        <w:widowControl w:val="0"/>
        <w:numPr>
          <w:ilvl w:val="0"/>
          <w:numId w:val="27"/>
        </w:numPr>
        <w:jc w:val="both"/>
        <w:textAlignment w:val="auto"/>
        <w:rPr>
          <w:rFonts w:ascii="Times New Roman" w:hAnsi="Times New Roman" w:cs="Times New Roman"/>
          <w:color w:val="auto"/>
          <w:sz w:val="22"/>
          <w:szCs w:val="22"/>
        </w:rPr>
      </w:pPr>
      <w:r w:rsidRPr="00F85A31">
        <w:rPr>
          <w:rFonts w:ascii="Times New Roman" w:eastAsia="SimSun" w:hAnsi="Times New Roman" w:cs="Times New Roman"/>
          <w:color w:val="auto"/>
          <w:sz w:val="22"/>
          <w:szCs w:val="22"/>
        </w:rPr>
        <w:t>utrzymania terenu robót w należytym porządku, a po ich zakończeniu uporządkowania i przekazania terenu Zamawiającemu.</w:t>
      </w:r>
    </w:p>
    <w:p w14:paraId="50221C4B" w14:textId="62013AD2" w:rsidR="00B13426" w:rsidRPr="00F85A31" w:rsidRDefault="00B13426" w:rsidP="00E45D76">
      <w:pPr>
        <w:pStyle w:val="Akapitzlist"/>
        <w:widowControl w:val="0"/>
        <w:numPr>
          <w:ilvl w:val="0"/>
          <w:numId w:val="27"/>
        </w:numPr>
        <w:jc w:val="both"/>
        <w:textAlignment w:val="auto"/>
        <w:rPr>
          <w:rFonts w:ascii="Times New Roman" w:hAnsi="Times New Roman" w:cs="Times New Roman"/>
          <w:color w:val="auto"/>
          <w:sz w:val="22"/>
          <w:szCs w:val="22"/>
        </w:rPr>
      </w:pPr>
      <w:r w:rsidRPr="00F85A31">
        <w:rPr>
          <w:rFonts w:ascii="Times New Roman" w:hAnsi="Times New Roman" w:cs="Times New Roman"/>
          <w:color w:val="auto"/>
          <w:sz w:val="22"/>
          <w:szCs w:val="22"/>
          <w:shd w:val="clear" w:color="auto" w:fill="FFFFFF"/>
          <w:lang w:eastAsia="en-US"/>
        </w:rPr>
        <w:t>pracy w formie, godzinach i warunkach w jakich będzie to niezbędne w celu zapewnienia wykonania robót w przewidzianych w umowie terminach;</w:t>
      </w:r>
      <w:r w:rsidR="001E534A" w:rsidRPr="00F85A31">
        <w:rPr>
          <w:rFonts w:ascii="Times New Roman" w:hAnsi="Times New Roman" w:cs="Times New Roman"/>
          <w:color w:val="auto"/>
          <w:sz w:val="22"/>
          <w:szCs w:val="22"/>
          <w:shd w:val="clear" w:color="auto" w:fill="FFFFFF"/>
          <w:lang w:eastAsia="en-US"/>
        </w:rPr>
        <w:t xml:space="preserve"> </w:t>
      </w:r>
      <w:r w:rsidR="00A114F8" w:rsidRPr="00F85A31">
        <w:rPr>
          <w:rFonts w:ascii="Times New Roman" w:hAnsi="Times New Roman" w:cs="Times New Roman"/>
          <w:color w:val="auto"/>
          <w:sz w:val="22"/>
          <w:szCs w:val="22"/>
          <w:shd w:val="clear" w:color="auto" w:fill="FFFFFF"/>
          <w:lang w:eastAsia="en-US"/>
        </w:rPr>
        <w:t>zgodnie z przepisami Kodeksu Pracy i Prawa Budowlanego</w:t>
      </w:r>
    </w:p>
    <w:p w14:paraId="024CE493" w14:textId="11EFC8A9" w:rsidR="00B13426" w:rsidRPr="00F85A31" w:rsidRDefault="00B13426" w:rsidP="00E45D76">
      <w:pPr>
        <w:pStyle w:val="Akapitzlist"/>
        <w:widowControl w:val="0"/>
        <w:numPr>
          <w:ilvl w:val="0"/>
          <w:numId w:val="27"/>
        </w:numPr>
        <w:jc w:val="both"/>
        <w:textAlignment w:val="auto"/>
        <w:rPr>
          <w:rFonts w:ascii="Times New Roman" w:hAnsi="Times New Roman" w:cs="Times New Roman"/>
          <w:color w:val="auto"/>
          <w:sz w:val="22"/>
          <w:szCs w:val="22"/>
        </w:rPr>
      </w:pPr>
      <w:r w:rsidRPr="00F85A31">
        <w:rPr>
          <w:rFonts w:ascii="Times New Roman" w:hAnsi="Times New Roman" w:cs="Times New Roman"/>
          <w:color w:val="auto"/>
          <w:sz w:val="22"/>
          <w:szCs w:val="22"/>
        </w:rPr>
        <w:t xml:space="preserve">usuwania i wywożenia na bieżąco wytworzonych w trakcie wykonywania </w:t>
      </w:r>
      <w:r w:rsidR="00EC3712" w:rsidRPr="00F85A31">
        <w:rPr>
          <w:rFonts w:ascii="Times New Roman" w:hAnsi="Times New Roman" w:cs="Times New Roman"/>
          <w:color w:val="auto"/>
          <w:sz w:val="22"/>
          <w:szCs w:val="22"/>
        </w:rPr>
        <w:t>prac</w:t>
      </w:r>
      <w:r w:rsidRPr="00F85A31">
        <w:rPr>
          <w:rFonts w:ascii="Times New Roman" w:hAnsi="Times New Roman" w:cs="Times New Roman"/>
          <w:color w:val="auto"/>
          <w:sz w:val="22"/>
          <w:szCs w:val="22"/>
        </w:rPr>
        <w:t xml:space="preserve"> odpadów z terenu budowy zgodnie z obowiązującymi przepisami oraz ponoszenia kosztów załadowania, wyładowania, transportu i przyjęci</w:t>
      </w:r>
      <w:r w:rsidRPr="00F85A31">
        <w:rPr>
          <w:rFonts w:ascii="Times New Roman" w:hAnsi="Times New Roman" w:cs="Times New Roman"/>
          <w:bCs/>
          <w:color w:val="auto"/>
          <w:sz w:val="22"/>
          <w:szCs w:val="22"/>
        </w:rPr>
        <w:t xml:space="preserve">a tych </w:t>
      </w:r>
      <w:r w:rsidRPr="00F85A31">
        <w:rPr>
          <w:rFonts w:ascii="Times New Roman" w:hAnsi="Times New Roman" w:cs="Times New Roman"/>
          <w:color w:val="auto"/>
          <w:sz w:val="22"/>
          <w:szCs w:val="22"/>
        </w:rPr>
        <w:t xml:space="preserve">odpadów do miejsc ich wykorzystania lub utylizacji, łącznie z kosztami utylizacji, w tym pozyskanie własnym staraniem składowisk (miejsc zwałki) przeznaczonego do wywozu materiałów poremontowych (gruzu, itp.), a także przekazanie na żądanie </w:t>
      </w:r>
      <w:r w:rsidRPr="00F85A31">
        <w:rPr>
          <w:rFonts w:ascii="Times New Roman" w:hAnsi="Times New Roman" w:cs="Times New Roman"/>
          <w:color w:val="FF0000"/>
          <w:sz w:val="22"/>
          <w:szCs w:val="22"/>
        </w:rPr>
        <w:t>-</w:t>
      </w:r>
      <w:r w:rsidRPr="00F85A31">
        <w:rPr>
          <w:rFonts w:ascii="Times New Roman" w:hAnsi="Times New Roman" w:cs="Times New Roman"/>
          <w:color w:val="auto"/>
          <w:sz w:val="22"/>
          <w:szCs w:val="22"/>
        </w:rPr>
        <w:t xml:space="preserve"> Zamawiającemu dokumentów potwierdzających przeprowadzenie utylizacji bądź składowania  przedmiotowych odpadów</w:t>
      </w:r>
    </w:p>
    <w:p w14:paraId="5AE99698" w14:textId="0C75695B" w:rsidR="00B13426" w:rsidRPr="00F85A31" w:rsidRDefault="00B13426" w:rsidP="00E45D76">
      <w:pPr>
        <w:widowControl w:val="0"/>
        <w:numPr>
          <w:ilvl w:val="0"/>
          <w:numId w:val="27"/>
        </w:numPr>
        <w:jc w:val="both"/>
        <w:textAlignment w:val="auto"/>
        <w:rPr>
          <w:rFonts w:ascii="Times New Roman" w:hAnsi="Times New Roman" w:cs="Times New Roman"/>
          <w:color w:val="auto"/>
          <w:sz w:val="22"/>
          <w:szCs w:val="22"/>
          <w:shd w:val="clear" w:color="auto" w:fill="FFFFFF"/>
          <w:lang w:eastAsia="en-US"/>
        </w:rPr>
      </w:pPr>
      <w:r w:rsidRPr="00F85A31">
        <w:rPr>
          <w:rFonts w:ascii="Times New Roman" w:hAnsi="Times New Roman" w:cs="Times New Roman"/>
          <w:color w:val="auto"/>
          <w:sz w:val="22"/>
          <w:szCs w:val="22"/>
        </w:rPr>
        <w:t xml:space="preserve">bieżącego informowania Zamawiającego o postępie wykonywania </w:t>
      </w:r>
      <w:r w:rsidR="00BA0346" w:rsidRPr="00F85A31">
        <w:rPr>
          <w:rFonts w:ascii="Times New Roman" w:hAnsi="Times New Roman" w:cs="Times New Roman"/>
          <w:color w:val="auto"/>
          <w:sz w:val="22"/>
          <w:szCs w:val="22"/>
        </w:rPr>
        <w:t>prac</w:t>
      </w:r>
      <w:r w:rsidRPr="00F85A31">
        <w:rPr>
          <w:rFonts w:ascii="Times New Roman" w:hAnsi="Times New Roman" w:cs="Times New Roman"/>
          <w:color w:val="auto"/>
          <w:sz w:val="22"/>
          <w:szCs w:val="22"/>
        </w:rPr>
        <w:t xml:space="preserve">, zwłaszcza </w:t>
      </w:r>
      <w:r w:rsidRPr="00F85A31">
        <w:rPr>
          <w:rFonts w:ascii="Times New Roman" w:hAnsi="Times New Roman" w:cs="Times New Roman"/>
          <w:color w:val="auto"/>
          <w:sz w:val="22"/>
          <w:szCs w:val="22"/>
        </w:rPr>
        <w:br/>
        <w:t xml:space="preserve">o wszelkich zagrożeniach związanych z wykonywaniem Umowy, w tym także </w:t>
      </w:r>
      <w:r w:rsidRPr="00F85A31">
        <w:rPr>
          <w:rFonts w:ascii="Times New Roman" w:hAnsi="Times New Roman" w:cs="Times New Roman"/>
          <w:color w:val="auto"/>
          <w:sz w:val="22"/>
          <w:szCs w:val="22"/>
        </w:rPr>
        <w:br/>
      </w:r>
      <w:r w:rsidRPr="00F85A31">
        <w:rPr>
          <w:rFonts w:ascii="Times New Roman" w:hAnsi="Times New Roman" w:cs="Times New Roman"/>
          <w:color w:val="auto"/>
          <w:sz w:val="22"/>
          <w:szCs w:val="22"/>
        </w:rPr>
        <w:lastRenderedPageBreak/>
        <w:t xml:space="preserve">o okolicznościach leżących po stronie Zamawiającego, które mogą mieć wpływ </w:t>
      </w:r>
      <w:r w:rsidRPr="00F85A31">
        <w:rPr>
          <w:rFonts w:ascii="Times New Roman" w:hAnsi="Times New Roman" w:cs="Times New Roman"/>
          <w:color w:val="auto"/>
          <w:sz w:val="22"/>
          <w:szCs w:val="22"/>
        </w:rPr>
        <w:br/>
        <w:t xml:space="preserve">na jakość, termin bądź zakres prac. Informacje te powinny być niezwłocznie (w dniu powzięcia informacji) przekazywane Zamawiającemu w formie pisemnej wraz </w:t>
      </w:r>
      <w:r w:rsidRPr="00F85A31">
        <w:rPr>
          <w:rFonts w:ascii="Times New Roman" w:hAnsi="Times New Roman" w:cs="Times New Roman"/>
          <w:color w:val="auto"/>
          <w:sz w:val="22"/>
          <w:szCs w:val="22"/>
        </w:rPr>
        <w:br/>
        <w:t>z propozycjami działań zaradczych. Nieprzekazanie takich informacji w wypadku, gdy Wykonawca o takich zagrożeniach wie lub, przy uwzględnieniu wymaganej Umową staranności, powinien wiedzieć, powoduje, że wszelkie koszty i dodatkowe czynności związane ze skutkami danego zdarzenia obciążają Wykonawcę. Ponadto</w:t>
      </w:r>
      <w:r w:rsidR="00A225EA" w:rsidRPr="00F85A31">
        <w:rPr>
          <w:rFonts w:ascii="Times New Roman" w:hAnsi="Times New Roman" w:cs="Times New Roman"/>
          <w:color w:val="auto"/>
          <w:sz w:val="22"/>
          <w:szCs w:val="22"/>
        </w:rPr>
        <w:t>,</w:t>
      </w:r>
      <w:r w:rsidRPr="00F85A31">
        <w:rPr>
          <w:rFonts w:ascii="Times New Roman" w:hAnsi="Times New Roman" w:cs="Times New Roman"/>
          <w:color w:val="auto"/>
          <w:sz w:val="22"/>
          <w:szCs w:val="22"/>
        </w:rPr>
        <w:t xml:space="preserve"> Wykonawca jest zobowiązany do informowania w formie pisemnej o przebiegu realizacji</w:t>
      </w:r>
      <w:r w:rsidR="00A225EA" w:rsidRPr="00F85A31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F85A31">
        <w:rPr>
          <w:rFonts w:ascii="Times New Roman" w:hAnsi="Times New Roman" w:cs="Times New Roman"/>
          <w:color w:val="auto"/>
          <w:sz w:val="22"/>
          <w:szCs w:val="22"/>
        </w:rPr>
        <w:t xml:space="preserve">Umowy </w:t>
      </w:r>
      <w:r w:rsidRPr="00F85A31">
        <w:rPr>
          <w:rFonts w:ascii="Times New Roman" w:hAnsi="Times New Roman" w:cs="Times New Roman"/>
          <w:color w:val="auto"/>
          <w:sz w:val="22"/>
          <w:szCs w:val="22"/>
        </w:rPr>
        <w:br/>
        <w:t xml:space="preserve">na każde pisemne żądanie Zamawiającego. </w:t>
      </w:r>
    </w:p>
    <w:p w14:paraId="34926B38" w14:textId="77777777" w:rsidR="00CA039D" w:rsidRPr="00F85A31" w:rsidRDefault="00B13426" w:rsidP="00E45D76">
      <w:pPr>
        <w:widowControl w:val="0"/>
        <w:numPr>
          <w:ilvl w:val="0"/>
          <w:numId w:val="27"/>
        </w:numPr>
        <w:jc w:val="both"/>
        <w:textAlignment w:val="auto"/>
        <w:rPr>
          <w:rFonts w:ascii="Times New Roman" w:hAnsi="Times New Roman" w:cs="Times New Roman"/>
          <w:color w:val="auto"/>
          <w:sz w:val="22"/>
          <w:szCs w:val="22"/>
          <w:shd w:val="clear" w:color="auto" w:fill="FFFFFF"/>
          <w:lang w:eastAsia="en-US"/>
        </w:rPr>
      </w:pPr>
      <w:r w:rsidRPr="00F85A31">
        <w:rPr>
          <w:rFonts w:ascii="Times New Roman" w:hAnsi="Times New Roman" w:cs="Times New Roman"/>
          <w:color w:val="auto"/>
          <w:sz w:val="22"/>
          <w:szCs w:val="22"/>
          <w:shd w:val="clear" w:color="auto" w:fill="FFFFFF"/>
          <w:lang w:eastAsia="en-US"/>
        </w:rPr>
        <w:t xml:space="preserve">przestrzegania przepisów i wymogów BHP, ppoż. oraz instrukcji Zamawiającego przez cały czas przebywania na terenie budowy przez wszystkie osoby zaangażowane przez Wykonawcę. W przypadku stwierdzenia przez Zamawiającego nie wywiązywania się pracowników z </w:t>
      </w:r>
      <w:r w:rsidR="00A225EA" w:rsidRPr="00F85A31">
        <w:rPr>
          <w:rFonts w:ascii="Times New Roman" w:hAnsi="Times New Roman" w:cs="Times New Roman"/>
          <w:color w:val="auto"/>
          <w:sz w:val="22"/>
          <w:szCs w:val="22"/>
          <w:shd w:val="clear" w:color="auto" w:fill="FFFFFF"/>
          <w:lang w:eastAsia="en-US"/>
        </w:rPr>
        <w:t>powyższych</w:t>
      </w:r>
      <w:r w:rsidRPr="00F85A31">
        <w:rPr>
          <w:rFonts w:ascii="Times New Roman" w:hAnsi="Times New Roman" w:cs="Times New Roman"/>
          <w:color w:val="auto"/>
          <w:sz w:val="22"/>
          <w:szCs w:val="22"/>
          <w:shd w:val="clear" w:color="auto" w:fill="FFFFFF"/>
          <w:lang w:eastAsia="en-US"/>
        </w:rPr>
        <w:t xml:space="preserve"> obowiązków Zamawiający ma prawo do wstrzymania prac.</w:t>
      </w:r>
      <w:r w:rsidRPr="00F85A31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F85A31">
        <w:rPr>
          <w:rFonts w:ascii="Times New Roman" w:hAnsi="Times New Roman" w:cs="Times New Roman"/>
          <w:color w:val="auto"/>
          <w:sz w:val="22"/>
          <w:szCs w:val="22"/>
          <w:shd w:val="clear" w:color="auto" w:fill="FFFFFF"/>
          <w:lang w:eastAsia="en-US"/>
        </w:rPr>
        <w:t>Wstrzymanie prac nie będzie miało żadnego wpływu na termin zakończenia przedmiotu umowy, któr</w:t>
      </w:r>
      <w:r w:rsidR="006815A4" w:rsidRPr="00F85A31">
        <w:rPr>
          <w:rFonts w:ascii="Times New Roman" w:hAnsi="Times New Roman" w:cs="Times New Roman"/>
          <w:color w:val="auto"/>
          <w:sz w:val="22"/>
          <w:szCs w:val="22"/>
          <w:shd w:val="clear" w:color="auto" w:fill="FFFFFF"/>
          <w:lang w:eastAsia="en-US"/>
        </w:rPr>
        <w:t>y</w:t>
      </w:r>
      <w:r w:rsidRPr="00F85A31">
        <w:rPr>
          <w:rFonts w:ascii="Times New Roman" w:hAnsi="Times New Roman" w:cs="Times New Roman"/>
          <w:color w:val="auto"/>
          <w:sz w:val="22"/>
          <w:szCs w:val="22"/>
          <w:shd w:val="clear" w:color="auto" w:fill="FFFFFF"/>
          <w:lang w:eastAsia="en-US"/>
        </w:rPr>
        <w:t xml:space="preserve"> </w:t>
      </w:r>
      <w:r w:rsidR="006815A4" w:rsidRPr="00F85A31">
        <w:rPr>
          <w:rFonts w:ascii="Times New Roman" w:hAnsi="Times New Roman" w:cs="Times New Roman"/>
          <w:color w:val="auto"/>
          <w:sz w:val="22"/>
          <w:szCs w:val="22"/>
          <w:shd w:val="clear" w:color="auto" w:fill="FFFFFF"/>
          <w:lang w:eastAsia="en-US"/>
        </w:rPr>
        <w:t>jest</w:t>
      </w:r>
      <w:r w:rsidRPr="00F85A31">
        <w:rPr>
          <w:rFonts w:ascii="Times New Roman" w:hAnsi="Times New Roman" w:cs="Times New Roman"/>
          <w:color w:val="auto"/>
          <w:sz w:val="22"/>
          <w:szCs w:val="22"/>
          <w:shd w:val="clear" w:color="auto" w:fill="FFFFFF"/>
          <w:lang w:eastAsia="en-US"/>
        </w:rPr>
        <w:t xml:space="preserve"> niezmienn</w:t>
      </w:r>
      <w:r w:rsidR="006815A4" w:rsidRPr="00F85A31">
        <w:rPr>
          <w:rFonts w:ascii="Times New Roman" w:hAnsi="Times New Roman" w:cs="Times New Roman"/>
          <w:color w:val="auto"/>
          <w:sz w:val="22"/>
          <w:szCs w:val="22"/>
          <w:shd w:val="clear" w:color="auto" w:fill="FFFFFF"/>
          <w:lang w:eastAsia="en-US"/>
        </w:rPr>
        <w:t>y</w:t>
      </w:r>
      <w:r w:rsidRPr="00F85A31">
        <w:rPr>
          <w:rFonts w:ascii="Times New Roman" w:hAnsi="Times New Roman" w:cs="Times New Roman"/>
          <w:color w:val="auto"/>
          <w:sz w:val="22"/>
          <w:szCs w:val="22"/>
          <w:shd w:val="clear" w:color="auto" w:fill="FFFFFF"/>
          <w:lang w:eastAsia="en-US"/>
        </w:rPr>
        <w:t>.</w:t>
      </w:r>
    </w:p>
    <w:p w14:paraId="4E433217" w14:textId="44563F14" w:rsidR="00B13426" w:rsidRPr="00F85A31" w:rsidRDefault="00CA039D" w:rsidP="008F10B6">
      <w:pPr>
        <w:pStyle w:val="Akapitzlist"/>
        <w:widowControl w:val="0"/>
        <w:numPr>
          <w:ilvl w:val="0"/>
          <w:numId w:val="27"/>
        </w:numPr>
        <w:jc w:val="both"/>
        <w:textAlignment w:val="auto"/>
        <w:rPr>
          <w:rFonts w:ascii="Times New Roman" w:hAnsi="Times New Roman" w:cs="Times New Roman"/>
          <w:color w:val="auto"/>
          <w:sz w:val="22"/>
          <w:szCs w:val="22"/>
          <w:shd w:val="clear" w:color="auto" w:fill="FFFFFF"/>
          <w:lang w:eastAsia="en-US"/>
        </w:rPr>
      </w:pPr>
      <w:r w:rsidRPr="00F85A31">
        <w:rPr>
          <w:rFonts w:ascii="Times New Roman" w:eastAsia="SimSun" w:hAnsi="Times New Roman" w:cs="Times New Roman"/>
          <w:color w:val="auto"/>
          <w:kern w:val="2"/>
          <w:sz w:val="22"/>
          <w:szCs w:val="22"/>
        </w:rPr>
        <w:t>Wykonawca ponosi odpowiedzialność wobec Zamawiającego i osób trzecich za szkody powstałe w trakcie realizacji przedmiotu umowy, a będące następstwem nieprzestrzegania przepisów p.poż. i bhp.</w:t>
      </w:r>
      <w:r w:rsidR="00B13426" w:rsidRPr="00F85A31">
        <w:rPr>
          <w:rFonts w:ascii="Times New Roman" w:hAnsi="Times New Roman" w:cs="Times New Roman"/>
          <w:color w:val="auto"/>
          <w:sz w:val="22"/>
          <w:szCs w:val="22"/>
          <w:shd w:val="clear" w:color="auto" w:fill="FFFFFF"/>
          <w:lang w:eastAsia="en-US"/>
        </w:rPr>
        <w:t xml:space="preserve"> </w:t>
      </w:r>
    </w:p>
    <w:p w14:paraId="3AF68B2D" w14:textId="77777777" w:rsidR="00B13426" w:rsidRPr="00F85A31" w:rsidRDefault="00B13426" w:rsidP="00E45D76">
      <w:pPr>
        <w:widowControl w:val="0"/>
        <w:numPr>
          <w:ilvl w:val="0"/>
          <w:numId w:val="27"/>
        </w:numPr>
        <w:jc w:val="both"/>
        <w:textAlignment w:val="auto"/>
        <w:rPr>
          <w:rFonts w:ascii="Times New Roman" w:hAnsi="Times New Roman" w:cs="Times New Roman"/>
          <w:color w:val="auto"/>
          <w:sz w:val="22"/>
          <w:szCs w:val="22"/>
          <w:shd w:val="clear" w:color="auto" w:fill="FFFFFF"/>
          <w:lang w:eastAsia="en-US"/>
        </w:rPr>
      </w:pPr>
      <w:r w:rsidRPr="00F85A31">
        <w:rPr>
          <w:rFonts w:ascii="Times New Roman" w:hAnsi="Times New Roman" w:cs="Times New Roman"/>
          <w:color w:val="auto"/>
          <w:sz w:val="22"/>
          <w:szCs w:val="22"/>
          <w:lang w:eastAsia="en-US"/>
        </w:rPr>
        <w:t>naprawianie uszkodzeń lub zniszczeń powstałych w toku realizacji przedmiotu umowy, jeżeli powstałe uszkodzenia lub zniszczenia związane będą z wykonywaniem przedmiotu umowy,</w:t>
      </w:r>
    </w:p>
    <w:p w14:paraId="201220A8" w14:textId="77777777" w:rsidR="00B13426" w:rsidRPr="00F85A31" w:rsidRDefault="00B13426" w:rsidP="00E45D76">
      <w:pPr>
        <w:widowControl w:val="0"/>
        <w:numPr>
          <w:ilvl w:val="0"/>
          <w:numId w:val="27"/>
        </w:numPr>
        <w:jc w:val="both"/>
        <w:textAlignment w:val="auto"/>
        <w:rPr>
          <w:rFonts w:ascii="Times New Roman" w:hAnsi="Times New Roman" w:cs="Times New Roman"/>
          <w:color w:val="auto"/>
          <w:sz w:val="22"/>
          <w:szCs w:val="22"/>
          <w:shd w:val="clear" w:color="auto" w:fill="FFFFFF"/>
          <w:lang w:eastAsia="en-US"/>
        </w:rPr>
      </w:pPr>
      <w:r w:rsidRPr="00F85A31">
        <w:rPr>
          <w:rFonts w:ascii="Times New Roman" w:hAnsi="Times New Roman" w:cs="Times New Roman"/>
          <w:color w:val="auto"/>
          <w:sz w:val="22"/>
          <w:szCs w:val="22"/>
          <w:shd w:val="clear" w:color="auto" w:fill="FFFFFF"/>
          <w:lang w:eastAsia="en-US"/>
        </w:rPr>
        <w:t>zgłoszenia Zamawiającemu gotowości do odbioru przedmiotu zamówienia i uczestniczenia w tej czynności;</w:t>
      </w:r>
    </w:p>
    <w:p w14:paraId="727B8AC5" w14:textId="556ED16E" w:rsidR="00B13426" w:rsidRPr="00F85A31" w:rsidRDefault="00B13426" w:rsidP="00E45D76">
      <w:pPr>
        <w:widowControl w:val="0"/>
        <w:numPr>
          <w:ilvl w:val="0"/>
          <w:numId w:val="27"/>
        </w:numPr>
        <w:jc w:val="both"/>
        <w:textAlignment w:val="auto"/>
        <w:rPr>
          <w:rFonts w:ascii="Times New Roman" w:hAnsi="Times New Roman" w:cs="Times New Roman"/>
          <w:color w:val="auto"/>
          <w:sz w:val="22"/>
          <w:szCs w:val="22"/>
          <w:shd w:val="clear" w:color="auto" w:fill="FFFFFF"/>
          <w:lang w:eastAsia="en-US"/>
        </w:rPr>
      </w:pPr>
      <w:r w:rsidRPr="00F85A31">
        <w:rPr>
          <w:rFonts w:ascii="Times New Roman" w:hAnsi="Times New Roman" w:cs="Times New Roman"/>
          <w:color w:val="auto"/>
          <w:sz w:val="22"/>
          <w:szCs w:val="22"/>
          <w:shd w:val="clear" w:color="auto" w:fill="FFFFFF"/>
          <w:lang w:eastAsia="en-US"/>
        </w:rPr>
        <w:t xml:space="preserve">pisemnego powiadomienia Zamawiającego o każdym ryzyku opóźnienia </w:t>
      </w:r>
      <w:r w:rsidR="00430F1D" w:rsidRPr="00F85A31">
        <w:rPr>
          <w:rFonts w:ascii="Times New Roman" w:hAnsi="Times New Roman" w:cs="Times New Roman"/>
          <w:color w:val="auto"/>
          <w:sz w:val="22"/>
          <w:szCs w:val="22"/>
          <w:shd w:val="clear" w:color="auto" w:fill="FFFFFF"/>
          <w:lang w:eastAsia="en-US"/>
        </w:rPr>
        <w:t>prac</w:t>
      </w:r>
      <w:r w:rsidRPr="00F85A31">
        <w:rPr>
          <w:rFonts w:ascii="Times New Roman" w:hAnsi="Times New Roman" w:cs="Times New Roman"/>
          <w:color w:val="auto"/>
          <w:sz w:val="22"/>
          <w:szCs w:val="22"/>
          <w:shd w:val="clear" w:color="auto" w:fill="FFFFFF"/>
          <w:lang w:eastAsia="en-US"/>
        </w:rPr>
        <w:t xml:space="preserve"> spowodow</w:t>
      </w:r>
      <w:r w:rsidR="00A225EA" w:rsidRPr="00F85A31">
        <w:rPr>
          <w:rFonts w:ascii="Times New Roman" w:hAnsi="Times New Roman" w:cs="Times New Roman"/>
          <w:color w:val="auto"/>
          <w:sz w:val="22"/>
          <w:szCs w:val="22"/>
          <w:shd w:val="clear" w:color="auto" w:fill="FFFFFF"/>
          <w:lang w:eastAsia="en-US"/>
        </w:rPr>
        <w:t>anego</w:t>
      </w:r>
      <w:r w:rsidRPr="00F85A31">
        <w:rPr>
          <w:rFonts w:ascii="Times New Roman" w:hAnsi="Times New Roman" w:cs="Times New Roman"/>
          <w:color w:val="auto"/>
          <w:sz w:val="22"/>
          <w:szCs w:val="22"/>
          <w:shd w:val="clear" w:color="auto" w:fill="FFFFFF"/>
          <w:lang w:eastAsia="en-US"/>
        </w:rPr>
        <w:t xml:space="preserve"> niewykonaniem lub nienależytym wykonaniem obowiązków przez Zamawiającego</w:t>
      </w:r>
      <w:r w:rsidR="00BA5FB1" w:rsidRPr="00F85A31">
        <w:rPr>
          <w:rFonts w:ascii="Times New Roman" w:hAnsi="Times New Roman" w:cs="Times New Roman"/>
          <w:color w:val="auto"/>
          <w:sz w:val="22"/>
          <w:szCs w:val="22"/>
          <w:shd w:val="clear" w:color="auto" w:fill="FFFFFF"/>
          <w:lang w:eastAsia="en-US"/>
        </w:rPr>
        <w:t>;</w:t>
      </w:r>
    </w:p>
    <w:p w14:paraId="7E239899" w14:textId="6279E67B" w:rsidR="00BA5FB1" w:rsidRPr="00F85A31" w:rsidRDefault="00BA5FB1" w:rsidP="00BA5FB1">
      <w:pPr>
        <w:pStyle w:val="Akapitzlist"/>
        <w:widowControl w:val="0"/>
        <w:numPr>
          <w:ilvl w:val="0"/>
          <w:numId w:val="27"/>
        </w:numPr>
        <w:jc w:val="both"/>
        <w:textAlignment w:val="auto"/>
        <w:rPr>
          <w:rFonts w:ascii="Times New Roman" w:eastAsia="SimSun" w:hAnsi="Times New Roman" w:cs="Times New Roman"/>
          <w:color w:val="auto"/>
          <w:sz w:val="22"/>
          <w:szCs w:val="22"/>
        </w:rPr>
      </w:pPr>
      <w:r w:rsidRPr="00F85A31">
        <w:rPr>
          <w:rFonts w:ascii="Times New Roman" w:eastAsia="SimSun" w:hAnsi="Times New Roman" w:cs="Times New Roman"/>
          <w:color w:val="auto"/>
          <w:sz w:val="22"/>
          <w:szCs w:val="22"/>
        </w:rPr>
        <w:t>zachowania poufności wszelkich informacji uzyskanych w trakcie realizacji przedmiotu umowy zgodnie z obowiązującymi przepisami prawa.</w:t>
      </w:r>
    </w:p>
    <w:p w14:paraId="08879B2F" w14:textId="31102C19" w:rsidR="00B13426" w:rsidRPr="00F85A31" w:rsidRDefault="00B13426" w:rsidP="00E45D76">
      <w:pPr>
        <w:pStyle w:val="Akapitzlist"/>
        <w:widowControl w:val="0"/>
        <w:numPr>
          <w:ilvl w:val="0"/>
          <w:numId w:val="33"/>
        </w:numPr>
        <w:jc w:val="both"/>
        <w:textAlignment w:val="auto"/>
        <w:rPr>
          <w:rFonts w:ascii="Times New Roman" w:eastAsia="SimSun" w:hAnsi="Times New Roman" w:cs="Times New Roman"/>
          <w:color w:val="auto"/>
          <w:sz w:val="22"/>
          <w:szCs w:val="22"/>
        </w:rPr>
      </w:pPr>
      <w:r w:rsidRPr="00F85A31">
        <w:rPr>
          <w:rFonts w:ascii="Times New Roman" w:eastAsia="SimSun" w:hAnsi="Times New Roman" w:cs="Times New Roman"/>
          <w:color w:val="auto"/>
          <w:sz w:val="22"/>
          <w:szCs w:val="22"/>
        </w:rPr>
        <w:t xml:space="preserve">Odpady i nadmiar materiałów pochodzący z </w:t>
      </w:r>
      <w:r w:rsidR="00430F1D" w:rsidRPr="00F85A31">
        <w:rPr>
          <w:rFonts w:ascii="Times New Roman" w:eastAsia="SimSun" w:hAnsi="Times New Roman" w:cs="Times New Roman"/>
          <w:color w:val="auto"/>
          <w:sz w:val="22"/>
          <w:szCs w:val="22"/>
        </w:rPr>
        <w:t>wykonywanych prac</w:t>
      </w:r>
      <w:r w:rsidRPr="00F85A31">
        <w:rPr>
          <w:rFonts w:ascii="Times New Roman" w:eastAsia="SimSun" w:hAnsi="Times New Roman" w:cs="Times New Roman"/>
          <w:color w:val="auto"/>
          <w:sz w:val="22"/>
          <w:szCs w:val="22"/>
        </w:rPr>
        <w:t xml:space="preserve"> przechodzą na własność Wykonawcy i jest on zobowiązany usunąć je z terenu oraz postąpić z nimi zgodnie z Ustawą z dnia 14.12.2022 r. o odpadach (</w:t>
      </w:r>
      <w:r w:rsidR="008D239D" w:rsidRPr="00F85A31">
        <w:rPr>
          <w:rFonts w:ascii="Times New Roman" w:eastAsia="SimSun" w:hAnsi="Times New Roman" w:cs="Times New Roman"/>
          <w:color w:val="auto"/>
          <w:sz w:val="22"/>
          <w:szCs w:val="22"/>
        </w:rPr>
        <w:t xml:space="preserve">tj. </w:t>
      </w:r>
      <w:r w:rsidRPr="00F85A31">
        <w:rPr>
          <w:rFonts w:ascii="Times New Roman" w:eastAsia="SimSun" w:hAnsi="Times New Roman" w:cs="Times New Roman"/>
          <w:color w:val="auto"/>
          <w:sz w:val="22"/>
          <w:szCs w:val="22"/>
        </w:rPr>
        <w:t>Dz. U. z 2023 r. poz. 1587 ze zm.). Odzyski zakwalifikowane przez Zamawiającego jako odpady przechodzą również na własność Wykonawcy i podlegają utylizacji.</w:t>
      </w:r>
    </w:p>
    <w:p w14:paraId="43763246" w14:textId="77777777" w:rsidR="00B13426" w:rsidRPr="00F85A31" w:rsidRDefault="00B13426" w:rsidP="00B13426">
      <w:pPr>
        <w:widowControl w:val="0"/>
        <w:jc w:val="both"/>
        <w:textAlignment w:val="auto"/>
        <w:rPr>
          <w:rFonts w:ascii="Times New Roman" w:eastAsia="SimSun" w:hAnsi="Times New Roman" w:cs="Times New Roman"/>
          <w:color w:val="auto"/>
          <w:sz w:val="22"/>
          <w:szCs w:val="22"/>
          <w:highlight w:val="yellow"/>
        </w:rPr>
      </w:pPr>
    </w:p>
    <w:p w14:paraId="287383BE" w14:textId="77777777" w:rsidR="00B13426" w:rsidRPr="00F85A31" w:rsidRDefault="00B13426" w:rsidP="00B13426">
      <w:pPr>
        <w:pStyle w:val="Stopka"/>
        <w:ind w:left="426" w:hanging="426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F85A31">
        <w:rPr>
          <w:rFonts w:ascii="Times New Roman" w:hAnsi="Times New Roman" w:cs="Times New Roman"/>
          <w:b/>
          <w:sz w:val="22"/>
          <w:szCs w:val="22"/>
        </w:rPr>
        <w:t>§ 2</w:t>
      </w:r>
    </w:p>
    <w:p w14:paraId="6183A371" w14:textId="27BF4AD0" w:rsidR="00B13426" w:rsidRPr="00F85A31" w:rsidRDefault="00B13426" w:rsidP="00E45D76">
      <w:pPr>
        <w:pStyle w:val="Akapitzlist"/>
        <w:widowControl w:val="0"/>
        <w:numPr>
          <w:ilvl w:val="0"/>
          <w:numId w:val="28"/>
        </w:numPr>
        <w:jc w:val="both"/>
        <w:textAlignment w:val="auto"/>
        <w:rPr>
          <w:rFonts w:ascii="Times New Roman" w:eastAsia="SimSun" w:hAnsi="Times New Roman" w:cs="Times New Roman"/>
          <w:color w:val="auto"/>
          <w:sz w:val="22"/>
          <w:szCs w:val="22"/>
        </w:rPr>
      </w:pPr>
      <w:r w:rsidRPr="00F85A31">
        <w:rPr>
          <w:rFonts w:ascii="Times New Roman" w:eastAsia="SimSun" w:hAnsi="Times New Roman" w:cs="Times New Roman"/>
          <w:color w:val="auto"/>
          <w:sz w:val="22"/>
          <w:szCs w:val="22"/>
        </w:rPr>
        <w:t xml:space="preserve">Strony ustalają, że  wynagrodzenia ryczałtowe za przedmiot umowy </w:t>
      </w:r>
      <w:r w:rsidR="00BA4C2F" w:rsidRPr="00F85A31">
        <w:rPr>
          <w:rFonts w:ascii="Times New Roman" w:eastAsia="SimSun" w:hAnsi="Times New Roman" w:cs="Times New Roman"/>
          <w:color w:val="auto"/>
          <w:sz w:val="22"/>
          <w:szCs w:val="22"/>
        </w:rPr>
        <w:t xml:space="preserve">stanowi kwotę </w:t>
      </w:r>
      <w:r w:rsidR="004B5888" w:rsidRPr="00F85A31">
        <w:rPr>
          <w:rFonts w:ascii="Times New Roman" w:eastAsia="SimSun" w:hAnsi="Times New Roman" w:cs="Times New Roman"/>
          <w:color w:val="auto"/>
          <w:sz w:val="22"/>
          <w:szCs w:val="22"/>
        </w:rPr>
        <w:t xml:space="preserve">… </w:t>
      </w:r>
    </w:p>
    <w:p w14:paraId="01411D7E" w14:textId="32C017C4" w:rsidR="00B13426" w:rsidRPr="00F85A31" w:rsidRDefault="00B13426" w:rsidP="00E45D76">
      <w:pPr>
        <w:pStyle w:val="Akapitzlist"/>
        <w:widowControl w:val="0"/>
        <w:numPr>
          <w:ilvl w:val="0"/>
          <w:numId w:val="28"/>
        </w:numPr>
        <w:jc w:val="both"/>
        <w:textAlignment w:val="auto"/>
        <w:rPr>
          <w:rFonts w:ascii="Times New Roman" w:eastAsia="SimSun" w:hAnsi="Times New Roman" w:cs="Times New Roman"/>
          <w:color w:val="auto"/>
          <w:sz w:val="22"/>
          <w:szCs w:val="22"/>
        </w:rPr>
      </w:pPr>
      <w:r w:rsidRPr="00F85A31">
        <w:rPr>
          <w:rFonts w:ascii="Times New Roman" w:eastAsia="SimSun" w:hAnsi="Times New Roman" w:cs="Times New Roman"/>
          <w:color w:val="auto"/>
          <w:sz w:val="22"/>
          <w:szCs w:val="22"/>
        </w:rPr>
        <w:t xml:space="preserve">Do wynagrodzenia określonego w ust. 1 stosuje się zasady przewidziane w postanowieniach art. 632 § 1 ustawy Kodeks cywilny. Wykonawca nie może żądać podwyższenia wynagrodzenia ryczałtowego określonego w ust. 1. Wynagrodzenie to nie ulega zmianie i obejmuje wszelkie koszty wykonania </w:t>
      </w:r>
      <w:r w:rsidR="00E8770B" w:rsidRPr="00F85A31">
        <w:rPr>
          <w:rFonts w:ascii="Times New Roman" w:eastAsia="SimSun" w:hAnsi="Times New Roman" w:cs="Times New Roman"/>
          <w:color w:val="auto"/>
          <w:sz w:val="22"/>
          <w:szCs w:val="22"/>
        </w:rPr>
        <w:t>usługi</w:t>
      </w:r>
      <w:r w:rsidRPr="00F85A31">
        <w:rPr>
          <w:rFonts w:ascii="Times New Roman" w:eastAsia="SimSun" w:hAnsi="Times New Roman" w:cs="Times New Roman"/>
          <w:color w:val="auto"/>
          <w:sz w:val="22"/>
          <w:szCs w:val="22"/>
        </w:rPr>
        <w:t>, koszt: materiałów, robocizny, sprzętu do osiągnięcia zamierzonego efektu oraz innych niezbędnych prac objętych niniejszą umową w sposób zgodny z wymogami</w:t>
      </w:r>
      <w:r w:rsidR="00F22114" w:rsidRPr="00F85A31">
        <w:rPr>
          <w:rFonts w:ascii="Times New Roman" w:eastAsia="SimSun" w:hAnsi="Times New Roman" w:cs="Times New Roman"/>
          <w:color w:val="auto"/>
          <w:sz w:val="22"/>
          <w:szCs w:val="22"/>
        </w:rPr>
        <w:t xml:space="preserve"> wiedzy technicznej</w:t>
      </w:r>
      <w:r w:rsidRPr="00F85A31">
        <w:rPr>
          <w:rFonts w:ascii="Times New Roman" w:eastAsia="SimSun" w:hAnsi="Times New Roman" w:cs="Times New Roman"/>
          <w:color w:val="auto"/>
          <w:sz w:val="22"/>
          <w:szCs w:val="22"/>
        </w:rPr>
        <w:t>, obowiązującymi normami oraz przepisami prawa budowlanego, działań i czynności do wykonania przedmiotu umowy.</w:t>
      </w:r>
    </w:p>
    <w:p w14:paraId="0E5C91DF" w14:textId="3F930945" w:rsidR="00852C67" w:rsidRPr="00F85A31" w:rsidRDefault="0047224D" w:rsidP="00E45D76">
      <w:pPr>
        <w:pStyle w:val="Akapitzlist"/>
        <w:widowControl w:val="0"/>
        <w:numPr>
          <w:ilvl w:val="0"/>
          <w:numId w:val="28"/>
        </w:numPr>
        <w:jc w:val="both"/>
        <w:textAlignment w:val="auto"/>
        <w:rPr>
          <w:rFonts w:ascii="Times New Roman" w:eastAsia="SimSun" w:hAnsi="Times New Roman" w:cs="Times New Roman"/>
          <w:color w:val="auto"/>
          <w:sz w:val="22"/>
          <w:szCs w:val="22"/>
        </w:rPr>
      </w:pPr>
      <w:r w:rsidRPr="00F85A31">
        <w:rPr>
          <w:rFonts w:ascii="Times New Roman" w:hAnsi="Times New Roman" w:cs="Times New Roman"/>
          <w:sz w:val="22"/>
          <w:szCs w:val="22"/>
        </w:rPr>
        <w:t>Zamawiający dopuszcza możliwość udzielenia Wykonawcy zaliczek na poczet wykonania przedmiotu umowy w łącznej wysokości do 100 % kwoty wynagrodzenia.</w:t>
      </w:r>
    </w:p>
    <w:p w14:paraId="06D77071" w14:textId="7C07B620" w:rsidR="00DB16F1" w:rsidRPr="00F85A31" w:rsidRDefault="00DB16F1" w:rsidP="00E45D76">
      <w:pPr>
        <w:pStyle w:val="Akapitzlist"/>
        <w:widowControl w:val="0"/>
        <w:numPr>
          <w:ilvl w:val="0"/>
          <w:numId w:val="28"/>
        </w:numPr>
        <w:jc w:val="both"/>
        <w:textAlignment w:val="auto"/>
        <w:rPr>
          <w:rFonts w:ascii="Times New Roman" w:eastAsia="SimSun" w:hAnsi="Times New Roman" w:cs="Times New Roman"/>
          <w:color w:val="auto"/>
          <w:sz w:val="22"/>
          <w:szCs w:val="22"/>
        </w:rPr>
      </w:pPr>
      <w:r w:rsidRPr="00F85A31">
        <w:rPr>
          <w:rFonts w:ascii="Times New Roman" w:hAnsi="Times New Roman" w:cs="Times New Roman"/>
          <w:sz w:val="22"/>
          <w:szCs w:val="22"/>
        </w:rPr>
        <w:t>Przed udzieleniem zaliczki, na wezwanie Zamawiającego i w terminie przez niego określonym, nie dłuższym niż 10 dni, przed dokonaniem przelewu środków finansowych Wykonawca wniesie zabezpieczenie zaliczki w wysokości zgodnej z kwotą udzielanej zaliczki (100 %), w formie o której mowa w art. 442 ust. 3</w:t>
      </w:r>
      <w:r w:rsidR="00D95FBA" w:rsidRPr="00F85A31">
        <w:rPr>
          <w:rFonts w:ascii="Times New Roman" w:hAnsi="Times New Roman" w:cs="Times New Roman"/>
          <w:sz w:val="22"/>
          <w:szCs w:val="22"/>
        </w:rPr>
        <w:t>, p</w:t>
      </w:r>
      <w:r w:rsidR="00CA7A06">
        <w:rPr>
          <w:rFonts w:ascii="Times New Roman" w:hAnsi="Times New Roman" w:cs="Times New Roman"/>
          <w:sz w:val="22"/>
          <w:szCs w:val="22"/>
        </w:rPr>
        <w:t xml:space="preserve">kt </w:t>
      </w:r>
      <w:r w:rsidR="00D95FBA" w:rsidRPr="00F85A31">
        <w:rPr>
          <w:rFonts w:ascii="Times New Roman" w:hAnsi="Times New Roman" w:cs="Times New Roman"/>
          <w:sz w:val="22"/>
          <w:szCs w:val="22"/>
        </w:rPr>
        <w:t>1</w:t>
      </w:r>
      <w:r w:rsidR="00CA7A06">
        <w:rPr>
          <w:rFonts w:ascii="Times New Roman" w:hAnsi="Times New Roman" w:cs="Times New Roman"/>
          <w:sz w:val="22"/>
          <w:szCs w:val="22"/>
        </w:rPr>
        <w:t>-</w:t>
      </w:r>
      <w:r w:rsidR="00D95FBA" w:rsidRPr="00F85A31">
        <w:rPr>
          <w:rFonts w:ascii="Times New Roman" w:hAnsi="Times New Roman" w:cs="Times New Roman"/>
          <w:sz w:val="22"/>
          <w:szCs w:val="22"/>
        </w:rPr>
        <w:t>5,</w:t>
      </w:r>
      <w:r w:rsidRPr="00F85A31">
        <w:rPr>
          <w:rFonts w:ascii="Times New Roman" w:hAnsi="Times New Roman" w:cs="Times New Roman"/>
          <w:sz w:val="22"/>
          <w:szCs w:val="22"/>
        </w:rPr>
        <w:t xml:space="preserve"> z 11 września 2019 roku Prawo zamówień publicznych.</w:t>
      </w:r>
    </w:p>
    <w:p w14:paraId="329B3061" w14:textId="77777777" w:rsidR="007530A2" w:rsidRPr="00F85A31" w:rsidRDefault="007530A2" w:rsidP="007530A2">
      <w:pPr>
        <w:widowControl w:val="0"/>
        <w:ind w:left="720"/>
        <w:jc w:val="both"/>
        <w:textAlignment w:val="auto"/>
        <w:rPr>
          <w:rFonts w:ascii="Times New Roman" w:eastAsia="SimSun" w:hAnsi="Times New Roman" w:cs="Times New Roman"/>
          <w:color w:val="auto"/>
          <w:sz w:val="22"/>
          <w:szCs w:val="22"/>
        </w:rPr>
      </w:pPr>
    </w:p>
    <w:p w14:paraId="678A8FF2" w14:textId="295ADBEA" w:rsidR="008841A1" w:rsidRPr="00F85A31" w:rsidRDefault="008841A1" w:rsidP="008118BE">
      <w:pPr>
        <w:widowControl w:val="0"/>
        <w:ind w:left="426" w:hanging="426"/>
        <w:jc w:val="center"/>
        <w:textAlignment w:val="auto"/>
        <w:rPr>
          <w:rFonts w:ascii="Times New Roman" w:eastAsia="SimSun" w:hAnsi="Times New Roman" w:cs="Times New Roman"/>
          <w:b/>
          <w:color w:val="auto"/>
          <w:sz w:val="22"/>
          <w:szCs w:val="22"/>
        </w:rPr>
      </w:pPr>
      <w:r w:rsidRPr="00F85A31">
        <w:rPr>
          <w:rFonts w:ascii="Times New Roman" w:eastAsia="SimSun" w:hAnsi="Times New Roman" w:cs="Times New Roman"/>
          <w:b/>
          <w:color w:val="auto"/>
          <w:sz w:val="22"/>
          <w:szCs w:val="22"/>
        </w:rPr>
        <w:t>§</w:t>
      </w:r>
      <w:r w:rsidR="008E0AEF" w:rsidRPr="00F85A31">
        <w:rPr>
          <w:rFonts w:ascii="Times New Roman" w:eastAsia="SimSun" w:hAnsi="Times New Roman" w:cs="Times New Roman"/>
          <w:b/>
          <w:color w:val="auto"/>
          <w:sz w:val="22"/>
          <w:szCs w:val="22"/>
        </w:rPr>
        <w:t xml:space="preserve"> </w:t>
      </w:r>
      <w:r w:rsidR="002C42B1" w:rsidRPr="00F85A31">
        <w:rPr>
          <w:rFonts w:ascii="Times New Roman" w:eastAsia="SimSun" w:hAnsi="Times New Roman" w:cs="Times New Roman"/>
          <w:b/>
          <w:color w:val="auto"/>
          <w:sz w:val="22"/>
          <w:szCs w:val="22"/>
        </w:rPr>
        <w:t>3</w:t>
      </w:r>
    </w:p>
    <w:p w14:paraId="34599D75" w14:textId="5186B4B1" w:rsidR="00CE2710" w:rsidRPr="00F85A31" w:rsidRDefault="000A1966" w:rsidP="00E45D76">
      <w:pPr>
        <w:widowControl w:val="0"/>
        <w:numPr>
          <w:ilvl w:val="0"/>
          <w:numId w:val="3"/>
        </w:numPr>
        <w:tabs>
          <w:tab w:val="num" w:pos="360"/>
        </w:tabs>
        <w:ind w:left="426" w:hanging="426"/>
        <w:jc w:val="both"/>
        <w:textAlignment w:val="auto"/>
        <w:rPr>
          <w:rFonts w:ascii="Times New Roman" w:eastAsia="SimSun" w:hAnsi="Times New Roman" w:cs="Times New Roman"/>
          <w:color w:val="auto"/>
          <w:sz w:val="22"/>
          <w:szCs w:val="22"/>
        </w:rPr>
      </w:pPr>
      <w:r w:rsidRPr="00F85A31">
        <w:rPr>
          <w:rFonts w:ascii="Times New Roman" w:eastAsia="SimSun" w:hAnsi="Times New Roman" w:cs="Times New Roman"/>
          <w:color w:val="auto"/>
          <w:sz w:val="22"/>
          <w:szCs w:val="22"/>
        </w:rPr>
        <w:t>Wykonawca oświadcza, że osoby wykonujące przedmiot umowy</w:t>
      </w:r>
      <w:r w:rsidR="00A26B6C" w:rsidRPr="00F85A31">
        <w:rPr>
          <w:rFonts w:ascii="Times New Roman" w:eastAsia="SimSun" w:hAnsi="Times New Roman" w:cs="Times New Roman"/>
          <w:color w:val="auto"/>
          <w:sz w:val="22"/>
          <w:szCs w:val="22"/>
        </w:rPr>
        <w:t>:</w:t>
      </w:r>
    </w:p>
    <w:p w14:paraId="13445F5F" w14:textId="4551BC33" w:rsidR="00A26B6C" w:rsidRPr="00F85A31" w:rsidRDefault="00523668" w:rsidP="00CD6FB4">
      <w:pPr>
        <w:widowControl w:val="0"/>
        <w:ind w:left="360"/>
        <w:jc w:val="both"/>
        <w:textAlignment w:val="auto"/>
        <w:rPr>
          <w:rFonts w:ascii="Times New Roman" w:eastAsia="SimSun" w:hAnsi="Times New Roman" w:cs="Times New Roman"/>
          <w:color w:val="auto"/>
          <w:sz w:val="22"/>
          <w:szCs w:val="22"/>
        </w:rPr>
      </w:pPr>
      <w:r w:rsidRPr="00F85A31">
        <w:rPr>
          <w:rFonts w:ascii="Times New Roman" w:eastAsia="SimSun" w:hAnsi="Times New Roman" w:cs="Times New Roman"/>
          <w:color w:val="auto"/>
          <w:sz w:val="22"/>
          <w:szCs w:val="22"/>
        </w:rPr>
        <w:t>p</w:t>
      </w:r>
      <w:r w:rsidR="00CE2710" w:rsidRPr="00F85A31">
        <w:rPr>
          <w:rFonts w:ascii="Times New Roman" w:eastAsia="SimSun" w:hAnsi="Times New Roman" w:cs="Times New Roman"/>
          <w:color w:val="auto"/>
          <w:sz w:val="22"/>
          <w:szCs w:val="22"/>
        </w:rPr>
        <w:t>osiadają</w:t>
      </w:r>
      <w:r w:rsidRPr="00F85A31">
        <w:rPr>
          <w:rFonts w:ascii="Times New Roman" w:eastAsia="SimSun" w:hAnsi="Times New Roman" w:cs="Times New Roman"/>
          <w:color w:val="auto"/>
          <w:sz w:val="22"/>
          <w:szCs w:val="22"/>
        </w:rPr>
        <w:t xml:space="preserve"> stosowne</w:t>
      </w:r>
      <w:r w:rsidR="00CE2710" w:rsidRPr="00F85A31">
        <w:rPr>
          <w:rFonts w:ascii="Times New Roman" w:eastAsia="SimSun" w:hAnsi="Times New Roman" w:cs="Times New Roman"/>
          <w:color w:val="auto"/>
          <w:sz w:val="22"/>
          <w:szCs w:val="22"/>
        </w:rPr>
        <w:t xml:space="preserve"> uprawnienia/świadectwa kwalifikacyjne</w:t>
      </w:r>
      <w:r w:rsidRPr="00F85A31">
        <w:rPr>
          <w:rFonts w:ascii="Times New Roman" w:eastAsia="SimSun" w:hAnsi="Times New Roman" w:cs="Times New Roman"/>
          <w:color w:val="auto"/>
          <w:sz w:val="22"/>
          <w:szCs w:val="22"/>
        </w:rPr>
        <w:t xml:space="preserve"> (jeśli są wymagane)</w:t>
      </w:r>
      <w:r w:rsidR="00AE3E42">
        <w:rPr>
          <w:rFonts w:ascii="Times New Roman" w:eastAsia="SimSun" w:hAnsi="Times New Roman" w:cs="Times New Roman"/>
          <w:color w:val="auto"/>
          <w:sz w:val="22"/>
          <w:szCs w:val="22"/>
        </w:rPr>
        <w:t xml:space="preserve"> oraz </w:t>
      </w:r>
      <w:r w:rsidR="00A26B6C" w:rsidRPr="00F85A31">
        <w:rPr>
          <w:rFonts w:ascii="Times New Roman" w:eastAsia="SimSun" w:hAnsi="Times New Roman" w:cs="Times New Roman"/>
          <w:color w:val="auto"/>
          <w:sz w:val="22"/>
          <w:szCs w:val="22"/>
        </w:rPr>
        <w:t>są wyposażone w odzież ochronną z logo firmy</w:t>
      </w:r>
      <w:r w:rsidR="00553BDA" w:rsidRPr="00F85A31">
        <w:rPr>
          <w:rFonts w:ascii="Times New Roman" w:eastAsia="SimSun" w:hAnsi="Times New Roman" w:cs="Times New Roman"/>
          <w:color w:val="auto"/>
          <w:sz w:val="22"/>
          <w:szCs w:val="22"/>
        </w:rPr>
        <w:t>.</w:t>
      </w:r>
    </w:p>
    <w:p w14:paraId="2709B855" w14:textId="42D36FAB" w:rsidR="00AE2A63" w:rsidRPr="00F85A31" w:rsidRDefault="00AE2A63" w:rsidP="00F605E9">
      <w:pPr>
        <w:pStyle w:val="Akapitzlist"/>
        <w:widowControl w:val="0"/>
        <w:numPr>
          <w:ilvl w:val="0"/>
          <w:numId w:val="22"/>
        </w:numPr>
        <w:jc w:val="both"/>
        <w:textAlignment w:val="auto"/>
        <w:rPr>
          <w:rFonts w:ascii="Times New Roman" w:eastAsia="SimSun" w:hAnsi="Times New Roman" w:cs="Times New Roman"/>
          <w:color w:val="auto"/>
          <w:sz w:val="22"/>
          <w:szCs w:val="22"/>
        </w:rPr>
      </w:pPr>
      <w:r w:rsidRPr="00F85A31">
        <w:rPr>
          <w:rFonts w:ascii="Times New Roman" w:eastAsia="SimSun" w:hAnsi="Times New Roman" w:cs="Times New Roman"/>
          <w:color w:val="auto"/>
          <w:sz w:val="22"/>
          <w:szCs w:val="22"/>
        </w:rPr>
        <w:t>Ryzyko uszkodzenia/utraty urządzeń</w:t>
      </w:r>
      <w:r w:rsidR="00A26B6C" w:rsidRPr="00F85A31">
        <w:rPr>
          <w:rFonts w:ascii="Times New Roman" w:eastAsia="SimSun" w:hAnsi="Times New Roman" w:cs="Times New Roman"/>
          <w:color w:val="auto"/>
          <w:sz w:val="22"/>
          <w:szCs w:val="22"/>
        </w:rPr>
        <w:t xml:space="preserve">, materiałów </w:t>
      </w:r>
      <w:r w:rsidR="00AA5539" w:rsidRPr="00F85A31">
        <w:rPr>
          <w:rFonts w:ascii="Times New Roman" w:eastAsia="SimSun" w:hAnsi="Times New Roman" w:cs="Times New Roman"/>
          <w:color w:val="auto"/>
          <w:sz w:val="22"/>
          <w:szCs w:val="22"/>
        </w:rPr>
        <w:t>lub</w:t>
      </w:r>
      <w:r w:rsidR="00A26B6C" w:rsidRPr="00F85A31">
        <w:rPr>
          <w:rFonts w:ascii="Times New Roman" w:eastAsia="SimSun" w:hAnsi="Times New Roman" w:cs="Times New Roman"/>
          <w:color w:val="auto"/>
          <w:sz w:val="22"/>
          <w:szCs w:val="22"/>
        </w:rPr>
        <w:t xml:space="preserve"> sprzętu</w:t>
      </w:r>
      <w:r w:rsidRPr="00F85A31">
        <w:rPr>
          <w:rFonts w:ascii="Times New Roman" w:eastAsia="SimSun" w:hAnsi="Times New Roman" w:cs="Times New Roman"/>
          <w:color w:val="auto"/>
          <w:sz w:val="22"/>
          <w:szCs w:val="22"/>
        </w:rPr>
        <w:t xml:space="preserve"> </w:t>
      </w:r>
      <w:r w:rsidR="006B5E5A" w:rsidRPr="00F85A31">
        <w:rPr>
          <w:rFonts w:ascii="Times New Roman" w:eastAsia="SimSun" w:hAnsi="Times New Roman" w:cs="Times New Roman"/>
          <w:color w:val="auto"/>
          <w:sz w:val="22"/>
          <w:szCs w:val="22"/>
        </w:rPr>
        <w:t>jak również szkody spowodowane przez Wykonawcę w trakcie realizacji przedmiotu umowy ponosi Wykonawca.</w:t>
      </w:r>
    </w:p>
    <w:p w14:paraId="1D82421D" w14:textId="44815244" w:rsidR="00F276A8" w:rsidRDefault="00F276A8" w:rsidP="008118BE">
      <w:pPr>
        <w:widowControl w:val="0"/>
        <w:ind w:left="426" w:hanging="426"/>
        <w:jc w:val="center"/>
        <w:textAlignment w:val="auto"/>
        <w:rPr>
          <w:rFonts w:ascii="Times New Roman" w:eastAsia="SimSun" w:hAnsi="Times New Roman" w:cs="Times New Roman"/>
          <w:b/>
          <w:color w:val="auto"/>
          <w:sz w:val="22"/>
          <w:szCs w:val="22"/>
        </w:rPr>
      </w:pPr>
    </w:p>
    <w:p w14:paraId="303DE075" w14:textId="50D8B59B" w:rsidR="001F45A0" w:rsidRDefault="001F45A0" w:rsidP="008118BE">
      <w:pPr>
        <w:widowControl w:val="0"/>
        <w:ind w:left="426" w:hanging="426"/>
        <w:jc w:val="center"/>
        <w:textAlignment w:val="auto"/>
        <w:rPr>
          <w:rFonts w:ascii="Times New Roman" w:eastAsia="SimSun" w:hAnsi="Times New Roman" w:cs="Times New Roman"/>
          <w:b/>
          <w:color w:val="auto"/>
          <w:sz w:val="22"/>
          <w:szCs w:val="22"/>
        </w:rPr>
      </w:pPr>
    </w:p>
    <w:p w14:paraId="24BBD1A1" w14:textId="77777777" w:rsidR="001F45A0" w:rsidRPr="00F85A31" w:rsidRDefault="001F45A0" w:rsidP="008118BE">
      <w:pPr>
        <w:widowControl w:val="0"/>
        <w:ind w:left="426" w:hanging="426"/>
        <w:jc w:val="center"/>
        <w:textAlignment w:val="auto"/>
        <w:rPr>
          <w:rFonts w:ascii="Times New Roman" w:eastAsia="SimSun" w:hAnsi="Times New Roman" w:cs="Times New Roman"/>
          <w:b/>
          <w:color w:val="auto"/>
          <w:sz w:val="22"/>
          <w:szCs w:val="22"/>
        </w:rPr>
      </w:pPr>
    </w:p>
    <w:p w14:paraId="2B57280E" w14:textId="4AEA671B" w:rsidR="008841A1" w:rsidRPr="00F85A31" w:rsidRDefault="008841A1" w:rsidP="008118BE">
      <w:pPr>
        <w:widowControl w:val="0"/>
        <w:ind w:left="426" w:hanging="426"/>
        <w:jc w:val="center"/>
        <w:textAlignment w:val="auto"/>
        <w:rPr>
          <w:rFonts w:ascii="Times New Roman" w:eastAsia="SimSun" w:hAnsi="Times New Roman" w:cs="Times New Roman"/>
          <w:b/>
          <w:color w:val="auto"/>
          <w:sz w:val="22"/>
          <w:szCs w:val="22"/>
        </w:rPr>
      </w:pPr>
      <w:r w:rsidRPr="00F85A31">
        <w:rPr>
          <w:rFonts w:ascii="Times New Roman" w:eastAsia="SimSun" w:hAnsi="Times New Roman" w:cs="Times New Roman"/>
          <w:b/>
          <w:color w:val="auto"/>
          <w:sz w:val="22"/>
          <w:szCs w:val="22"/>
        </w:rPr>
        <w:lastRenderedPageBreak/>
        <w:t>§</w:t>
      </w:r>
      <w:r w:rsidR="008E0AEF" w:rsidRPr="00F85A31">
        <w:rPr>
          <w:rFonts w:ascii="Times New Roman" w:eastAsia="SimSun" w:hAnsi="Times New Roman" w:cs="Times New Roman"/>
          <w:b/>
          <w:color w:val="auto"/>
          <w:sz w:val="22"/>
          <w:szCs w:val="22"/>
        </w:rPr>
        <w:t xml:space="preserve"> </w:t>
      </w:r>
      <w:r w:rsidR="002C42B1" w:rsidRPr="00F85A31">
        <w:rPr>
          <w:rFonts w:ascii="Times New Roman" w:eastAsia="SimSun" w:hAnsi="Times New Roman" w:cs="Times New Roman"/>
          <w:b/>
          <w:color w:val="auto"/>
          <w:sz w:val="22"/>
          <w:szCs w:val="22"/>
        </w:rPr>
        <w:t>4</w:t>
      </w:r>
    </w:p>
    <w:p w14:paraId="4EEE70E4" w14:textId="661AA46A" w:rsidR="00D12FE7" w:rsidRPr="00F85A31" w:rsidRDefault="00B13426" w:rsidP="00D12FE7">
      <w:pPr>
        <w:pStyle w:val="Akapitzlist"/>
        <w:widowControl w:val="0"/>
        <w:numPr>
          <w:ilvl w:val="0"/>
          <w:numId w:val="35"/>
        </w:numPr>
        <w:jc w:val="both"/>
        <w:textAlignment w:val="auto"/>
        <w:rPr>
          <w:rFonts w:ascii="Times New Roman" w:eastAsia="SimSun" w:hAnsi="Times New Roman" w:cs="Times New Roman"/>
          <w:color w:val="auto"/>
          <w:sz w:val="22"/>
          <w:szCs w:val="22"/>
        </w:rPr>
      </w:pPr>
      <w:r w:rsidRPr="00F85A31">
        <w:rPr>
          <w:rFonts w:ascii="Times New Roman" w:eastAsia="SimSun" w:hAnsi="Times New Roman" w:cs="Times New Roman"/>
          <w:color w:val="auto"/>
          <w:sz w:val="22"/>
          <w:szCs w:val="22"/>
        </w:rPr>
        <w:t>Termin wykonania przedmiotu umowy:</w:t>
      </w:r>
      <w:r w:rsidR="00D12FE7" w:rsidRPr="00F85A31">
        <w:rPr>
          <w:rFonts w:ascii="Times New Roman" w:eastAsia="SimSun" w:hAnsi="Times New Roman" w:cs="Times New Roman"/>
          <w:color w:val="auto"/>
          <w:sz w:val="22"/>
          <w:szCs w:val="22"/>
        </w:rPr>
        <w:t xml:space="preserve"> </w:t>
      </w:r>
      <w:r w:rsidR="009015C0" w:rsidRPr="00F85A31">
        <w:rPr>
          <w:rFonts w:ascii="Times New Roman" w:eastAsia="SimSun" w:hAnsi="Times New Roman" w:cs="Times New Roman"/>
          <w:b/>
          <w:color w:val="auto"/>
          <w:sz w:val="22"/>
          <w:szCs w:val="22"/>
        </w:rPr>
        <w:t>do</w:t>
      </w:r>
      <w:r w:rsidR="009015C0" w:rsidRPr="00F85A31">
        <w:rPr>
          <w:rFonts w:ascii="Times New Roman" w:eastAsia="SimSun" w:hAnsi="Times New Roman" w:cs="Times New Roman"/>
          <w:color w:val="auto"/>
          <w:sz w:val="22"/>
          <w:szCs w:val="22"/>
        </w:rPr>
        <w:t xml:space="preserve"> </w:t>
      </w:r>
      <w:r w:rsidR="00F45A65" w:rsidRPr="00F85A31">
        <w:rPr>
          <w:rFonts w:ascii="Times New Roman" w:eastAsia="SimSun" w:hAnsi="Times New Roman" w:cs="Times New Roman"/>
          <w:b/>
          <w:color w:val="auto"/>
          <w:sz w:val="22"/>
          <w:szCs w:val="22"/>
        </w:rPr>
        <w:t>9</w:t>
      </w:r>
      <w:r w:rsidR="00742761" w:rsidRPr="00F85A31">
        <w:rPr>
          <w:rFonts w:ascii="Times New Roman" w:eastAsia="SimSun" w:hAnsi="Times New Roman" w:cs="Times New Roman"/>
          <w:b/>
          <w:color w:val="auto"/>
          <w:sz w:val="22"/>
          <w:szCs w:val="22"/>
        </w:rPr>
        <w:t xml:space="preserve">0 </w:t>
      </w:r>
      <w:r w:rsidRPr="00F85A31">
        <w:rPr>
          <w:rFonts w:ascii="Times New Roman" w:eastAsia="SimSun" w:hAnsi="Times New Roman" w:cs="Times New Roman"/>
          <w:b/>
          <w:color w:val="auto"/>
          <w:sz w:val="22"/>
          <w:szCs w:val="22"/>
        </w:rPr>
        <w:t>dni</w:t>
      </w:r>
      <w:r w:rsidR="00593615" w:rsidRPr="00F85A31">
        <w:rPr>
          <w:rFonts w:ascii="Times New Roman" w:eastAsia="SimSun" w:hAnsi="Times New Roman" w:cs="Times New Roman"/>
          <w:b/>
          <w:color w:val="auto"/>
          <w:sz w:val="22"/>
          <w:szCs w:val="22"/>
        </w:rPr>
        <w:t xml:space="preserve"> </w:t>
      </w:r>
      <w:r w:rsidRPr="00F85A31">
        <w:rPr>
          <w:rFonts w:ascii="Times New Roman" w:eastAsia="SimSun" w:hAnsi="Times New Roman" w:cs="Times New Roman"/>
          <w:b/>
          <w:color w:val="auto"/>
          <w:sz w:val="22"/>
          <w:szCs w:val="22"/>
        </w:rPr>
        <w:t>od daty podpisania</w:t>
      </w:r>
      <w:r w:rsidRPr="00F85A31">
        <w:rPr>
          <w:rFonts w:ascii="Times New Roman" w:eastAsia="SimSun" w:hAnsi="Times New Roman" w:cs="Times New Roman"/>
          <w:color w:val="auto"/>
          <w:sz w:val="22"/>
          <w:szCs w:val="22"/>
        </w:rPr>
        <w:t xml:space="preserve"> </w:t>
      </w:r>
      <w:r w:rsidRPr="00F85A31">
        <w:rPr>
          <w:rFonts w:ascii="Times New Roman" w:eastAsia="SimSun" w:hAnsi="Times New Roman" w:cs="Times New Roman"/>
          <w:b/>
          <w:color w:val="auto"/>
          <w:sz w:val="22"/>
          <w:szCs w:val="22"/>
        </w:rPr>
        <w:t>umowy</w:t>
      </w:r>
      <w:r w:rsidRPr="00F85A31">
        <w:rPr>
          <w:rFonts w:ascii="Times New Roman" w:eastAsia="SimSun" w:hAnsi="Times New Roman" w:cs="Times New Roman"/>
          <w:color w:val="auto"/>
          <w:sz w:val="22"/>
          <w:szCs w:val="22"/>
        </w:rPr>
        <w:t xml:space="preserve">. </w:t>
      </w:r>
    </w:p>
    <w:p w14:paraId="168EBB63" w14:textId="2BA75ED9" w:rsidR="00B13426" w:rsidRPr="00F85A31" w:rsidRDefault="00B13426" w:rsidP="00D12FE7">
      <w:pPr>
        <w:pStyle w:val="Akapitzlist"/>
        <w:widowControl w:val="0"/>
        <w:numPr>
          <w:ilvl w:val="0"/>
          <w:numId w:val="35"/>
        </w:numPr>
        <w:jc w:val="both"/>
        <w:textAlignment w:val="auto"/>
        <w:rPr>
          <w:rFonts w:ascii="Times New Roman" w:eastAsia="SimSun" w:hAnsi="Times New Roman" w:cs="Times New Roman"/>
          <w:color w:val="auto"/>
          <w:sz w:val="22"/>
          <w:szCs w:val="22"/>
        </w:rPr>
      </w:pPr>
      <w:r w:rsidRPr="00F85A31">
        <w:rPr>
          <w:rFonts w:ascii="Times New Roman" w:eastAsia="SimSun" w:hAnsi="Times New Roman" w:cs="Times New Roman"/>
          <w:color w:val="auto"/>
          <w:sz w:val="22"/>
          <w:szCs w:val="22"/>
        </w:rPr>
        <w:t>Za dzień roboczy Strony przyjmują każdy dzień od poniedziałku do piątku w godzinach od 8:00 do 15:00 z wyłączeniem dni ustawowo wolnych od pracy.</w:t>
      </w:r>
    </w:p>
    <w:p w14:paraId="25F8F433" w14:textId="35FA0365" w:rsidR="00B13426" w:rsidRPr="00F85A31" w:rsidRDefault="00B13426" w:rsidP="00E45D76">
      <w:pPr>
        <w:widowControl w:val="0"/>
        <w:numPr>
          <w:ilvl w:val="0"/>
          <w:numId w:val="35"/>
        </w:numPr>
        <w:ind w:left="426" w:hanging="426"/>
        <w:jc w:val="both"/>
        <w:textAlignment w:val="auto"/>
        <w:rPr>
          <w:rFonts w:ascii="Times New Roman" w:eastAsia="SimSun" w:hAnsi="Times New Roman" w:cs="Times New Roman"/>
          <w:color w:val="auto"/>
          <w:sz w:val="22"/>
          <w:szCs w:val="22"/>
        </w:rPr>
      </w:pPr>
      <w:r w:rsidRPr="00F85A31">
        <w:rPr>
          <w:rFonts w:ascii="Times New Roman" w:eastAsia="SimSun" w:hAnsi="Times New Roman" w:cs="Times New Roman"/>
          <w:color w:val="auto"/>
          <w:sz w:val="22"/>
          <w:szCs w:val="22"/>
        </w:rPr>
        <w:t xml:space="preserve">Zamawiający dokona odbioru podstawie </w:t>
      </w:r>
      <w:r w:rsidRPr="00F85A31">
        <w:rPr>
          <w:rFonts w:ascii="Times New Roman" w:eastAsia="SimSun" w:hAnsi="Times New Roman" w:cs="Times New Roman"/>
          <w:b/>
          <w:color w:val="auto"/>
          <w:sz w:val="22"/>
          <w:szCs w:val="22"/>
        </w:rPr>
        <w:t>Protokoł</w:t>
      </w:r>
      <w:r w:rsidR="00676D88" w:rsidRPr="00F85A31">
        <w:rPr>
          <w:rFonts w:ascii="Times New Roman" w:eastAsia="SimSun" w:hAnsi="Times New Roman" w:cs="Times New Roman"/>
          <w:b/>
          <w:color w:val="auto"/>
          <w:sz w:val="22"/>
          <w:szCs w:val="22"/>
        </w:rPr>
        <w:t>u</w:t>
      </w:r>
      <w:r w:rsidRPr="00F85A31">
        <w:rPr>
          <w:rFonts w:ascii="Times New Roman" w:eastAsia="SimSun" w:hAnsi="Times New Roman" w:cs="Times New Roman"/>
          <w:b/>
          <w:color w:val="auto"/>
          <w:sz w:val="22"/>
          <w:szCs w:val="22"/>
        </w:rPr>
        <w:t xml:space="preserve">  odbioru </w:t>
      </w:r>
      <w:r w:rsidRPr="00F85A31">
        <w:rPr>
          <w:rFonts w:ascii="Times New Roman" w:eastAsia="SimSun" w:hAnsi="Times New Roman" w:cs="Times New Roman"/>
          <w:color w:val="auto"/>
          <w:sz w:val="22"/>
          <w:szCs w:val="22"/>
        </w:rPr>
        <w:t xml:space="preserve">w terminie do </w:t>
      </w:r>
      <w:r w:rsidRPr="00F85A31">
        <w:rPr>
          <w:rFonts w:ascii="Times New Roman" w:eastAsia="SimSun" w:hAnsi="Times New Roman" w:cs="Times New Roman"/>
          <w:b/>
          <w:color w:val="auto"/>
          <w:sz w:val="22"/>
          <w:szCs w:val="22"/>
        </w:rPr>
        <w:t>3 dni roboczych</w:t>
      </w:r>
      <w:r w:rsidRPr="00F85A31">
        <w:rPr>
          <w:rFonts w:ascii="Times New Roman" w:eastAsia="SimSun" w:hAnsi="Times New Roman" w:cs="Times New Roman"/>
          <w:color w:val="auto"/>
          <w:sz w:val="22"/>
          <w:szCs w:val="22"/>
        </w:rPr>
        <w:t xml:space="preserve"> od zgłoszenia przez Wykonawcę zakończenia </w:t>
      </w:r>
      <w:r w:rsidR="00CC0BD5" w:rsidRPr="00F85A31">
        <w:rPr>
          <w:rFonts w:ascii="Times New Roman" w:eastAsia="SimSun" w:hAnsi="Times New Roman" w:cs="Times New Roman"/>
          <w:color w:val="auto"/>
          <w:sz w:val="22"/>
          <w:szCs w:val="22"/>
        </w:rPr>
        <w:t>prac</w:t>
      </w:r>
      <w:r w:rsidRPr="00F85A31">
        <w:rPr>
          <w:rFonts w:ascii="Times New Roman" w:eastAsia="SimSun" w:hAnsi="Times New Roman" w:cs="Times New Roman"/>
          <w:color w:val="auto"/>
          <w:sz w:val="22"/>
          <w:szCs w:val="22"/>
        </w:rPr>
        <w:t xml:space="preserve">.  W czynnościach odbioru wezmą udział upoważnieni przedstawiciele Stron. W przypadku wystąpienia w protokole </w:t>
      </w:r>
      <w:r w:rsidR="004720E4" w:rsidRPr="00F85A31">
        <w:rPr>
          <w:rFonts w:ascii="Times New Roman" w:eastAsia="SimSun" w:hAnsi="Times New Roman" w:cs="Times New Roman"/>
          <w:color w:val="auto"/>
          <w:sz w:val="22"/>
          <w:szCs w:val="22"/>
        </w:rPr>
        <w:t xml:space="preserve">uwag (dotyczących wad nieistotnych), odbiór </w:t>
      </w:r>
      <w:r w:rsidR="00CB2681" w:rsidRPr="00F85A31">
        <w:rPr>
          <w:rFonts w:ascii="Times New Roman" w:eastAsia="SimSun" w:hAnsi="Times New Roman" w:cs="Times New Roman"/>
          <w:color w:val="auto"/>
          <w:sz w:val="22"/>
          <w:szCs w:val="22"/>
        </w:rPr>
        <w:t>uznaje się za dokonany i zostanie wyznaczony termin usunięcia wad. Usunięcie wad uznane będzie na podstawie protokołu usunięcia wad, który będzie załączony do protokołu odbioru</w:t>
      </w:r>
      <w:r w:rsidR="0014013E" w:rsidRPr="00F85A31">
        <w:rPr>
          <w:rFonts w:ascii="Times New Roman" w:eastAsia="SimSun" w:hAnsi="Times New Roman" w:cs="Times New Roman"/>
          <w:color w:val="auto"/>
          <w:sz w:val="22"/>
          <w:szCs w:val="22"/>
        </w:rPr>
        <w:t>.</w:t>
      </w:r>
      <w:r w:rsidRPr="00F85A31">
        <w:rPr>
          <w:rFonts w:ascii="Times New Roman" w:eastAsia="SimSun" w:hAnsi="Times New Roman" w:cs="Times New Roman"/>
          <w:color w:val="auto"/>
          <w:sz w:val="22"/>
          <w:szCs w:val="22"/>
        </w:rPr>
        <w:t xml:space="preserve"> Protokół odbioru będzie postawą do wystawienia faktury VAT. </w:t>
      </w:r>
    </w:p>
    <w:p w14:paraId="66148CF2" w14:textId="42E64E80" w:rsidR="002D1AE9" w:rsidRPr="00F85A31" w:rsidRDefault="00B13426" w:rsidP="00E45D76">
      <w:pPr>
        <w:widowControl w:val="0"/>
        <w:numPr>
          <w:ilvl w:val="0"/>
          <w:numId w:val="35"/>
        </w:numPr>
        <w:ind w:left="426" w:hanging="426"/>
        <w:jc w:val="both"/>
        <w:textAlignment w:val="auto"/>
        <w:rPr>
          <w:rFonts w:ascii="Times New Roman" w:eastAsia="SimSun" w:hAnsi="Times New Roman" w:cs="Times New Roman"/>
          <w:color w:val="auto"/>
          <w:sz w:val="22"/>
          <w:szCs w:val="22"/>
        </w:rPr>
      </w:pPr>
      <w:r w:rsidRPr="00F85A31">
        <w:rPr>
          <w:rFonts w:ascii="Times New Roman" w:hAnsi="Times New Roman" w:cs="Times New Roman"/>
          <w:color w:val="auto"/>
          <w:sz w:val="22"/>
          <w:szCs w:val="22"/>
        </w:rPr>
        <w:t xml:space="preserve">Płatność w PLN za wykonaną </w:t>
      </w:r>
      <w:r w:rsidR="00DD5AFE" w:rsidRPr="00F85A31">
        <w:rPr>
          <w:rFonts w:ascii="Times New Roman" w:hAnsi="Times New Roman" w:cs="Times New Roman"/>
          <w:color w:val="auto"/>
          <w:sz w:val="22"/>
          <w:szCs w:val="22"/>
        </w:rPr>
        <w:t>usługę</w:t>
      </w:r>
      <w:r w:rsidRPr="00F85A31">
        <w:rPr>
          <w:rFonts w:ascii="Times New Roman" w:hAnsi="Times New Roman" w:cs="Times New Roman"/>
          <w:color w:val="auto"/>
          <w:sz w:val="22"/>
          <w:szCs w:val="22"/>
        </w:rPr>
        <w:t xml:space="preserve"> zostanie dokonana na rachunek </w:t>
      </w:r>
      <w:r w:rsidR="0002329F" w:rsidRPr="00F85A31">
        <w:rPr>
          <w:rFonts w:ascii="Times New Roman" w:hAnsi="Times New Roman" w:cs="Times New Roman"/>
          <w:color w:val="auto"/>
          <w:sz w:val="22"/>
          <w:szCs w:val="22"/>
        </w:rPr>
        <w:t xml:space="preserve">bankowy </w:t>
      </w:r>
      <w:r w:rsidRPr="00F85A31">
        <w:rPr>
          <w:rFonts w:ascii="Times New Roman" w:hAnsi="Times New Roman" w:cs="Times New Roman"/>
          <w:color w:val="auto"/>
          <w:sz w:val="22"/>
          <w:szCs w:val="22"/>
        </w:rPr>
        <w:t xml:space="preserve">wskazany przez Wykonawcę na fakturze, w terminie </w:t>
      </w:r>
      <w:r w:rsidRPr="00F85A31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30 dni, </w:t>
      </w:r>
      <w:r w:rsidRPr="00F85A31">
        <w:rPr>
          <w:rFonts w:ascii="Times New Roman" w:hAnsi="Times New Roman" w:cs="Times New Roman"/>
          <w:color w:val="auto"/>
          <w:sz w:val="22"/>
          <w:szCs w:val="22"/>
        </w:rPr>
        <w:t>licząc od daty otrzymania przez Zamawiającego prawidłowo wystawionej faktury</w:t>
      </w:r>
      <w:r w:rsidR="002D1AE9" w:rsidRPr="00F85A31">
        <w:rPr>
          <w:rFonts w:ascii="Times New Roman" w:hAnsi="Times New Roman" w:cs="Times New Roman"/>
          <w:color w:val="auto"/>
          <w:sz w:val="22"/>
          <w:szCs w:val="22"/>
        </w:rPr>
        <w:t xml:space="preserve"> za pomocą plat</w:t>
      </w:r>
      <w:r w:rsidR="006F0D29">
        <w:rPr>
          <w:rFonts w:ascii="Times New Roman" w:hAnsi="Times New Roman" w:cs="Times New Roman"/>
          <w:color w:val="auto"/>
          <w:sz w:val="22"/>
          <w:szCs w:val="22"/>
        </w:rPr>
        <w:t>f</w:t>
      </w:r>
      <w:bookmarkStart w:id="1" w:name="_GoBack"/>
      <w:bookmarkEnd w:id="1"/>
      <w:r w:rsidR="002D1AE9" w:rsidRPr="00F85A31">
        <w:rPr>
          <w:rFonts w:ascii="Times New Roman" w:hAnsi="Times New Roman" w:cs="Times New Roman"/>
          <w:color w:val="auto"/>
          <w:sz w:val="22"/>
          <w:szCs w:val="22"/>
        </w:rPr>
        <w:t>ormy Krajowy System e-faktur (</w:t>
      </w:r>
      <w:proofErr w:type="spellStart"/>
      <w:r w:rsidR="002D1AE9" w:rsidRPr="00F85A31">
        <w:rPr>
          <w:rFonts w:ascii="Times New Roman" w:hAnsi="Times New Roman" w:cs="Times New Roman"/>
          <w:color w:val="auto"/>
          <w:sz w:val="22"/>
          <w:szCs w:val="22"/>
        </w:rPr>
        <w:t>KSeF</w:t>
      </w:r>
      <w:proofErr w:type="spellEnd"/>
      <w:r w:rsidR="002D1AE9" w:rsidRPr="00F85A31">
        <w:rPr>
          <w:rFonts w:ascii="Times New Roman" w:hAnsi="Times New Roman" w:cs="Times New Roman"/>
          <w:color w:val="auto"/>
          <w:sz w:val="22"/>
          <w:szCs w:val="22"/>
        </w:rPr>
        <w:t>)</w:t>
      </w:r>
      <w:r w:rsidRPr="00F85A31">
        <w:rPr>
          <w:rFonts w:ascii="Times New Roman" w:hAnsi="Times New Roman" w:cs="Times New Roman"/>
          <w:color w:val="auto"/>
          <w:sz w:val="22"/>
          <w:szCs w:val="22"/>
        </w:rPr>
        <w:t xml:space="preserve">. </w:t>
      </w:r>
      <w:r w:rsidR="005F6E74" w:rsidRPr="00F85A31">
        <w:rPr>
          <w:rFonts w:ascii="Times New Roman" w:hAnsi="Times New Roman" w:cs="Times New Roman"/>
          <w:color w:val="auto"/>
          <w:sz w:val="22"/>
          <w:szCs w:val="22"/>
        </w:rPr>
        <w:t>W treści faktury należy umieścić „</w:t>
      </w:r>
      <w:r w:rsidR="00497F4F" w:rsidRPr="00F85A31">
        <w:rPr>
          <w:rFonts w:ascii="Times New Roman" w:hAnsi="Times New Roman" w:cs="Times New Roman"/>
          <w:color w:val="auto"/>
          <w:sz w:val="22"/>
          <w:szCs w:val="22"/>
        </w:rPr>
        <w:t>W</w:t>
      </w:r>
      <w:r w:rsidR="005F6E74" w:rsidRPr="00F85A31">
        <w:rPr>
          <w:rFonts w:ascii="Times New Roman" w:hAnsi="Times New Roman" w:cs="Times New Roman"/>
          <w:color w:val="auto"/>
          <w:sz w:val="22"/>
          <w:szCs w:val="22"/>
        </w:rPr>
        <w:t xml:space="preserve">yróżnik faktury” </w:t>
      </w:r>
      <w:r w:rsidR="00497F4F" w:rsidRPr="00F85A31">
        <w:rPr>
          <w:rFonts w:ascii="Times New Roman" w:hAnsi="Times New Roman" w:cs="Times New Roman"/>
          <w:color w:val="auto"/>
          <w:sz w:val="22"/>
          <w:szCs w:val="22"/>
        </w:rPr>
        <w:t>– ciąg znaków alfanumerycznych w strukt</w:t>
      </w:r>
      <w:r w:rsidR="00D419D9">
        <w:rPr>
          <w:rFonts w:ascii="Times New Roman" w:hAnsi="Times New Roman" w:cs="Times New Roman"/>
          <w:color w:val="auto"/>
          <w:sz w:val="22"/>
          <w:szCs w:val="22"/>
        </w:rPr>
        <w:t>u</w:t>
      </w:r>
      <w:r w:rsidR="00497F4F" w:rsidRPr="00F85A31">
        <w:rPr>
          <w:rFonts w:ascii="Times New Roman" w:hAnsi="Times New Roman" w:cs="Times New Roman"/>
          <w:color w:val="auto"/>
          <w:sz w:val="22"/>
          <w:szCs w:val="22"/>
        </w:rPr>
        <w:t>rze faktury FA(3) w polu: Podmiot2/</w:t>
      </w:r>
      <w:proofErr w:type="spellStart"/>
      <w:r w:rsidR="00497F4F" w:rsidRPr="00F85A31">
        <w:rPr>
          <w:rFonts w:ascii="Times New Roman" w:hAnsi="Times New Roman" w:cs="Times New Roman"/>
          <w:color w:val="auto"/>
          <w:sz w:val="22"/>
          <w:szCs w:val="22"/>
        </w:rPr>
        <w:t>NrKlienta</w:t>
      </w:r>
      <w:proofErr w:type="spellEnd"/>
      <w:r w:rsidR="00497F4F" w:rsidRPr="00F85A31">
        <w:rPr>
          <w:rFonts w:ascii="Times New Roman" w:hAnsi="Times New Roman" w:cs="Times New Roman"/>
          <w:color w:val="auto"/>
          <w:sz w:val="22"/>
          <w:szCs w:val="22"/>
        </w:rPr>
        <w:t>,</w:t>
      </w:r>
      <w:r w:rsidR="00815686" w:rsidRPr="00F85A31">
        <w:rPr>
          <w:rFonts w:ascii="Times New Roman" w:hAnsi="Times New Roman" w:cs="Times New Roman"/>
          <w:color w:val="auto"/>
          <w:sz w:val="22"/>
          <w:szCs w:val="22"/>
        </w:rPr>
        <w:t xml:space="preserve"> którym, dla niniejszej Umowy, </w:t>
      </w:r>
      <w:r w:rsidR="003C0B07" w:rsidRPr="00F85A31">
        <w:rPr>
          <w:rFonts w:ascii="Times New Roman" w:hAnsi="Times New Roman" w:cs="Times New Roman"/>
          <w:color w:val="auto"/>
          <w:sz w:val="22"/>
          <w:szCs w:val="22"/>
        </w:rPr>
        <w:t xml:space="preserve">jest </w:t>
      </w:r>
      <w:r w:rsidR="003C0B07" w:rsidRPr="00F85A31">
        <w:rPr>
          <w:rFonts w:ascii="Times New Roman" w:hAnsi="Times New Roman" w:cs="Times New Roman"/>
          <w:b/>
          <w:color w:val="auto"/>
          <w:sz w:val="22"/>
          <w:szCs w:val="22"/>
        </w:rPr>
        <w:t>WS3L00</w:t>
      </w:r>
      <w:r w:rsidR="003C0B07" w:rsidRPr="00F85A31">
        <w:rPr>
          <w:rFonts w:ascii="Times New Roman" w:hAnsi="Times New Roman" w:cs="Times New Roman"/>
          <w:color w:val="auto"/>
          <w:sz w:val="22"/>
          <w:szCs w:val="22"/>
        </w:rPr>
        <w:t>.</w:t>
      </w:r>
      <w:r w:rsidR="00CC4F34" w:rsidRPr="00F85A31">
        <w:rPr>
          <w:rFonts w:ascii="Times New Roman" w:hAnsi="Times New Roman" w:cs="Times New Roman"/>
          <w:color w:val="auto"/>
          <w:sz w:val="22"/>
          <w:szCs w:val="22"/>
        </w:rPr>
        <w:t xml:space="preserve"> W przypadku awarii </w:t>
      </w:r>
      <w:proofErr w:type="spellStart"/>
      <w:r w:rsidR="00CC4F34" w:rsidRPr="00F85A31">
        <w:rPr>
          <w:rFonts w:ascii="Times New Roman" w:hAnsi="Times New Roman" w:cs="Times New Roman"/>
          <w:color w:val="auto"/>
          <w:sz w:val="22"/>
          <w:szCs w:val="22"/>
        </w:rPr>
        <w:t>KSeF</w:t>
      </w:r>
      <w:proofErr w:type="spellEnd"/>
      <w:r w:rsidR="00CC4F34" w:rsidRPr="00F85A31">
        <w:rPr>
          <w:rFonts w:ascii="Times New Roman" w:hAnsi="Times New Roman" w:cs="Times New Roman"/>
          <w:color w:val="auto"/>
          <w:sz w:val="22"/>
          <w:szCs w:val="22"/>
        </w:rPr>
        <w:t xml:space="preserve"> lub gdy Wykonawca nie jest zobligowany do wystawiania faktur w systemie </w:t>
      </w:r>
      <w:proofErr w:type="spellStart"/>
      <w:r w:rsidR="00CC4F34" w:rsidRPr="00F85A31">
        <w:rPr>
          <w:rFonts w:ascii="Times New Roman" w:hAnsi="Times New Roman" w:cs="Times New Roman"/>
          <w:color w:val="auto"/>
          <w:sz w:val="22"/>
          <w:szCs w:val="22"/>
        </w:rPr>
        <w:t>KSeF</w:t>
      </w:r>
      <w:proofErr w:type="spellEnd"/>
      <w:r w:rsidR="00CC4F34" w:rsidRPr="00F85A31">
        <w:rPr>
          <w:rFonts w:ascii="Times New Roman" w:hAnsi="Times New Roman" w:cs="Times New Roman"/>
          <w:color w:val="auto"/>
          <w:sz w:val="22"/>
          <w:szCs w:val="22"/>
        </w:rPr>
        <w:t xml:space="preserve">, należy dostarczyć fakturę w formie elektronicznej na adres: </w:t>
      </w:r>
      <w:r w:rsidR="00CC4F34" w:rsidRPr="00F85A31">
        <w:rPr>
          <w:rFonts w:ascii="Times New Roman" w:hAnsi="Times New Roman" w:cs="Times New Roman"/>
          <w:color w:val="auto"/>
          <w:sz w:val="22"/>
          <w:szCs w:val="22"/>
          <w:u w:val="single"/>
        </w:rPr>
        <w:t>naczelnik.wir@ksp.policja.gov.pl.</w:t>
      </w:r>
    </w:p>
    <w:p w14:paraId="5ABD04D8" w14:textId="3D701ED8" w:rsidR="00B13426" w:rsidRPr="00F85A31" w:rsidRDefault="00B13426" w:rsidP="00E45D76">
      <w:pPr>
        <w:widowControl w:val="0"/>
        <w:numPr>
          <w:ilvl w:val="0"/>
          <w:numId w:val="35"/>
        </w:numPr>
        <w:ind w:left="426" w:hanging="426"/>
        <w:jc w:val="both"/>
        <w:textAlignment w:val="auto"/>
        <w:rPr>
          <w:rFonts w:ascii="Times New Roman" w:eastAsia="SimSun" w:hAnsi="Times New Roman" w:cs="Times New Roman"/>
          <w:color w:val="auto"/>
          <w:sz w:val="22"/>
          <w:szCs w:val="22"/>
        </w:rPr>
      </w:pPr>
      <w:r w:rsidRPr="00F85A31">
        <w:rPr>
          <w:rFonts w:ascii="Times New Roman" w:hAnsi="Times New Roman" w:cs="Times New Roman"/>
          <w:sz w:val="22"/>
          <w:szCs w:val="22"/>
        </w:rPr>
        <w:t>Zamawiający dopuszcza składanie ustrukturyzowanych faktur elektronicznych na Platformie Elektronicznego Fakturowania (PEF) dostępnej pod adresem</w:t>
      </w:r>
      <w:r w:rsidRPr="00F85A31">
        <w:rPr>
          <w:rFonts w:ascii="Times New Roman" w:hAnsi="Times New Roman" w:cs="Times New Roman"/>
          <w:b/>
          <w:sz w:val="22"/>
          <w:szCs w:val="22"/>
        </w:rPr>
        <w:t>: eFaktura.gov.pl</w:t>
      </w:r>
      <w:r w:rsidRPr="00F85A31">
        <w:rPr>
          <w:rFonts w:ascii="Times New Roman" w:hAnsi="Times New Roman" w:cs="Times New Roman"/>
          <w:color w:val="auto"/>
          <w:sz w:val="22"/>
          <w:szCs w:val="22"/>
        </w:rPr>
        <w:t>.</w:t>
      </w:r>
    </w:p>
    <w:p w14:paraId="206FB4C7" w14:textId="77777777" w:rsidR="00B13426" w:rsidRPr="00F85A31" w:rsidRDefault="00B13426" w:rsidP="00E45D76">
      <w:pPr>
        <w:widowControl w:val="0"/>
        <w:numPr>
          <w:ilvl w:val="0"/>
          <w:numId w:val="35"/>
        </w:numPr>
        <w:ind w:left="426" w:hanging="426"/>
        <w:jc w:val="both"/>
        <w:textAlignment w:val="auto"/>
        <w:rPr>
          <w:rFonts w:ascii="Times New Roman" w:eastAsia="SimSun" w:hAnsi="Times New Roman" w:cs="Times New Roman"/>
          <w:color w:val="auto"/>
          <w:sz w:val="22"/>
          <w:szCs w:val="22"/>
        </w:rPr>
      </w:pPr>
      <w:r w:rsidRPr="00F85A31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Wykonawca wystawi fakturę VAT, wskazując jako płatnika: </w:t>
      </w:r>
    </w:p>
    <w:p w14:paraId="7876F5C1" w14:textId="11C644F0" w:rsidR="00B13426" w:rsidRPr="00F85A31" w:rsidRDefault="00C802C3" w:rsidP="00B13426">
      <w:pPr>
        <w:ind w:left="284"/>
        <w:jc w:val="both"/>
        <w:rPr>
          <w:rFonts w:ascii="Times New Roman" w:hAnsi="Times New Roman" w:cs="Times New Roman"/>
          <w:b/>
          <w:color w:val="000000" w:themeColor="text1"/>
          <w:sz w:val="22"/>
          <w:szCs w:val="22"/>
          <w:lang w:val="x-none"/>
        </w:rPr>
      </w:pPr>
      <w:r w:rsidRPr="00F85A31">
        <w:rPr>
          <w:rFonts w:ascii="Times New Roman" w:hAnsi="Times New Roman" w:cs="Times New Roman"/>
          <w:b/>
          <w:color w:val="000000" w:themeColor="text1"/>
          <w:sz w:val="22"/>
          <w:szCs w:val="22"/>
        </w:rPr>
        <w:t xml:space="preserve">  </w:t>
      </w:r>
      <w:r w:rsidR="00B13426" w:rsidRPr="00F85A31">
        <w:rPr>
          <w:rFonts w:ascii="Times New Roman" w:hAnsi="Times New Roman" w:cs="Times New Roman"/>
          <w:b/>
          <w:color w:val="000000" w:themeColor="text1"/>
          <w:sz w:val="22"/>
          <w:szCs w:val="22"/>
          <w:lang w:val="x-none"/>
        </w:rPr>
        <w:t>Komenda Stołeczna Policji,</w:t>
      </w:r>
    </w:p>
    <w:p w14:paraId="06BEE78D" w14:textId="490BAD9B" w:rsidR="00B13426" w:rsidRPr="00F85A31" w:rsidRDefault="00C802C3" w:rsidP="00B13426">
      <w:pPr>
        <w:ind w:left="284"/>
        <w:jc w:val="both"/>
        <w:rPr>
          <w:rFonts w:ascii="Times New Roman" w:hAnsi="Times New Roman" w:cs="Times New Roman"/>
          <w:b/>
          <w:color w:val="000000" w:themeColor="text1"/>
          <w:sz w:val="22"/>
          <w:szCs w:val="22"/>
          <w:lang w:val="x-none"/>
        </w:rPr>
      </w:pPr>
      <w:r w:rsidRPr="00F85A31">
        <w:rPr>
          <w:rFonts w:ascii="Times New Roman" w:hAnsi="Times New Roman" w:cs="Times New Roman"/>
          <w:b/>
          <w:color w:val="000000" w:themeColor="text1"/>
          <w:sz w:val="22"/>
          <w:szCs w:val="22"/>
        </w:rPr>
        <w:t xml:space="preserve">  </w:t>
      </w:r>
      <w:r w:rsidR="00B13426" w:rsidRPr="00F85A31">
        <w:rPr>
          <w:rFonts w:ascii="Times New Roman" w:hAnsi="Times New Roman" w:cs="Times New Roman"/>
          <w:b/>
          <w:color w:val="000000" w:themeColor="text1"/>
          <w:sz w:val="22"/>
          <w:szCs w:val="22"/>
          <w:lang w:val="x-none"/>
        </w:rPr>
        <w:t>ul. Nowolipie 2, 00-150 Warszawa,</w:t>
      </w:r>
    </w:p>
    <w:p w14:paraId="64C5B834" w14:textId="5F628CF5" w:rsidR="00B13426" w:rsidRPr="00F85A31" w:rsidRDefault="00C802C3" w:rsidP="00B13426">
      <w:pPr>
        <w:ind w:left="284"/>
        <w:jc w:val="both"/>
        <w:rPr>
          <w:rFonts w:ascii="Times New Roman" w:hAnsi="Times New Roman" w:cs="Times New Roman"/>
          <w:b/>
          <w:color w:val="000000" w:themeColor="text1"/>
          <w:sz w:val="22"/>
          <w:szCs w:val="22"/>
          <w:lang w:val="x-none"/>
        </w:rPr>
      </w:pPr>
      <w:r w:rsidRPr="00F85A31">
        <w:rPr>
          <w:rFonts w:ascii="Times New Roman" w:hAnsi="Times New Roman" w:cs="Times New Roman"/>
          <w:b/>
          <w:color w:val="000000" w:themeColor="text1"/>
          <w:sz w:val="22"/>
          <w:szCs w:val="22"/>
        </w:rPr>
        <w:t xml:space="preserve">  </w:t>
      </w:r>
      <w:r w:rsidR="00B13426" w:rsidRPr="00F85A31">
        <w:rPr>
          <w:rFonts w:ascii="Times New Roman" w:hAnsi="Times New Roman" w:cs="Times New Roman"/>
          <w:b/>
          <w:color w:val="000000" w:themeColor="text1"/>
          <w:sz w:val="22"/>
          <w:szCs w:val="22"/>
          <w:lang w:val="x-none"/>
        </w:rPr>
        <w:t>NIP 525-19-30-070</w:t>
      </w:r>
    </w:p>
    <w:p w14:paraId="204D64E0" w14:textId="78268111" w:rsidR="00FE6324" w:rsidRPr="00F85A31" w:rsidRDefault="00FE6324" w:rsidP="00294153">
      <w:pPr>
        <w:pStyle w:val="Default"/>
        <w:numPr>
          <w:ilvl w:val="0"/>
          <w:numId w:val="35"/>
        </w:numPr>
        <w:suppressAutoHyphens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F85A31">
        <w:rPr>
          <w:rFonts w:ascii="Times New Roman" w:hAnsi="Times New Roman" w:cs="Times New Roman"/>
          <w:color w:val="auto"/>
          <w:sz w:val="22"/>
          <w:szCs w:val="22"/>
        </w:rPr>
        <w:t>Faktury niespełniające powyższych zasad mogą zostać uznane za wystawione nieprawidłowo w rozumieniu procedur obowiązujących Zamawiającego.</w:t>
      </w:r>
    </w:p>
    <w:p w14:paraId="7832610F" w14:textId="2E9A470F" w:rsidR="00294153" w:rsidRPr="00F85A31" w:rsidRDefault="00294153" w:rsidP="00294153">
      <w:pPr>
        <w:pStyle w:val="Default"/>
        <w:numPr>
          <w:ilvl w:val="0"/>
          <w:numId w:val="35"/>
        </w:numPr>
        <w:suppressAutoHyphens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F85A31">
        <w:rPr>
          <w:rFonts w:ascii="Times New Roman" w:hAnsi="Times New Roman" w:cs="Times New Roman"/>
          <w:color w:val="auto"/>
          <w:sz w:val="22"/>
          <w:szCs w:val="22"/>
        </w:rPr>
        <w:t xml:space="preserve">W przypadku wątpliwości dotyczących stosowania „Wyróżnika faktury” należy skontaktować się przez pocztę elektroniczną: </w:t>
      </w:r>
      <w:r w:rsidRPr="00F85A31">
        <w:rPr>
          <w:rFonts w:ascii="Times New Roman" w:hAnsi="Times New Roman" w:cs="Times New Roman"/>
          <w:color w:val="auto"/>
          <w:sz w:val="22"/>
          <w:szCs w:val="22"/>
          <w:u w:val="single"/>
        </w:rPr>
        <w:t>naczelnik.wir@ksp.policja.gov.pl.</w:t>
      </w:r>
    </w:p>
    <w:p w14:paraId="103894A3" w14:textId="4062CB4F" w:rsidR="00B13426" w:rsidRPr="00F85A31" w:rsidRDefault="00B13426" w:rsidP="00F6244D">
      <w:pPr>
        <w:pStyle w:val="Default"/>
        <w:numPr>
          <w:ilvl w:val="0"/>
          <w:numId w:val="35"/>
        </w:numPr>
        <w:suppressAutoHyphens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F85A31">
        <w:rPr>
          <w:rFonts w:ascii="Times New Roman" w:hAnsi="Times New Roman" w:cs="Times New Roman"/>
          <w:color w:val="auto"/>
          <w:sz w:val="22"/>
          <w:szCs w:val="22"/>
        </w:rPr>
        <w:t xml:space="preserve">Zamawiający nie wyraża zgody na dokonanie cesji wierzytelności wynikających </w:t>
      </w:r>
      <w:r w:rsidRPr="00F85A31">
        <w:rPr>
          <w:rFonts w:ascii="Times New Roman" w:hAnsi="Times New Roman" w:cs="Times New Roman"/>
          <w:color w:val="auto"/>
          <w:sz w:val="22"/>
          <w:szCs w:val="22"/>
        </w:rPr>
        <w:br/>
      </w:r>
      <w:r w:rsidR="00F6244D" w:rsidRPr="00F85A31">
        <w:rPr>
          <w:rFonts w:ascii="Times New Roman" w:hAnsi="Times New Roman" w:cs="Times New Roman"/>
          <w:color w:val="auto"/>
          <w:sz w:val="22"/>
          <w:szCs w:val="22"/>
        </w:rPr>
        <w:t xml:space="preserve">      </w:t>
      </w:r>
      <w:r w:rsidRPr="00F85A31">
        <w:rPr>
          <w:rFonts w:ascii="Times New Roman" w:hAnsi="Times New Roman" w:cs="Times New Roman"/>
          <w:color w:val="auto"/>
          <w:sz w:val="22"/>
          <w:szCs w:val="22"/>
        </w:rPr>
        <w:t>z wykonywania niniejszej umowy na rzecz osób trzecich.</w:t>
      </w:r>
    </w:p>
    <w:p w14:paraId="65AADA59" w14:textId="49774B31" w:rsidR="00B13426" w:rsidRPr="00F85A31" w:rsidRDefault="0026158F" w:rsidP="00F6244D">
      <w:pPr>
        <w:pStyle w:val="Default"/>
        <w:suppressAutoHyphens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F85A31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10</w:t>
      </w:r>
      <w:r w:rsidR="00F6244D" w:rsidRPr="00F85A31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.   </w:t>
      </w:r>
      <w:r w:rsidR="00B13426" w:rsidRPr="00F85A31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Za dzień zapłaty uznaje się datę obciążenia rachunku</w:t>
      </w:r>
      <w:r w:rsidR="0002329F" w:rsidRPr="00F85A31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 bankowego</w:t>
      </w:r>
      <w:r w:rsidR="00B13426" w:rsidRPr="00F85A31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 Zamawiającego.</w:t>
      </w:r>
    </w:p>
    <w:p w14:paraId="7CF752E1" w14:textId="771C7846" w:rsidR="00732191" w:rsidRPr="00F85A31" w:rsidRDefault="0026158F" w:rsidP="0026158F">
      <w:pPr>
        <w:suppressAutoHyphens w:val="0"/>
        <w:jc w:val="both"/>
        <w:textAlignment w:val="auto"/>
        <w:rPr>
          <w:rFonts w:ascii="Times New Roman" w:eastAsia="Times New Roman" w:hAnsi="Times New Roman" w:cs="Times New Roman"/>
          <w:sz w:val="22"/>
          <w:szCs w:val="22"/>
        </w:rPr>
      </w:pPr>
      <w:bookmarkStart w:id="2" w:name="_Hlk192237324"/>
      <w:r w:rsidRPr="00F85A31">
        <w:rPr>
          <w:rFonts w:ascii="Times New Roman" w:eastAsia="SimSun" w:hAnsi="Times New Roman" w:cs="Times New Roman"/>
          <w:sz w:val="22"/>
          <w:szCs w:val="22"/>
        </w:rPr>
        <w:t xml:space="preserve">11. </w:t>
      </w:r>
      <w:r w:rsidR="00732191" w:rsidRPr="00F85A31">
        <w:rPr>
          <w:rFonts w:ascii="Times New Roman" w:eastAsia="SimSun" w:hAnsi="Times New Roman" w:cs="Times New Roman"/>
          <w:sz w:val="22"/>
          <w:szCs w:val="22"/>
        </w:rPr>
        <w:t xml:space="preserve">Zamawiający zastrzega sobie prawo do odstąpienia od umowy  w terminie </w:t>
      </w:r>
      <w:r w:rsidR="00732191" w:rsidRPr="00F85A31">
        <w:rPr>
          <w:rFonts w:ascii="Times New Roman" w:eastAsia="SimSun" w:hAnsi="Times New Roman" w:cs="Times New Roman"/>
          <w:b/>
          <w:sz w:val="22"/>
          <w:szCs w:val="22"/>
        </w:rPr>
        <w:t xml:space="preserve">7 dni </w:t>
      </w:r>
      <w:r w:rsidR="00732191" w:rsidRPr="00F85A31">
        <w:rPr>
          <w:rFonts w:ascii="Times New Roman" w:eastAsia="SimSun" w:hAnsi="Times New Roman" w:cs="Times New Roman"/>
          <w:sz w:val="22"/>
          <w:szCs w:val="22"/>
        </w:rPr>
        <w:t xml:space="preserve">licząc od daty zaistnienia </w:t>
      </w:r>
      <w:r w:rsidR="004E15FA" w:rsidRPr="00F85A31">
        <w:rPr>
          <w:rFonts w:ascii="Times New Roman" w:eastAsia="SimSun" w:hAnsi="Times New Roman" w:cs="Times New Roman"/>
          <w:sz w:val="22"/>
          <w:szCs w:val="22"/>
        </w:rPr>
        <w:t>poniższych</w:t>
      </w:r>
      <w:r w:rsidR="00732191" w:rsidRPr="00F85A31">
        <w:rPr>
          <w:rFonts w:ascii="Times New Roman" w:eastAsia="SimSun" w:hAnsi="Times New Roman" w:cs="Times New Roman"/>
          <w:sz w:val="22"/>
          <w:szCs w:val="22"/>
        </w:rPr>
        <w:t xml:space="preserve"> okoliczności:</w:t>
      </w:r>
    </w:p>
    <w:p w14:paraId="37337DE5" w14:textId="4742F0B1" w:rsidR="00732191" w:rsidRPr="00F85A31" w:rsidRDefault="00732191" w:rsidP="00732191">
      <w:pPr>
        <w:suppressAutoHyphens w:val="0"/>
        <w:ind w:left="709"/>
        <w:jc w:val="both"/>
        <w:textAlignment w:val="auto"/>
        <w:rPr>
          <w:rFonts w:ascii="Times New Roman" w:eastAsia="SimSun" w:hAnsi="Times New Roman" w:cs="Times New Roman"/>
          <w:sz w:val="22"/>
          <w:szCs w:val="22"/>
        </w:rPr>
      </w:pPr>
      <w:r w:rsidRPr="00F85A31">
        <w:rPr>
          <w:rFonts w:ascii="Times New Roman" w:eastAsia="SimSun" w:hAnsi="Times New Roman" w:cs="Times New Roman"/>
          <w:sz w:val="22"/>
          <w:szCs w:val="22"/>
        </w:rPr>
        <w:t xml:space="preserve">1) jeżeli Wykonawca pozostaje w </w:t>
      </w:r>
      <w:r w:rsidR="00865460" w:rsidRPr="00F85A31">
        <w:rPr>
          <w:rFonts w:ascii="Times New Roman" w:eastAsia="SimSun" w:hAnsi="Times New Roman" w:cs="Times New Roman"/>
          <w:sz w:val="22"/>
          <w:szCs w:val="22"/>
        </w:rPr>
        <w:t>opóźnieniu</w:t>
      </w:r>
      <w:r w:rsidRPr="00F85A31">
        <w:rPr>
          <w:rFonts w:ascii="Times New Roman" w:eastAsia="SimSun" w:hAnsi="Times New Roman" w:cs="Times New Roman"/>
          <w:sz w:val="22"/>
          <w:szCs w:val="22"/>
        </w:rPr>
        <w:t xml:space="preserve"> z wykonaniem przedmiotu umowy o co najmniej 10 dni, względem terminu o którym mowa w </w:t>
      </w:r>
      <w:r w:rsidRPr="00F85A31">
        <w:rPr>
          <w:rFonts w:ascii="Times New Roman" w:eastAsia="SimSun" w:hAnsi="Times New Roman" w:cs="Times New Roman"/>
          <w:color w:val="auto"/>
          <w:sz w:val="22"/>
          <w:szCs w:val="22"/>
        </w:rPr>
        <w:t>ust. 1</w:t>
      </w:r>
      <w:r w:rsidR="00BB4454" w:rsidRPr="00F85A31">
        <w:rPr>
          <w:rFonts w:ascii="Times New Roman" w:eastAsia="SimSun" w:hAnsi="Times New Roman" w:cs="Times New Roman"/>
          <w:color w:val="auto"/>
          <w:sz w:val="22"/>
          <w:szCs w:val="22"/>
        </w:rPr>
        <w:t xml:space="preserve"> pkt 1</w:t>
      </w:r>
      <w:r w:rsidRPr="00F85A31">
        <w:rPr>
          <w:rFonts w:ascii="Times New Roman" w:eastAsia="SimSun" w:hAnsi="Times New Roman" w:cs="Times New Roman"/>
          <w:sz w:val="22"/>
          <w:szCs w:val="22"/>
        </w:rPr>
        <w:t>;</w:t>
      </w:r>
    </w:p>
    <w:bookmarkEnd w:id="2"/>
    <w:p w14:paraId="4D719348" w14:textId="19D99BFF" w:rsidR="00732191" w:rsidRPr="00F85A31" w:rsidRDefault="00732191" w:rsidP="00732191">
      <w:pPr>
        <w:suppressAutoHyphens w:val="0"/>
        <w:ind w:left="726"/>
        <w:jc w:val="both"/>
        <w:textAlignment w:val="auto"/>
        <w:rPr>
          <w:rStyle w:val="TekstpodstawowyZnak"/>
          <w:rFonts w:ascii="Times New Roman" w:eastAsia="SimSun" w:hAnsi="Times New Roman" w:cs="Times New Roman"/>
          <w:sz w:val="22"/>
          <w:szCs w:val="22"/>
          <w:lang w:bidi="hi-IN"/>
        </w:rPr>
      </w:pPr>
    </w:p>
    <w:p w14:paraId="2BE8B3BF" w14:textId="77777777" w:rsidR="00004662" w:rsidRPr="00F85A31" w:rsidRDefault="00004662" w:rsidP="00732191">
      <w:pPr>
        <w:pStyle w:val="Default"/>
        <w:suppressAutoHyphens w:val="0"/>
        <w:autoSpaceDN w:val="0"/>
        <w:adjustRightInd w:val="0"/>
        <w:ind w:left="360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14:paraId="39B54262" w14:textId="34C6921A" w:rsidR="00617026" w:rsidRPr="00F85A31" w:rsidRDefault="004420AD" w:rsidP="00617026">
      <w:pPr>
        <w:widowControl w:val="0"/>
        <w:ind w:left="426" w:hanging="426"/>
        <w:jc w:val="center"/>
        <w:textAlignment w:val="auto"/>
        <w:rPr>
          <w:rFonts w:ascii="Times New Roman" w:eastAsia="SimSun" w:hAnsi="Times New Roman" w:cs="Times New Roman"/>
          <w:b/>
          <w:color w:val="auto"/>
          <w:sz w:val="22"/>
          <w:szCs w:val="22"/>
        </w:rPr>
      </w:pPr>
      <w:r w:rsidRPr="00F85A31">
        <w:rPr>
          <w:rFonts w:ascii="Times New Roman" w:eastAsia="SimSun" w:hAnsi="Times New Roman" w:cs="Times New Roman"/>
          <w:b/>
          <w:color w:val="auto"/>
          <w:sz w:val="22"/>
          <w:szCs w:val="22"/>
        </w:rPr>
        <w:t xml:space="preserve">§ </w:t>
      </w:r>
      <w:r w:rsidR="002C42B1" w:rsidRPr="00F85A31">
        <w:rPr>
          <w:rFonts w:ascii="Times New Roman" w:eastAsia="SimSun" w:hAnsi="Times New Roman" w:cs="Times New Roman"/>
          <w:b/>
          <w:color w:val="auto"/>
          <w:sz w:val="22"/>
          <w:szCs w:val="22"/>
        </w:rPr>
        <w:t>5</w:t>
      </w:r>
    </w:p>
    <w:p w14:paraId="288F6507" w14:textId="77777777" w:rsidR="006D23D1" w:rsidRPr="00F85A31" w:rsidRDefault="006D23D1" w:rsidP="00E45D76">
      <w:pPr>
        <w:pStyle w:val="ustp"/>
        <w:numPr>
          <w:ilvl w:val="0"/>
          <w:numId w:val="24"/>
        </w:numPr>
        <w:jc w:val="both"/>
        <w:rPr>
          <w:rFonts w:ascii="Times New Roman" w:hAnsi="Times New Roman" w:cs="Times New Roman"/>
          <w:szCs w:val="22"/>
        </w:rPr>
      </w:pPr>
      <w:r w:rsidRPr="00F85A31">
        <w:rPr>
          <w:rFonts w:ascii="Times New Roman" w:hAnsi="Times New Roman" w:cs="Times New Roman"/>
          <w:szCs w:val="22"/>
        </w:rPr>
        <w:t>Ze strony Wykonawcy wyznacza się na stanowisko koordynatora – Pana/</w:t>
      </w:r>
      <w:r w:rsidRPr="00F85A31">
        <w:rPr>
          <w:rFonts w:ascii="Times New Roman" w:hAnsi="Times New Roman" w:cs="Times New Roman"/>
          <w:kern w:val="20"/>
          <w:szCs w:val="22"/>
        </w:rPr>
        <w:t>Panią</w:t>
      </w:r>
      <w:r w:rsidRPr="00F85A31">
        <w:rPr>
          <w:rFonts w:ascii="Times New Roman" w:hAnsi="Times New Roman" w:cs="Times New Roman"/>
          <w:szCs w:val="22"/>
        </w:rPr>
        <w:t xml:space="preserve"> </w:t>
      </w:r>
      <w:r w:rsidRPr="00F85A31">
        <w:rPr>
          <w:rFonts w:ascii="Times New Roman" w:hAnsi="Times New Roman" w:cs="Times New Roman"/>
          <w:b/>
          <w:bCs/>
          <w:szCs w:val="22"/>
        </w:rPr>
        <w:t xml:space="preserve">…………….. </w:t>
      </w:r>
      <w:r w:rsidRPr="00F85A31">
        <w:rPr>
          <w:rFonts w:ascii="Times New Roman" w:hAnsi="Times New Roman" w:cs="Times New Roman"/>
          <w:szCs w:val="22"/>
        </w:rPr>
        <w:t xml:space="preserve">, tel. </w:t>
      </w:r>
      <w:r w:rsidRPr="00F85A31">
        <w:rPr>
          <w:rFonts w:ascii="Times New Roman" w:hAnsi="Times New Roman" w:cs="Times New Roman"/>
          <w:b/>
          <w:bCs/>
          <w:szCs w:val="22"/>
        </w:rPr>
        <w:t>………………</w:t>
      </w:r>
      <w:r w:rsidRPr="00F85A31">
        <w:rPr>
          <w:rFonts w:ascii="Times New Roman" w:hAnsi="Times New Roman" w:cs="Times New Roman"/>
          <w:szCs w:val="22"/>
        </w:rPr>
        <w:t xml:space="preserve">  e-mail: </w:t>
      </w:r>
      <w:r w:rsidRPr="00F85A31">
        <w:rPr>
          <w:rFonts w:ascii="Times New Roman" w:hAnsi="Times New Roman" w:cs="Times New Roman"/>
          <w:b/>
          <w:bCs/>
          <w:szCs w:val="22"/>
        </w:rPr>
        <w:t>………………</w:t>
      </w:r>
    </w:p>
    <w:p w14:paraId="202380D5" w14:textId="77777777" w:rsidR="006D23D1" w:rsidRPr="00F85A31" w:rsidRDefault="006D23D1" w:rsidP="00E45D76">
      <w:pPr>
        <w:pStyle w:val="ustp"/>
        <w:numPr>
          <w:ilvl w:val="0"/>
          <w:numId w:val="24"/>
        </w:numPr>
        <w:jc w:val="both"/>
        <w:rPr>
          <w:rFonts w:ascii="Times New Roman" w:hAnsi="Times New Roman" w:cs="Times New Roman"/>
          <w:szCs w:val="22"/>
        </w:rPr>
      </w:pPr>
      <w:r w:rsidRPr="00F85A31">
        <w:rPr>
          <w:rFonts w:ascii="Times New Roman" w:hAnsi="Times New Roman" w:cs="Times New Roman"/>
          <w:szCs w:val="22"/>
        </w:rPr>
        <w:t>W zakresie obowiązków umownych ze strony Zamawiającego wyznacza się: Pana/</w:t>
      </w:r>
      <w:r w:rsidRPr="00F85A31">
        <w:rPr>
          <w:rFonts w:ascii="Times New Roman" w:hAnsi="Times New Roman" w:cs="Times New Roman"/>
          <w:bCs/>
          <w:szCs w:val="22"/>
        </w:rPr>
        <w:t>Panią</w:t>
      </w:r>
      <w:r w:rsidRPr="00F85A31">
        <w:rPr>
          <w:rFonts w:ascii="Times New Roman" w:hAnsi="Times New Roman" w:cs="Times New Roman"/>
          <w:b/>
          <w:szCs w:val="22"/>
        </w:rPr>
        <w:t xml:space="preserve"> ………………</w:t>
      </w:r>
      <w:r w:rsidRPr="00F85A31">
        <w:rPr>
          <w:rFonts w:ascii="Times New Roman" w:hAnsi="Times New Roman" w:cs="Times New Roman"/>
          <w:szCs w:val="22"/>
        </w:rPr>
        <w:t xml:space="preserve"> , tel. </w:t>
      </w:r>
      <w:r w:rsidRPr="00F85A31">
        <w:rPr>
          <w:rFonts w:ascii="Times New Roman" w:hAnsi="Times New Roman" w:cs="Times New Roman"/>
          <w:b/>
          <w:szCs w:val="22"/>
        </w:rPr>
        <w:t>………………</w:t>
      </w:r>
      <w:r w:rsidRPr="00F85A31">
        <w:rPr>
          <w:rFonts w:ascii="Times New Roman" w:hAnsi="Times New Roman" w:cs="Times New Roman"/>
          <w:szCs w:val="22"/>
        </w:rPr>
        <w:t xml:space="preserve">, e-mail: </w:t>
      </w:r>
      <w:r w:rsidRPr="00F85A31">
        <w:rPr>
          <w:rFonts w:ascii="Times New Roman" w:hAnsi="Times New Roman" w:cs="Times New Roman"/>
          <w:b/>
          <w:szCs w:val="22"/>
        </w:rPr>
        <w:t>…………………..</w:t>
      </w:r>
    </w:p>
    <w:p w14:paraId="0D122334" w14:textId="77777777" w:rsidR="006D23D1" w:rsidRPr="00F85A31" w:rsidRDefault="006D23D1" w:rsidP="00E45D76">
      <w:pPr>
        <w:pStyle w:val="ustp"/>
        <w:numPr>
          <w:ilvl w:val="0"/>
          <w:numId w:val="24"/>
        </w:numPr>
        <w:jc w:val="both"/>
        <w:rPr>
          <w:rFonts w:ascii="Times New Roman" w:hAnsi="Times New Roman" w:cs="Times New Roman"/>
          <w:szCs w:val="22"/>
        </w:rPr>
      </w:pPr>
      <w:r w:rsidRPr="00F85A31">
        <w:rPr>
          <w:rFonts w:ascii="Times New Roman" w:hAnsi="Times New Roman" w:cs="Times New Roman"/>
          <w:szCs w:val="22"/>
        </w:rPr>
        <w:t>Wszelka korespondencja pomiędzy stronami prowadzona będzie:</w:t>
      </w:r>
    </w:p>
    <w:p w14:paraId="0BDD41BC" w14:textId="77777777" w:rsidR="006D23D1" w:rsidRPr="00F85A31" w:rsidRDefault="006D23D1" w:rsidP="00E45D76">
      <w:pPr>
        <w:pStyle w:val="ustp"/>
        <w:numPr>
          <w:ilvl w:val="0"/>
          <w:numId w:val="23"/>
        </w:numPr>
        <w:tabs>
          <w:tab w:val="left" w:pos="284"/>
        </w:tabs>
        <w:ind w:left="284" w:firstLine="142"/>
        <w:jc w:val="both"/>
        <w:rPr>
          <w:rFonts w:ascii="Times New Roman" w:hAnsi="Times New Roman" w:cs="Times New Roman"/>
          <w:szCs w:val="22"/>
        </w:rPr>
      </w:pPr>
      <w:r w:rsidRPr="00F85A31">
        <w:rPr>
          <w:rFonts w:ascii="Times New Roman" w:hAnsi="Times New Roman" w:cs="Times New Roman"/>
          <w:szCs w:val="22"/>
        </w:rPr>
        <w:t>na adres Zamawiającego (dopuszcza się drogę faksową lub e-mail):</w:t>
      </w:r>
    </w:p>
    <w:p w14:paraId="422F737B" w14:textId="77777777" w:rsidR="006D23D1" w:rsidRPr="00F85A31" w:rsidRDefault="006D23D1" w:rsidP="006D23D1">
      <w:pPr>
        <w:pStyle w:val="ustp"/>
        <w:tabs>
          <w:tab w:val="clear" w:pos="0"/>
        </w:tabs>
        <w:ind w:left="1134" w:firstLine="0"/>
        <w:jc w:val="both"/>
        <w:rPr>
          <w:rFonts w:ascii="Times New Roman" w:hAnsi="Times New Roman" w:cs="Times New Roman"/>
          <w:szCs w:val="22"/>
        </w:rPr>
      </w:pPr>
      <w:r w:rsidRPr="00F85A31">
        <w:rPr>
          <w:rFonts w:ascii="Times New Roman" w:hAnsi="Times New Roman" w:cs="Times New Roman"/>
          <w:szCs w:val="22"/>
        </w:rPr>
        <w:t>Wydział Inwestycji i Remontów Komendy Stołecznej Policji</w:t>
      </w:r>
    </w:p>
    <w:p w14:paraId="316E19A4" w14:textId="471614B7" w:rsidR="006D23D1" w:rsidRPr="00F85A31" w:rsidRDefault="006D23D1" w:rsidP="006D23D1">
      <w:pPr>
        <w:pStyle w:val="ustp"/>
        <w:tabs>
          <w:tab w:val="clear" w:pos="0"/>
        </w:tabs>
        <w:ind w:left="1134" w:firstLine="0"/>
        <w:jc w:val="both"/>
        <w:rPr>
          <w:rFonts w:ascii="Times New Roman" w:hAnsi="Times New Roman" w:cs="Times New Roman"/>
          <w:szCs w:val="22"/>
        </w:rPr>
      </w:pPr>
      <w:r w:rsidRPr="00F85A31">
        <w:rPr>
          <w:rFonts w:ascii="Times New Roman" w:hAnsi="Times New Roman" w:cs="Times New Roman"/>
          <w:szCs w:val="22"/>
        </w:rPr>
        <w:t>00-150 Warszawa, ul. Nowolipie 2 tel.: 47 723 66 29</w:t>
      </w:r>
    </w:p>
    <w:p w14:paraId="37D66765" w14:textId="412E1086" w:rsidR="005E7E24" w:rsidRPr="00F85A31" w:rsidRDefault="006D23D1" w:rsidP="00D77C2F">
      <w:pPr>
        <w:pStyle w:val="ustp"/>
        <w:tabs>
          <w:tab w:val="clear" w:pos="0"/>
        </w:tabs>
        <w:ind w:left="786" w:firstLine="348"/>
        <w:jc w:val="both"/>
        <w:rPr>
          <w:rFonts w:ascii="Times New Roman" w:hAnsi="Times New Roman" w:cs="Times New Roman"/>
          <w:color w:val="0000FF"/>
          <w:szCs w:val="22"/>
          <w:u w:val="single"/>
          <w:lang w:val="en-US"/>
        </w:rPr>
      </w:pPr>
      <w:r w:rsidRPr="00F85A31">
        <w:rPr>
          <w:rFonts w:ascii="Times New Roman" w:hAnsi="Times New Roman" w:cs="Times New Roman"/>
          <w:szCs w:val="22"/>
          <w:lang w:val="en-US"/>
        </w:rPr>
        <w:t xml:space="preserve">e-mail: </w:t>
      </w:r>
      <w:hyperlink r:id="rId8" w:history="1">
        <w:r w:rsidRPr="00F85A31">
          <w:rPr>
            <w:rStyle w:val="Hipercze"/>
            <w:rFonts w:ascii="Times New Roman" w:hAnsi="Times New Roman" w:cs="Times New Roman"/>
            <w:szCs w:val="22"/>
            <w:lang w:val="en-US"/>
          </w:rPr>
          <w:t>naczelnik.wir@ksp.policja.gov.pl</w:t>
        </w:r>
      </w:hyperlink>
    </w:p>
    <w:p w14:paraId="40D08253" w14:textId="77777777" w:rsidR="006D23D1" w:rsidRPr="00F85A31" w:rsidRDefault="006D23D1" w:rsidP="00E45D76">
      <w:pPr>
        <w:pStyle w:val="ustp"/>
        <w:numPr>
          <w:ilvl w:val="0"/>
          <w:numId w:val="23"/>
        </w:numPr>
        <w:tabs>
          <w:tab w:val="left" w:pos="851"/>
        </w:tabs>
        <w:ind w:left="426" w:firstLine="141"/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F85A31">
        <w:rPr>
          <w:rFonts w:ascii="Times New Roman" w:hAnsi="Times New Roman" w:cs="Times New Roman"/>
          <w:color w:val="000000" w:themeColor="text1"/>
          <w:szCs w:val="22"/>
        </w:rPr>
        <w:t>na adres Wykonawcy</w:t>
      </w:r>
      <w:r w:rsidRPr="00F85A31">
        <w:rPr>
          <w:rFonts w:ascii="Times New Roman" w:eastAsia="Arial" w:hAnsi="Times New Roman" w:cs="Times New Roman"/>
          <w:color w:val="000000" w:themeColor="text1"/>
          <w:kern w:val="2"/>
          <w:szCs w:val="22"/>
        </w:rPr>
        <w:t>: …………….</w:t>
      </w:r>
    </w:p>
    <w:p w14:paraId="1A248498" w14:textId="77777777" w:rsidR="006D23D1" w:rsidRPr="00F85A31" w:rsidRDefault="006D23D1" w:rsidP="00E45D76">
      <w:pPr>
        <w:pStyle w:val="ustp"/>
        <w:numPr>
          <w:ilvl w:val="0"/>
          <w:numId w:val="24"/>
        </w:numPr>
        <w:jc w:val="both"/>
        <w:rPr>
          <w:rFonts w:ascii="Times New Roman" w:hAnsi="Times New Roman" w:cs="Times New Roman"/>
          <w:szCs w:val="22"/>
        </w:rPr>
      </w:pPr>
      <w:r w:rsidRPr="00F85A31">
        <w:rPr>
          <w:rFonts w:ascii="Times New Roman" w:hAnsi="Times New Roman" w:cs="Times New Roman"/>
          <w:szCs w:val="22"/>
        </w:rPr>
        <w:t xml:space="preserve">Zmiana osób wskazanych w ust. 1 i 2 nie wymaga podpisania aneksu do niniejszej umowy. </w:t>
      </w:r>
    </w:p>
    <w:p w14:paraId="53613D98" w14:textId="3E65E81A" w:rsidR="00617026" w:rsidRPr="00F85A31" w:rsidRDefault="00617026" w:rsidP="00E45D76">
      <w:pPr>
        <w:pStyle w:val="ustp"/>
        <w:numPr>
          <w:ilvl w:val="0"/>
          <w:numId w:val="24"/>
        </w:numPr>
        <w:jc w:val="both"/>
        <w:rPr>
          <w:rFonts w:ascii="Times New Roman" w:hAnsi="Times New Roman" w:cs="Times New Roman"/>
          <w:szCs w:val="22"/>
        </w:rPr>
      </w:pPr>
      <w:r w:rsidRPr="00F85A31">
        <w:rPr>
          <w:rFonts w:ascii="Times New Roman" w:hAnsi="Times New Roman" w:cs="Times New Roman"/>
          <w:szCs w:val="22"/>
        </w:rPr>
        <w:t xml:space="preserve">Wykonawca jest zobowiązany zapewnić, aby osoby zaangażowane do wykonania </w:t>
      </w:r>
      <w:r w:rsidR="00091A49" w:rsidRPr="00F85A31">
        <w:rPr>
          <w:rFonts w:ascii="Times New Roman" w:hAnsi="Times New Roman" w:cs="Times New Roman"/>
          <w:szCs w:val="22"/>
        </w:rPr>
        <w:t>usługi</w:t>
      </w:r>
      <w:r w:rsidRPr="00F85A31">
        <w:rPr>
          <w:rFonts w:ascii="Times New Roman" w:hAnsi="Times New Roman" w:cs="Times New Roman"/>
          <w:szCs w:val="22"/>
        </w:rPr>
        <w:t xml:space="preserve"> nosiły na terenie</w:t>
      </w:r>
      <w:r w:rsidR="00091A49" w:rsidRPr="00F85A31">
        <w:rPr>
          <w:rFonts w:ascii="Times New Roman" w:hAnsi="Times New Roman" w:cs="Times New Roman"/>
          <w:szCs w:val="22"/>
        </w:rPr>
        <w:t xml:space="preserve"> obiektu w Starej Wsi,</w:t>
      </w:r>
      <w:r w:rsidRPr="00F85A31">
        <w:rPr>
          <w:rFonts w:ascii="Times New Roman" w:hAnsi="Times New Roman" w:cs="Times New Roman"/>
          <w:szCs w:val="22"/>
        </w:rPr>
        <w:t xml:space="preserve"> oznaczenia identyfikujące </w:t>
      </w:r>
      <w:r w:rsidR="008F56D6" w:rsidRPr="00F85A31">
        <w:rPr>
          <w:rFonts w:ascii="Times New Roman" w:hAnsi="Times New Roman" w:cs="Times New Roman"/>
          <w:szCs w:val="22"/>
        </w:rPr>
        <w:t xml:space="preserve">reprezentujące podmioty, które </w:t>
      </w:r>
      <w:r w:rsidRPr="00F85A31">
        <w:rPr>
          <w:rFonts w:ascii="Times New Roman" w:hAnsi="Times New Roman" w:cs="Times New Roman"/>
          <w:szCs w:val="22"/>
        </w:rPr>
        <w:t>je zaangażowały.</w:t>
      </w:r>
    </w:p>
    <w:p w14:paraId="5A197B83" w14:textId="614CF5DA" w:rsidR="008841A1" w:rsidRPr="00F85A31" w:rsidRDefault="008F56D6" w:rsidP="00E45D76">
      <w:pPr>
        <w:numPr>
          <w:ilvl w:val="0"/>
          <w:numId w:val="24"/>
        </w:numPr>
        <w:tabs>
          <w:tab w:val="num" w:pos="0"/>
        </w:tabs>
        <w:suppressAutoHyphens w:val="0"/>
        <w:spacing w:after="160" w:line="259" w:lineRule="auto"/>
        <w:contextualSpacing/>
        <w:jc w:val="both"/>
        <w:textAlignment w:val="auto"/>
        <w:rPr>
          <w:rFonts w:ascii="Times New Roman" w:eastAsiaTheme="minorHAnsi" w:hAnsi="Times New Roman" w:cs="Times New Roman"/>
          <w:color w:val="auto"/>
          <w:sz w:val="22"/>
          <w:szCs w:val="22"/>
          <w:lang w:eastAsia="en-US"/>
        </w:rPr>
      </w:pPr>
      <w:r w:rsidRPr="00F85A31">
        <w:rPr>
          <w:rFonts w:ascii="Times New Roman" w:eastAsiaTheme="minorHAnsi" w:hAnsi="Times New Roman" w:cs="Times New Roman"/>
          <w:color w:val="auto"/>
          <w:sz w:val="22"/>
          <w:szCs w:val="22"/>
          <w:lang w:eastAsia="en-US"/>
        </w:rPr>
        <w:t xml:space="preserve">Wykonawca jest zobowiązany zapewnić, żeby koordynator robót fizycznie przebywał i wykonywał swoje obowiązki na terenie </w:t>
      </w:r>
      <w:r w:rsidR="00675AAB" w:rsidRPr="00F85A31">
        <w:rPr>
          <w:rFonts w:ascii="Times New Roman" w:eastAsiaTheme="minorHAnsi" w:hAnsi="Times New Roman" w:cs="Times New Roman"/>
          <w:color w:val="auto"/>
          <w:sz w:val="22"/>
          <w:szCs w:val="22"/>
          <w:lang w:eastAsia="en-US"/>
        </w:rPr>
        <w:t>obiektu</w:t>
      </w:r>
      <w:r w:rsidRPr="00F85A31">
        <w:rPr>
          <w:rFonts w:ascii="Times New Roman" w:eastAsiaTheme="minorHAnsi" w:hAnsi="Times New Roman" w:cs="Times New Roman"/>
          <w:color w:val="auto"/>
          <w:sz w:val="22"/>
          <w:szCs w:val="22"/>
          <w:lang w:eastAsia="en-US"/>
        </w:rPr>
        <w:t xml:space="preserve">. Koordynator </w:t>
      </w:r>
      <w:r w:rsidR="00675AAB" w:rsidRPr="00F85A31">
        <w:rPr>
          <w:rFonts w:ascii="Times New Roman" w:eastAsiaTheme="minorHAnsi" w:hAnsi="Times New Roman" w:cs="Times New Roman"/>
          <w:color w:val="auto"/>
          <w:sz w:val="22"/>
          <w:szCs w:val="22"/>
          <w:lang w:eastAsia="en-US"/>
        </w:rPr>
        <w:t>prac</w:t>
      </w:r>
      <w:r w:rsidRPr="00F85A31">
        <w:rPr>
          <w:rFonts w:ascii="Times New Roman" w:eastAsiaTheme="minorHAnsi" w:hAnsi="Times New Roman" w:cs="Times New Roman"/>
          <w:color w:val="auto"/>
          <w:sz w:val="22"/>
          <w:szCs w:val="22"/>
          <w:lang w:eastAsia="en-US"/>
        </w:rPr>
        <w:t xml:space="preserve"> działa w imieniu i na rachunek Wykonawcy. Osoba wskazana jako koordynator </w:t>
      </w:r>
      <w:r w:rsidR="00675AAB" w:rsidRPr="00F85A31">
        <w:rPr>
          <w:rFonts w:ascii="Times New Roman" w:eastAsiaTheme="minorHAnsi" w:hAnsi="Times New Roman" w:cs="Times New Roman"/>
          <w:color w:val="auto"/>
          <w:sz w:val="22"/>
          <w:szCs w:val="22"/>
          <w:lang w:eastAsia="en-US"/>
        </w:rPr>
        <w:t>prac</w:t>
      </w:r>
      <w:r w:rsidRPr="00F85A31">
        <w:rPr>
          <w:rFonts w:ascii="Times New Roman" w:eastAsiaTheme="minorHAnsi" w:hAnsi="Times New Roman" w:cs="Times New Roman"/>
          <w:color w:val="auto"/>
          <w:sz w:val="22"/>
          <w:szCs w:val="22"/>
          <w:lang w:eastAsia="en-US"/>
        </w:rPr>
        <w:t xml:space="preserve"> zobowiązana jest do uczestniczenia we wszystkich spotkaniach, naradach i rozmowach z przedstawicielami Zamawiającego oraz niezwłocznego podejmowania wszelkich działań niezbędnych do właściwej realizacji przedmiotu umowy.</w:t>
      </w:r>
    </w:p>
    <w:p w14:paraId="7BA85E42" w14:textId="77777777" w:rsidR="006F7805" w:rsidRPr="00F85A31" w:rsidRDefault="006F7805" w:rsidP="00A7784A">
      <w:pPr>
        <w:tabs>
          <w:tab w:val="left" w:pos="-2410"/>
        </w:tabs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14:paraId="48308BD3" w14:textId="3F1AAAC0" w:rsidR="008841A1" w:rsidRPr="00F85A31" w:rsidRDefault="008841A1" w:rsidP="008118BE">
      <w:pPr>
        <w:widowControl w:val="0"/>
        <w:ind w:left="426" w:hanging="426"/>
        <w:jc w:val="center"/>
        <w:textAlignment w:val="auto"/>
        <w:rPr>
          <w:rFonts w:ascii="Times New Roman" w:eastAsia="SimSun" w:hAnsi="Times New Roman" w:cs="Times New Roman"/>
          <w:b/>
          <w:color w:val="auto"/>
          <w:sz w:val="22"/>
          <w:szCs w:val="22"/>
        </w:rPr>
      </w:pPr>
      <w:r w:rsidRPr="00F85A31">
        <w:rPr>
          <w:rFonts w:ascii="Times New Roman" w:eastAsia="SimSun" w:hAnsi="Times New Roman" w:cs="Times New Roman"/>
          <w:b/>
          <w:color w:val="auto"/>
          <w:sz w:val="22"/>
          <w:szCs w:val="22"/>
        </w:rPr>
        <w:t>§</w:t>
      </w:r>
      <w:r w:rsidR="008E0AEF" w:rsidRPr="00F85A31">
        <w:rPr>
          <w:rFonts w:ascii="Times New Roman" w:eastAsia="SimSun" w:hAnsi="Times New Roman" w:cs="Times New Roman"/>
          <w:b/>
          <w:color w:val="auto"/>
          <w:sz w:val="22"/>
          <w:szCs w:val="22"/>
        </w:rPr>
        <w:t xml:space="preserve"> </w:t>
      </w:r>
      <w:r w:rsidR="002C42B1" w:rsidRPr="00F85A31">
        <w:rPr>
          <w:rFonts w:ascii="Times New Roman" w:eastAsia="SimSun" w:hAnsi="Times New Roman" w:cs="Times New Roman"/>
          <w:b/>
          <w:color w:val="auto"/>
          <w:sz w:val="22"/>
          <w:szCs w:val="22"/>
        </w:rPr>
        <w:t>6</w:t>
      </w:r>
    </w:p>
    <w:p w14:paraId="097106B5" w14:textId="77777777" w:rsidR="008841A1" w:rsidRPr="00F85A31" w:rsidRDefault="008841A1" w:rsidP="00E45D76">
      <w:pPr>
        <w:widowControl w:val="0"/>
        <w:numPr>
          <w:ilvl w:val="0"/>
          <w:numId w:val="9"/>
        </w:numPr>
        <w:ind w:left="426" w:hanging="426"/>
        <w:jc w:val="both"/>
        <w:textAlignment w:val="auto"/>
        <w:rPr>
          <w:rFonts w:ascii="Times New Roman" w:eastAsia="SimSun" w:hAnsi="Times New Roman" w:cs="Times New Roman"/>
          <w:color w:val="auto"/>
          <w:sz w:val="22"/>
          <w:szCs w:val="22"/>
        </w:rPr>
      </w:pPr>
      <w:r w:rsidRPr="00F85A31">
        <w:rPr>
          <w:rFonts w:ascii="Times New Roman" w:eastAsia="SimSun" w:hAnsi="Times New Roman" w:cs="Times New Roman"/>
          <w:color w:val="auto"/>
          <w:sz w:val="22"/>
          <w:szCs w:val="22"/>
        </w:rPr>
        <w:t>Wykonawca udziela:</w:t>
      </w:r>
    </w:p>
    <w:p w14:paraId="501AFFA8" w14:textId="4CF552FF" w:rsidR="008841A1" w:rsidRPr="00F85A31" w:rsidRDefault="00D11274" w:rsidP="00E45D76">
      <w:pPr>
        <w:pStyle w:val="Akapitzlist"/>
        <w:widowControl w:val="0"/>
        <w:numPr>
          <w:ilvl w:val="1"/>
          <w:numId w:val="33"/>
        </w:numPr>
        <w:jc w:val="both"/>
        <w:textAlignment w:val="auto"/>
        <w:rPr>
          <w:rFonts w:ascii="Times New Roman" w:eastAsia="SimSun" w:hAnsi="Times New Roman" w:cs="Times New Roman"/>
          <w:color w:val="auto"/>
          <w:sz w:val="22"/>
          <w:szCs w:val="22"/>
        </w:rPr>
      </w:pPr>
      <w:r w:rsidRPr="00F85A31">
        <w:rPr>
          <w:rFonts w:ascii="Times New Roman" w:eastAsia="SimSun" w:hAnsi="Times New Roman" w:cs="Times New Roman"/>
          <w:color w:val="auto"/>
          <w:sz w:val="22"/>
          <w:szCs w:val="22"/>
        </w:rPr>
        <w:t>r</w:t>
      </w:r>
      <w:r w:rsidR="008841A1" w:rsidRPr="00F85A31">
        <w:rPr>
          <w:rFonts w:ascii="Times New Roman" w:eastAsia="SimSun" w:hAnsi="Times New Roman" w:cs="Times New Roman"/>
          <w:color w:val="auto"/>
          <w:sz w:val="22"/>
          <w:szCs w:val="22"/>
        </w:rPr>
        <w:t>ękojmi</w:t>
      </w:r>
      <w:r w:rsidRPr="00F85A31">
        <w:rPr>
          <w:rFonts w:ascii="Times New Roman" w:eastAsia="SimSun" w:hAnsi="Times New Roman" w:cs="Times New Roman"/>
          <w:color w:val="auto"/>
          <w:sz w:val="22"/>
          <w:szCs w:val="22"/>
        </w:rPr>
        <w:t xml:space="preserve"> na wykonan</w:t>
      </w:r>
      <w:r w:rsidR="00311171" w:rsidRPr="00F85A31">
        <w:rPr>
          <w:rFonts w:ascii="Times New Roman" w:eastAsia="SimSun" w:hAnsi="Times New Roman" w:cs="Times New Roman"/>
          <w:color w:val="auto"/>
          <w:sz w:val="22"/>
          <w:szCs w:val="22"/>
        </w:rPr>
        <w:t>ą</w:t>
      </w:r>
      <w:r w:rsidRPr="00F85A31">
        <w:rPr>
          <w:rFonts w:ascii="Times New Roman" w:eastAsia="SimSun" w:hAnsi="Times New Roman" w:cs="Times New Roman"/>
          <w:color w:val="auto"/>
          <w:sz w:val="22"/>
          <w:szCs w:val="22"/>
        </w:rPr>
        <w:t xml:space="preserve"> </w:t>
      </w:r>
      <w:r w:rsidR="00EE09C7" w:rsidRPr="00F85A31">
        <w:rPr>
          <w:rFonts w:ascii="Times New Roman" w:eastAsia="SimSun" w:hAnsi="Times New Roman" w:cs="Times New Roman"/>
          <w:color w:val="auto"/>
          <w:sz w:val="22"/>
          <w:szCs w:val="22"/>
        </w:rPr>
        <w:t>diagnozę</w:t>
      </w:r>
      <w:r w:rsidR="008841A1" w:rsidRPr="00F85A31">
        <w:rPr>
          <w:rFonts w:ascii="Times New Roman" w:eastAsia="SimSun" w:hAnsi="Times New Roman" w:cs="Times New Roman"/>
          <w:color w:val="auto"/>
          <w:sz w:val="22"/>
          <w:szCs w:val="22"/>
        </w:rPr>
        <w:t xml:space="preserve"> na o</w:t>
      </w:r>
      <w:r w:rsidR="00A7784A" w:rsidRPr="00F85A31">
        <w:rPr>
          <w:rFonts w:ascii="Times New Roman" w:eastAsia="SimSun" w:hAnsi="Times New Roman" w:cs="Times New Roman"/>
          <w:color w:val="auto"/>
          <w:sz w:val="22"/>
          <w:szCs w:val="22"/>
        </w:rPr>
        <w:t xml:space="preserve">kres </w:t>
      </w:r>
      <w:r w:rsidR="00BB19C6" w:rsidRPr="00F85A31">
        <w:rPr>
          <w:rFonts w:ascii="Times New Roman" w:eastAsia="SimSun" w:hAnsi="Times New Roman" w:cs="Times New Roman"/>
          <w:color w:val="auto"/>
          <w:sz w:val="22"/>
          <w:szCs w:val="22"/>
        </w:rPr>
        <w:t>24</w:t>
      </w:r>
      <w:r w:rsidR="009B6B75" w:rsidRPr="00F85A31">
        <w:rPr>
          <w:rFonts w:ascii="Times New Roman" w:eastAsia="SimSun" w:hAnsi="Times New Roman" w:cs="Times New Roman"/>
          <w:color w:val="auto"/>
          <w:sz w:val="22"/>
          <w:szCs w:val="22"/>
        </w:rPr>
        <w:t xml:space="preserve"> miesi</w:t>
      </w:r>
      <w:r w:rsidRPr="00F85A31">
        <w:rPr>
          <w:rFonts w:ascii="Times New Roman" w:eastAsia="SimSun" w:hAnsi="Times New Roman" w:cs="Times New Roman"/>
          <w:color w:val="auto"/>
          <w:sz w:val="22"/>
          <w:szCs w:val="22"/>
        </w:rPr>
        <w:t>ę</w:t>
      </w:r>
      <w:r w:rsidR="009B6B75" w:rsidRPr="00F85A31">
        <w:rPr>
          <w:rFonts w:ascii="Times New Roman" w:eastAsia="SimSun" w:hAnsi="Times New Roman" w:cs="Times New Roman"/>
          <w:color w:val="auto"/>
          <w:sz w:val="22"/>
          <w:szCs w:val="22"/>
        </w:rPr>
        <w:t>c</w:t>
      </w:r>
      <w:r w:rsidRPr="00F85A31">
        <w:rPr>
          <w:rFonts w:ascii="Times New Roman" w:eastAsia="SimSun" w:hAnsi="Times New Roman" w:cs="Times New Roman"/>
          <w:color w:val="auto"/>
          <w:sz w:val="22"/>
          <w:szCs w:val="22"/>
        </w:rPr>
        <w:t>y</w:t>
      </w:r>
      <w:r w:rsidR="009B6B75" w:rsidRPr="00F85A31">
        <w:rPr>
          <w:rFonts w:ascii="Times New Roman" w:eastAsia="SimSun" w:hAnsi="Times New Roman" w:cs="Times New Roman"/>
          <w:color w:val="auto"/>
          <w:sz w:val="22"/>
          <w:szCs w:val="22"/>
        </w:rPr>
        <w:t>;</w:t>
      </w:r>
    </w:p>
    <w:p w14:paraId="36CEA8D2" w14:textId="313BF4B5" w:rsidR="008841A1" w:rsidRPr="00F85A31" w:rsidRDefault="008841A1" w:rsidP="00E45D76">
      <w:pPr>
        <w:pStyle w:val="Akapitzlist"/>
        <w:widowControl w:val="0"/>
        <w:numPr>
          <w:ilvl w:val="1"/>
          <w:numId w:val="33"/>
        </w:numPr>
        <w:jc w:val="both"/>
        <w:textAlignment w:val="auto"/>
        <w:rPr>
          <w:rFonts w:ascii="Times New Roman" w:eastAsia="SimSun" w:hAnsi="Times New Roman" w:cs="Times New Roman"/>
          <w:color w:val="auto"/>
          <w:sz w:val="22"/>
          <w:szCs w:val="22"/>
        </w:rPr>
      </w:pPr>
      <w:r w:rsidRPr="00F85A31">
        <w:rPr>
          <w:rFonts w:ascii="Times New Roman" w:eastAsia="SimSun" w:hAnsi="Times New Roman" w:cs="Times New Roman"/>
          <w:color w:val="auto"/>
          <w:sz w:val="22"/>
          <w:szCs w:val="22"/>
        </w:rPr>
        <w:t xml:space="preserve">gwarancji na </w:t>
      </w:r>
      <w:r w:rsidR="00D11274" w:rsidRPr="00F85A31">
        <w:rPr>
          <w:rFonts w:ascii="Times New Roman" w:eastAsia="SimSun" w:hAnsi="Times New Roman" w:cs="Times New Roman"/>
          <w:color w:val="auto"/>
          <w:sz w:val="22"/>
          <w:szCs w:val="22"/>
        </w:rPr>
        <w:t xml:space="preserve">wykonane </w:t>
      </w:r>
      <w:r w:rsidR="005735A9" w:rsidRPr="00F85A31">
        <w:rPr>
          <w:rFonts w:ascii="Times New Roman" w:eastAsia="SimSun" w:hAnsi="Times New Roman" w:cs="Times New Roman"/>
          <w:color w:val="auto"/>
          <w:sz w:val="22"/>
          <w:szCs w:val="22"/>
        </w:rPr>
        <w:t>robot</w:t>
      </w:r>
      <w:r w:rsidR="00C21A99" w:rsidRPr="00F85A31">
        <w:rPr>
          <w:rFonts w:ascii="Times New Roman" w:eastAsia="SimSun" w:hAnsi="Times New Roman" w:cs="Times New Roman"/>
          <w:color w:val="auto"/>
          <w:sz w:val="22"/>
          <w:szCs w:val="22"/>
        </w:rPr>
        <w:t>y</w:t>
      </w:r>
      <w:r w:rsidR="005735A9" w:rsidRPr="00F85A31">
        <w:rPr>
          <w:rFonts w:ascii="Times New Roman" w:eastAsia="SimSun" w:hAnsi="Times New Roman" w:cs="Times New Roman"/>
          <w:color w:val="auto"/>
          <w:sz w:val="22"/>
          <w:szCs w:val="22"/>
        </w:rPr>
        <w:t xml:space="preserve"> budowlan</w:t>
      </w:r>
      <w:r w:rsidR="00C21A99" w:rsidRPr="00F85A31">
        <w:rPr>
          <w:rFonts w:ascii="Times New Roman" w:eastAsia="SimSun" w:hAnsi="Times New Roman" w:cs="Times New Roman"/>
          <w:color w:val="auto"/>
          <w:sz w:val="22"/>
          <w:szCs w:val="22"/>
        </w:rPr>
        <w:t>e</w:t>
      </w:r>
      <w:r w:rsidR="005735A9" w:rsidRPr="00F85A31">
        <w:rPr>
          <w:rFonts w:ascii="Times New Roman" w:eastAsia="SimSun" w:hAnsi="Times New Roman" w:cs="Times New Roman"/>
          <w:color w:val="auto"/>
          <w:sz w:val="22"/>
          <w:szCs w:val="22"/>
        </w:rPr>
        <w:t xml:space="preserve"> </w:t>
      </w:r>
      <w:r w:rsidR="00D11274" w:rsidRPr="00F85A31">
        <w:rPr>
          <w:rFonts w:ascii="Times New Roman" w:eastAsia="SimSun" w:hAnsi="Times New Roman" w:cs="Times New Roman"/>
          <w:color w:val="auto"/>
          <w:sz w:val="22"/>
          <w:szCs w:val="22"/>
        </w:rPr>
        <w:t xml:space="preserve">na </w:t>
      </w:r>
      <w:r w:rsidRPr="00F85A31">
        <w:rPr>
          <w:rFonts w:ascii="Times New Roman" w:eastAsia="SimSun" w:hAnsi="Times New Roman" w:cs="Times New Roman"/>
          <w:color w:val="auto"/>
          <w:sz w:val="22"/>
          <w:szCs w:val="22"/>
        </w:rPr>
        <w:t>okres</w:t>
      </w:r>
      <w:r w:rsidR="009B6B75" w:rsidRPr="00F85A31">
        <w:rPr>
          <w:rFonts w:ascii="Times New Roman" w:eastAsia="SimSun" w:hAnsi="Times New Roman" w:cs="Times New Roman"/>
          <w:color w:val="auto"/>
          <w:sz w:val="22"/>
          <w:szCs w:val="22"/>
        </w:rPr>
        <w:t xml:space="preserve"> </w:t>
      </w:r>
      <w:r w:rsidR="00BB19C6" w:rsidRPr="00F85A31">
        <w:rPr>
          <w:rFonts w:ascii="Times New Roman" w:eastAsia="SimSun" w:hAnsi="Times New Roman" w:cs="Times New Roman"/>
          <w:color w:val="auto"/>
          <w:sz w:val="22"/>
          <w:szCs w:val="22"/>
        </w:rPr>
        <w:t>24</w:t>
      </w:r>
      <w:r w:rsidR="009B6B75" w:rsidRPr="00F85A31">
        <w:rPr>
          <w:rFonts w:ascii="Times New Roman" w:eastAsia="SimSun" w:hAnsi="Times New Roman" w:cs="Times New Roman"/>
          <w:color w:val="auto"/>
          <w:sz w:val="22"/>
          <w:szCs w:val="22"/>
        </w:rPr>
        <w:t xml:space="preserve"> miesi</w:t>
      </w:r>
      <w:r w:rsidR="00D11274" w:rsidRPr="00F85A31">
        <w:rPr>
          <w:rFonts w:ascii="Times New Roman" w:eastAsia="SimSun" w:hAnsi="Times New Roman" w:cs="Times New Roman"/>
          <w:color w:val="auto"/>
          <w:sz w:val="22"/>
          <w:szCs w:val="22"/>
        </w:rPr>
        <w:t>ę</w:t>
      </w:r>
      <w:r w:rsidR="009B6B75" w:rsidRPr="00F85A31">
        <w:rPr>
          <w:rFonts w:ascii="Times New Roman" w:eastAsia="SimSun" w:hAnsi="Times New Roman" w:cs="Times New Roman"/>
          <w:color w:val="auto"/>
          <w:sz w:val="22"/>
          <w:szCs w:val="22"/>
        </w:rPr>
        <w:t>c</w:t>
      </w:r>
      <w:r w:rsidR="00D11274" w:rsidRPr="00F85A31">
        <w:rPr>
          <w:rFonts w:ascii="Times New Roman" w:eastAsia="SimSun" w:hAnsi="Times New Roman" w:cs="Times New Roman"/>
          <w:color w:val="auto"/>
          <w:sz w:val="22"/>
          <w:szCs w:val="22"/>
        </w:rPr>
        <w:t>y</w:t>
      </w:r>
      <w:r w:rsidR="00BB19C6" w:rsidRPr="00F85A31">
        <w:rPr>
          <w:rFonts w:ascii="Times New Roman" w:eastAsia="SimSun" w:hAnsi="Times New Roman" w:cs="Times New Roman"/>
          <w:color w:val="auto"/>
          <w:sz w:val="22"/>
          <w:szCs w:val="22"/>
        </w:rPr>
        <w:t>.</w:t>
      </w:r>
    </w:p>
    <w:p w14:paraId="258D621E" w14:textId="589C3C01" w:rsidR="008841A1" w:rsidRPr="00F85A31" w:rsidRDefault="008841A1" w:rsidP="00E45D76">
      <w:pPr>
        <w:widowControl w:val="0"/>
        <w:numPr>
          <w:ilvl w:val="0"/>
          <w:numId w:val="9"/>
        </w:numPr>
        <w:ind w:left="426" w:hanging="426"/>
        <w:jc w:val="both"/>
        <w:textAlignment w:val="auto"/>
        <w:rPr>
          <w:rFonts w:ascii="Times New Roman" w:eastAsia="SimSun" w:hAnsi="Times New Roman" w:cs="Times New Roman"/>
          <w:color w:val="auto"/>
          <w:sz w:val="22"/>
          <w:szCs w:val="22"/>
        </w:rPr>
      </w:pPr>
      <w:r w:rsidRPr="00F85A31">
        <w:rPr>
          <w:rFonts w:ascii="Times New Roman" w:eastAsia="SimSun" w:hAnsi="Times New Roman" w:cs="Times New Roman"/>
          <w:color w:val="auto"/>
          <w:sz w:val="22"/>
          <w:szCs w:val="22"/>
        </w:rPr>
        <w:t>W okresie gwarancj</w:t>
      </w:r>
      <w:r w:rsidR="00A7784A" w:rsidRPr="00F85A31">
        <w:rPr>
          <w:rFonts w:ascii="Times New Roman" w:eastAsia="SimSun" w:hAnsi="Times New Roman" w:cs="Times New Roman"/>
          <w:color w:val="auto"/>
          <w:sz w:val="22"/>
          <w:szCs w:val="22"/>
        </w:rPr>
        <w:t>i</w:t>
      </w:r>
      <w:r w:rsidR="007D65F3" w:rsidRPr="00F85A31">
        <w:rPr>
          <w:rFonts w:ascii="Times New Roman" w:eastAsia="SimSun" w:hAnsi="Times New Roman" w:cs="Times New Roman"/>
          <w:color w:val="auto"/>
          <w:sz w:val="22"/>
          <w:szCs w:val="22"/>
        </w:rPr>
        <w:t>,</w:t>
      </w:r>
      <w:r w:rsidR="00A7784A" w:rsidRPr="00F85A31">
        <w:rPr>
          <w:rFonts w:ascii="Times New Roman" w:eastAsia="SimSun" w:hAnsi="Times New Roman" w:cs="Times New Roman"/>
          <w:color w:val="auto"/>
          <w:sz w:val="22"/>
          <w:szCs w:val="22"/>
        </w:rPr>
        <w:t xml:space="preserve"> o której mowa w ust. 1 pkt 2</w:t>
      </w:r>
      <w:r w:rsidRPr="00F85A31">
        <w:rPr>
          <w:rFonts w:ascii="Times New Roman" w:eastAsia="SimSun" w:hAnsi="Times New Roman" w:cs="Times New Roman"/>
          <w:color w:val="auto"/>
          <w:sz w:val="22"/>
          <w:szCs w:val="22"/>
        </w:rPr>
        <w:t xml:space="preserve"> przedstawiciele Zamawiającego zastrzegają sobie prawo zgłaszania</w:t>
      </w:r>
      <w:r w:rsidR="006D12E3" w:rsidRPr="00F85A31">
        <w:rPr>
          <w:rFonts w:ascii="Times New Roman" w:eastAsia="SimSun" w:hAnsi="Times New Roman" w:cs="Times New Roman"/>
          <w:color w:val="auto"/>
          <w:sz w:val="22"/>
          <w:szCs w:val="22"/>
        </w:rPr>
        <w:t xml:space="preserve"> </w:t>
      </w:r>
      <w:r w:rsidR="00DD6320" w:rsidRPr="00F85A31">
        <w:rPr>
          <w:rFonts w:ascii="Times New Roman" w:eastAsia="SimSun" w:hAnsi="Times New Roman" w:cs="Times New Roman"/>
          <w:color w:val="auto"/>
          <w:sz w:val="22"/>
          <w:szCs w:val="22"/>
        </w:rPr>
        <w:t xml:space="preserve"> </w:t>
      </w:r>
      <w:r w:rsidRPr="00F85A31">
        <w:rPr>
          <w:rFonts w:ascii="Times New Roman" w:eastAsia="SimSun" w:hAnsi="Times New Roman" w:cs="Times New Roman"/>
          <w:color w:val="auto"/>
          <w:sz w:val="22"/>
          <w:szCs w:val="22"/>
        </w:rPr>
        <w:t>reklamacji, zawiadamiając o powyższym Wykonawcę pisemnie</w:t>
      </w:r>
      <w:r w:rsidR="008730BD" w:rsidRPr="00F85A31">
        <w:rPr>
          <w:rFonts w:ascii="Times New Roman" w:eastAsia="SimSun" w:hAnsi="Times New Roman" w:cs="Times New Roman"/>
          <w:color w:val="auto"/>
          <w:sz w:val="22"/>
          <w:szCs w:val="22"/>
        </w:rPr>
        <w:t xml:space="preserve"> lub</w:t>
      </w:r>
      <w:r w:rsidR="0093199D" w:rsidRPr="00F85A31">
        <w:rPr>
          <w:rFonts w:ascii="Times New Roman" w:eastAsia="SimSun" w:hAnsi="Times New Roman" w:cs="Times New Roman"/>
          <w:color w:val="auto"/>
          <w:sz w:val="22"/>
          <w:szCs w:val="22"/>
        </w:rPr>
        <w:t xml:space="preserve"> na adres</w:t>
      </w:r>
      <w:r w:rsidR="00A71DBF" w:rsidRPr="00F85A31">
        <w:rPr>
          <w:rFonts w:ascii="Times New Roman" w:eastAsia="SimSun" w:hAnsi="Times New Roman" w:cs="Times New Roman"/>
          <w:color w:val="auto"/>
          <w:sz w:val="22"/>
          <w:szCs w:val="22"/>
        </w:rPr>
        <w:t xml:space="preserve"> </w:t>
      </w:r>
      <w:r w:rsidR="006D12E3" w:rsidRPr="00F85A31">
        <w:rPr>
          <w:rFonts w:ascii="Times New Roman" w:eastAsia="SimSun" w:hAnsi="Times New Roman" w:cs="Times New Roman"/>
          <w:color w:val="auto"/>
          <w:sz w:val="22"/>
          <w:szCs w:val="22"/>
        </w:rPr>
        <w:t>e-mail</w:t>
      </w:r>
      <w:r w:rsidR="00B74DF9" w:rsidRPr="00F85A31">
        <w:rPr>
          <w:rFonts w:ascii="Times New Roman" w:eastAsia="SimSun" w:hAnsi="Times New Roman" w:cs="Times New Roman"/>
          <w:color w:val="auto"/>
          <w:sz w:val="22"/>
          <w:szCs w:val="22"/>
        </w:rPr>
        <w:t xml:space="preserve">: </w:t>
      </w:r>
      <w:r w:rsidR="006D12E3" w:rsidRPr="00F85A31">
        <w:rPr>
          <w:rFonts w:ascii="Times New Roman" w:eastAsia="SimSun" w:hAnsi="Times New Roman" w:cs="Times New Roman"/>
          <w:color w:val="auto"/>
          <w:sz w:val="22"/>
          <w:szCs w:val="22"/>
        </w:rPr>
        <w:t xml:space="preserve"> </w:t>
      </w:r>
      <w:r w:rsidR="007C311E" w:rsidRPr="00F85A31">
        <w:rPr>
          <w:rFonts w:ascii="Times New Roman" w:eastAsia="SimSun" w:hAnsi="Times New Roman" w:cs="Times New Roman"/>
          <w:b/>
          <w:color w:val="auto"/>
          <w:sz w:val="22"/>
          <w:szCs w:val="22"/>
        </w:rPr>
        <w:t>...................................</w:t>
      </w:r>
    </w:p>
    <w:p w14:paraId="3BF9EF98" w14:textId="02EAD031" w:rsidR="0093199D" w:rsidRPr="00F85A31" w:rsidRDefault="0093199D" w:rsidP="00E45D76">
      <w:pPr>
        <w:widowControl w:val="0"/>
        <w:numPr>
          <w:ilvl w:val="0"/>
          <w:numId w:val="9"/>
        </w:numPr>
        <w:ind w:left="426" w:hanging="426"/>
        <w:jc w:val="both"/>
        <w:textAlignment w:val="auto"/>
        <w:rPr>
          <w:rFonts w:ascii="Times New Roman" w:eastAsia="SimSun" w:hAnsi="Times New Roman" w:cs="Times New Roman"/>
          <w:color w:val="auto"/>
          <w:sz w:val="22"/>
          <w:szCs w:val="22"/>
        </w:rPr>
      </w:pPr>
      <w:r w:rsidRPr="00F85A31">
        <w:rPr>
          <w:rFonts w:ascii="Times New Roman" w:eastAsia="SimSun" w:hAnsi="Times New Roman" w:cs="Times New Roman"/>
          <w:color w:val="auto"/>
          <w:sz w:val="22"/>
          <w:szCs w:val="22"/>
        </w:rPr>
        <w:t xml:space="preserve">Wykonawca zobowiązany jest do pisemnego informowania Zamawiającego, o każdej zmianie danych kontaktowych wskazanych w ust. 2 w terminie 2 dni </w:t>
      </w:r>
      <w:r w:rsidR="007D65F3" w:rsidRPr="00F85A31">
        <w:rPr>
          <w:rFonts w:ascii="Times New Roman" w:eastAsia="SimSun" w:hAnsi="Times New Roman" w:cs="Times New Roman"/>
          <w:color w:val="auto"/>
          <w:sz w:val="22"/>
          <w:szCs w:val="22"/>
        </w:rPr>
        <w:t xml:space="preserve">roboczych </w:t>
      </w:r>
      <w:r w:rsidRPr="00F85A31">
        <w:rPr>
          <w:rFonts w:ascii="Times New Roman" w:eastAsia="SimSun" w:hAnsi="Times New Roman" w:cs="Times New Roman"/>
          <w:color w:val="auto"/>
          <w:sz w:val="22"/>
          <w:szCs w:val="22"/>
        </w:rPr>
        <w:t xml:space="preserve">od wystąpienia zmiany.  </w:t>
      </w:r>
    </w:p>
    <w:p w14:paraId="79DFE690" w14:textId="6B5A84AD" w:rsidR="00D41698" w:rsidRPr="00F85A31" w:rsidRDefault="00D41698" w:rsidP="00E45D76">
      <w:pPr>
        <w:widowControl w:val="0"/>
        <w:numPr>
          <w:ilvl w:val="0"/>
          <w:numId w:val="9"/>
        </w:numPr>
        <w:ind w:left="426" w:hanging="426"/>
        <w:jc w:val="both"/>
        <w:textAlignment w:val="auto"/>
        <w:rPr>
          <w:rFonts w:ascii="Times New Roman" w:eastAsia="SimSun" w:hAnsi="Times New Roman" w:cs="Times New Roman"/>
          <w:color w:val="auto"/>
          <w:sz w:val="22"/>
          <w:szCs w:val="22"/>
        </w:rPr>
      </w:pPr>
      <w:r w:rsidRPr="00F85A31">
        <w:rPr>
          <w:rFonts w:ascii="Times New Roman" w:eastAsia="SimSun" w:hAnsi="Times New Roman" w:cs="Times New Roman"/>
          <w:color w:val="auto"/>
          <w:sz w:val="22"/>
          <w:szCs w:val="22"/>
        </w:rPr>
        <w:t>W przypadku niedochowania przez Wykonawcę obowiązku, o którym mowa powyżej, zgłoszenia</w:t>
      </w:r>
      <w:r w:rsidR="006D12E3" w:rsidRPr="00F85A31">
        <w:rPr>
          <w:rFonts w:ascii="Times New Roman" w:eastAsia="SimSun" w:hAnsi="Times New Roman" w:cs="Times New Roman"/>
          <w:color w:val="auto"/>
          <w:sz w:val="22"/>
          <w:szCs w:val="22"/>
        </w:rPr>
        <w:t xml:space="preserve">  </w:t>
      </w:r>
      <w:r w:rsidRPr="00F85A31">
        <w:rPr>
          <w:rFonts w:ascii="Times New Roman" w:eastAsia="SimSun" w:hAnsi="Times New Roman" w:cs="Times New Roman"/>
          <w:color w:val="auto"/>
          <w:sz w:val="22"/>
          <w:szCs w:val="22"/>
        </w:rPr>
        <w:t>reklamacji</w:t>
      </w:r>
      <w:r w:rsidR="006D12E3" w:rsidRPr="00F85A31">
        <w:rPr>
          <w:rFonts w:ascii="Times New Roman" w:eastAsia="SimSun" w:hAnsi="Times New Roman" w:cs="Times New Roman"/>
          <w:color w:val="auto"/>
          <w:sz w:val="22"/>
          <w:szCs w:val="22"/>
        </w:rPr>
        <w:t xml:space="preserve"> </w:t>
      </w:r>
      <w:r w:rsidRPr="00F85A31">
        <w:rPr>
          <w:rFonts w:ascii="Times New Roman" w:eastAsia="SimSun" w:hAnsi="Times New Roman" w:cs="Times New Roman"/>
          <w:color w:val="auto"/>
          <w:sz w:val="22"/>
          <w:szCs w:val="22"/>
        </w:rPr>
        <w:t xml:space="preserve"> wysłane zgodnie </w:t>
      </w:r>
      <w:r w:rsidR="00A7784A" w:rsidRPr="00F85A31">
        <w:rPr>
          <w:rFonts w:ascii="Times New Roman" w:eastAsia="SimSun" w:hAnsi="Times New Roman" w:cs="Times New Roman"/>
          <w:color w:val="auto"/>
          <w:sz w:val="22"/>
          <w:szCs w:val="22"/>
        </w:rPr>
        <w:t>z procedurą</w:t>
      </w:r>
      <w:r w:rsidR="003E405B" w:rsidRPr="00F85A31">
        <w:rPr>
          <w:rFonts w:ascii="Times New Roman" w:eastAsia="SimSun" w:hAnsi="Times New Roman" w:cs="Times New Roman"/>
          <w:color w:val="auto"/>
          <w:sz w:val="22"/>
          <w:szCs w:val="22"/>
        </w:rPr>
        <w:t xml:space="preserve"> w</w:t>
      </w:r>
      <w:r w:rsidRPr="00F85A31">
        <w:rPr>
          <w:rFonts w:ascii="Times New Roman" w:eastAsia="SimSun" w:hAnsi="Times New Roman" w:cs="Times New Roman"/>
          <w:color w:val="auto"/>
          <w:sz w:val="22"/>
          <w:szCs w:val="22"/>
        </w:rPr>
        <w:t xml:space="preserve"> ust. 2 będą traktowane prze </w:t>
      </w:r>
      <w:r w:rsidR="003E405B" w:rsidRPr="00F85A31">
        <w:rPr>
          <w:rFonts w:ascii="Times New Roman" w:eastAsia="SimSun" w:hAnsi="Times New Roman" w:cs="Times New Roman"/>
          <w:color w:val="auto"/>
          <w:sz w:val="22"/>
          <w:szCs w:val="22"/>
        </w:rPr>
        <w:t>Strony</w:t>
      </w:r>
      <w:r w:rsidRPr="00F85A31">
        <w:rPr>
          <w:rFonts w:ascii="Times New Roman" w:eastAsia="SimSun" w:hAnsi="Times New Roman" w:cs="Times New Roman"/>
          <w:color w:val="auto"/>
          <w:sz w:val="22"/>
          <w:szCs w:val="22"/>
        </w:rPr>
        <w:t xml:space="preserve"> jako </w:t>
      </w:r>
      <w:r w:rsidR="003E405B" w:rsidRPr="00F85A31">
        <w:rPr>
          <w:rFonts w:ascii="Times New Roman" w:eastAsia="SimSun" w:hAnsi="Times New Roman" w:cs="Times New Roman"/>
          <w:color w:val="auto"/>
          <w:sz w:val="22"/>
          <w:szCs w:val="22"/>
        </w:rPr>
        <w:t>skutecznie doręczone.</w:t>
      </w:r>
    </w:p>
    <w:p w14:paraId="7E696AC3" w14:textId="235EECBC" w:rsidR="004975A3" w:rsidRPr="00F85A31" w:rsidRDefault="0093199D" w:rsidP="00E45D76">
      <w:pPr>
        <w:numPr>
          <w:ilvl w:val="0"/>
          <w:numId w:val="9"/>
        </w:numPr>
        <w:tabs>
          <w:tab w:val="clear" w:pos="0"/>
          <w:tab w:val="left" w:pos="426"/>
        </w:tabs>
        <w:spacing w:line="276" w:lineRule="auto"/>
        <w:ind w:left="426" w:hanging="426"/>
        <w:jc w:val="both"/>
        <w:textAlignment w:val="auto"/>
        <w:rPr>
          <w:rFonts w:ascii="Times New Roman" w:hAnsi="Times New Roman" w:cs="Times New Roman"/>
          <w:color w:val="auto"/>
          <w:sz w:val="22"/>
          <w:szCs w:val="22"/>
          <w:lang w:eastAsia="ar-SA"/>
        </w:rPr>
      </w:pPr>
      <w:r w:rsidRPr="00F85A31">
        <w:rPr>
          <w:rFonts w:ascii="Times New Roman" w:hAnsi="Times New Roman" w:cs="Times New Roman"/>
          <w:color w:val="auto"/>
          <w:sz w:val="22"/>
          <w:szCs w:val="22"/>
          <w:lang w:eastAsia="en-US"/>
        </w:rPr>
        <w:t xml:space="preserve">Jeżeli Zamawiający i Wykonawca nie ustalą terminu, w jakim </w:t>
      </w:r>
      <w:r w:rsidR="006D12E3" w:rsidRPr="00F85A31">
        <w:rPr>
          <w:rFonts w:ascii="Times New Roman" w:hAnsi="Times New Roman" w:cs="Times New Roman"/>
          <w:color w:val="auto"/>
          <w:sz w:val="22"/>
          <w:szCs w:val="22"/>
          <w:lang w:eastAsia="en-US"/>
        </w:rPr>
        <w:t>wada</w:t>
      </w:r>
      <w:r w:rsidRPr="00F85A31">
        <w:rPr>
          <w:rFonts w:ascii="Times New Roman" w:hAnsi="Times New Roman" w:cs="Times New Roman"/>
          <w:color w:val="auto"/>
          <w:sz w:val="22"/>
          <w:szCs w:val="22"/>
          <w:lang w:eastAsia="en-US"/>
        </w:rPr>
        <w:t xml:space="preserve"> ma być usunięta, przedstawiciel Zamawiającego sam wyznaczy Wykonawcy odpowiedni termin usunięcia </w:t>
      </w:r>
      <w:r w:rsidR="006D12E3" w:rsidRPr="00F85A31">
        <w:rPr>
          <w:rFonts w:ascii="Times New Roman" w:hAnsi="Times New Roman" w:cs="Times New Roman"/>
          <w:color w:val="auto"/>
          <w:sz w:val="22"/>
          <w:szCs w:val="22"/>
          <w:lang w:eastAsia="en-US"/>
        </w:rPr>
        <w:t>wady</w:t>
      </w:r>
      <w:r w:rsidRPr="00F85A31">
        <w:rPr>
          <w:rFonts w:ascii="Times New Roman" w:hAnsi="Times New Roman" w:cs="Times New Roman"/>
          <w:color w:val="auto"/>
          <w:sz w:val="22"/>
          <w:szCs w:val="22"/>
          <w:lang w:eastAsia="en-US"/>
        </w:rPr>
        <w:t>, a Wykonawca termin ten bez zastrzeżeń przyjmie i będzie nim związany.</w:t>
      </w:r>
    </w:p>
    <w:p w14:paraId="2D31C529" w14:textId="1E6B51FB" w:rsidR="008841A1" w:rsidRPr="00F85A31" w:rsidRDefault="008841A1" w:rsidP="00E45D76">
      <w:pPr>
        <w:widowControl w:val="0"/>
        <w:numPr>
          <w:ilvl w:val="0"/>
          <w:numId w:val="9"/>
        </w:numPr>
        <w:ind w:left="426" w:hanging="426"/>
        <w:jc w:val="both"/>
        <w:textAlignment w:val="auto"/>
        <w:rPr>
          <w:rFonts w:ascii="Times New Roman" w:eastAsia="SimSun" w:hAnsi="Times New Roman" w:cs="Times New Roman"/>
          <w:color w:val="auto"/>
          <w:sz w:val="22"/>
          <w:szCs w:val="22"/>
        </w:rPr>
      </w:pPr>
      <w:r w:rsidRPr="00F85A31">
        <w:rPr>
          <w:rFonts w:ascii="Times New Roman" w:eastAsia="SimSun" w:hAnsi="Times New Roman" w:cs="Times New Roman"/>
          <w:color w:val="auto"/>
          <w:sz w:val="22"/>
          <w:szCs w:val="22"/>
        </w:rPr>
        <w:t>W przypadku niestawienia się Wykonawcy w </w:t>
      </w:r>
      <w:r w:rsidR="00B70D6B" w:rsidRPr="00F85A31">
        <w:rPr>
          <w:rFonts w:ascii="Times New Roman" w:eastAsia="SimSun" w:hAnsi="Times New Roman" w:cs="Times New Roman"/>
          <w:color w:val="auto"/>
          <w:sz w:val="22"/>
          <w:szCs w:val="22"/>
        </w:rPr>
        <w:t>terminie</w:t>
      </w:r>
      <w:r w:rsidRPr="00F85A31">
        <w:rPr>
          <w:rFonts w:ascii="Times New Roman" w:eastAsia="SimSun" w:hAnsi="Times New Roman" w:cs="Times New Roman"/>
          <w:color w:val="auto"/>
          <w:sz w:val="22"/>
          <w:szCs w:val="22"/>
        </w:rPr>
        <w:t xml:space="preserve"> </w:t>
      </w:r>
      <w:r w:rsidR="007C311E" w:rsidRPr="00F85A31">
        <w:rPr>
          <w:rFonts w:ascii="Times New Roman" w:eastAsia="SimSun" w:hAnsi="Times New Roman" w:cs="Times New Roman"/>
          <w:b/>
          <w:color w:val="auto"/>
          <w:sz w:val="22"/>
          <w:szCs w:val="22"/>
        </w:rPr>
        <w:t>3</w:t>
      </w:r>
      <w:r w:rsidRPr="00F85A31">
        <w:rPr>
          <w:rFonts w:ascii="Times New Roman" w:eastAsia="SimSun" w:hAnsi="Times New Roman" w:cs="Times New Roman"/>
          <w:b/>
          <w:color w:val="auto"/>
          <w:sz w:val="22"/>
          <w:szCs w:val="22"/>
        </w:rPr>
        <w:t xml:space="preserve"> dni roboczych</w:t>
      </w:r>
      <w:r w:rsidRPr="00F85A31">
        <w:rPr>
          <w:rFonts w:ascii="Times New Roman" w:eastAsia="SimSun" w:hAnsi="Times New Roman" w:cs="Times New Roman"/>
          <w:color w:val="auto"/>
          <w:sz w:val="22"/>
          <w:szCs w:val="22"/>
        </w:rPr>
        <w:t xml:space="preserve"> od zgłoszenia </w:t>
      </w:r>
      <w:r w:rsidR="006D12E3" w:rsidRPr="00F85A31">
        <w:rPr>
          <w:rFonts w:ascii="Times New Roman" w:eastAsia="SimSun" w:hAnsi="Times New Roman" w:cs="Times New Roman"/>
          <w:color w:val="auto"/>
          <w:sz w:val="22"/>
          <w:szCs w:val="22"/>
        </w:rPr>
        <w:t>wady lub r</w:t>
      </w:r>
      <w:r w:rsidRPr="00F85A31">
        <w:rPr>
          <w:rFonts w:ascii="Times New Roman" w:eastAsia="SimSun" w:hAnsi="Times New Roman" w:cs="Times New Roman"/>
          <w:color w:val="auto"/>
          <w:sz w:val="22"/>
          <w:szCs w:val="22"/>
        </w:rPr>
        <w:t xml:space="preserve">eklamacji, przedstawiciele Zamawiającego dokonają ustaleń w przedmiotowym zakresie, które zostaną spisane jednostronnie </w:t>
      </w:r>
      <w:r w:rsidRPr="00F85A31">
        <w:rPr>
          <w:rFonts w:ascii="Times New Roman" w:eastAsia="SimSun" w:hAnsi="Times New Roman" w:cs="Times New Roman"/>
          <w:b/>
          <w:color w:val="auto"/>
          <w:sz w:val="22"/>
          <w:szCs w:val="22"/>
        </w:rPr>
        <w:t>w protokole z przeglądu wad</w:t>
      </w:r>
      <w:r w:rsidR="006D12E3" w:rsidRPr="00F85A31">
        <w:rPr>
          <w:rFonts w:ascii="Times New Roman" w:eastAsia="SimSun" w:hAnsi="Times New Roman" w:cs="Times New Roman"/>
          <w:b/>
          <w:color w:val="auto"/>
          <w:sz w:val="22"/>
          <w:szCs w:val="22"/>
        </w:rPr>
        <w:t xml:space="preserve"> </w:t>
      </w:r>
      <w:r w:rsidRPr="00F85A31">
        <w:rPr>
          <w:rFonts w:ascii="Times New Roman" w:eastAsia="SimSun" w:hAnsi="Times New Roman" w:cs="Times New Roman"/>
          <w:color w:val="auto"/>
          <w:sz w:val="22"/>
          <w:szCs w:val="22"/>
        </w:rPr>
        <w:t>i będą wiążące dla Stron.</w:t>
      </w:r>
    </w:p>
    <w:p w14:paraId="6965755B" w14:textId="3EFC7391" w:rsidR="008841A1" w:rsidRPr="00F85A31" w:rsidRDefault="002059DA" w:rsidP="00E45D76">
      <w:pPr>
        <w:widowControl w:val="0"/>
        <w:numPr>
          <w:ilvl w:val="0"/>
          <w:numId w:val="9"/>
        </w:numPr>
        <w:ind w:left="426" w:hanging="426"/>
        <w:jc w:val="both"/>
        <w:textAlignment w:val="auto"/>
        <w:rPr>
          <w:rFonts w:ascii="Times New Roman" w:eastAsia="SimSun" w:hAnsi="Times New Roman" w:cs="Times New Roman"/>
          <w:color w:val="auto"/>
          <w:sz w:val="22"/>
          <w:szCs w:val="22"/>
        </w:rPr>
      </w:pPr>
      <w:r w:rsidRPr="00F85A31">
        <w:rPr>
          <w:rFonts w:ascii="Times New Roman" w:eastAsia="SimSun" w:hAnsi="Times New Roman" w:cs="Times New Roman"/>
          <w:color w:val="auto"/>
          <w:sz w:val="22"/>
          <w:szCs w:val="22"/>
        </w:rPr>
        <w:t>W razie zgłoszenia reklamacji</w:t>
      </w:r>
      <w:r w:rsidR="008841A1" w:rsidRPr="00F85A31">
        <w:rPr>
          <w:rFonts w:ascii="Times New Roman" w:eastAsia="SimSun" w:hAnsi="Times New Roman" w:cs="Times New Roman"/>
          <w:color w:val="auto"/>
          <w:sz w:val="22"/>
          <w:szCs w:val="22"/>
        </w:rPr>
        <w:t xml:space="preserve">, Wykonawca zobowiązany będzie do ich usunięcia </w:t>
      </w:r>
      <w:r w:rsidR="008841A1" w:rsidRPr="00F85A31">
        <w:rPr>
          <w:rFonts w:ascii="Times New Roman" w:eastAsia="SimSun" w:hAnsi="Times New Roman" w:cs="Times New Roman"/>
          <w:b/>
          <w:color w:val="auto"/>
          <w:sz w:val="22"/>
          <w:szCs w:val="22"/>
        </w:rPr>
        <w:t>w terminie określonym w protokole z przeglądu wad</w:t>
      </w:r>
      <w:r w:rsidR="008841A1" w:rsidRPr="00F85A31">
        <w:rPr>
          <w:rFonts w:ascii="Times New Roman" w:eastAsia="SimSun" w:hAnsi="Times New Roman" w:cs="Times New Roman"/>
          <w:color w:val="auto"/>
          <w:sz w:val="22"/>
          <w:szCs w:val="22"/>
        </w:rPr>
        <w:t>. Fakt usunięcia wad</w:t>
      </w:r>
      <w:r w:rsidR="006D12E3" w:rsidRPr="00F85A31">
        <w:rPr>
          <w:rFonts w:ascii="Times New Roman" w:eastAsia="SimSun" w:hAnsi="Times New Roman" w:cs="Times New Roman"/>
          <w:color w:val="auto"/>
          <w:sz w:val="22"/>
          <w:szCs w:val="22"/>
        </w:rPr>
        <w:t xml:space="preserve"> </w:t>
      </w:r>
      <w:r w:rsidR="008841A1" w:rsidRPr="00F85A31">
        <w:rPr>
          <w:rFonts w:ascii="Times New Roman" w:eastAsia="SimSun" w:hAnsi="Times New Roman" w:cs="Times New Roman"/>
          <w:color w:val="auto"/>
          <w:sz w:val="22"/>
          <w:szCs w:val="22"/>
        </w:rPr>
        <w:t>zostanie stwierdzony w protokole usunięcia wad.</w:t>
      </w:r>
      <w:r w:rsidR="0093199D" w:rsidRPr="00F85A31">
        <w:rPr>
          <w:rFonts w:ascii="Times New Roman" w:eastAsia="SimSun" w:hAnsi="Times New Roman" w:cs="Times New Roman"/>
          <w:color w:val="auto"/>
          <w:sz w:val="22"/>
          <w:szCs w:val="22"/>
        </w:rPr>
        <w:t xml:space="preserve"> </w:t>
      </w:r>
    </w:p>
    <w:p w14:paraId="616E092A" w14:textId="639C1111" w:rsidR="008841A1" w:rsidRPr="00F85A31" w:rsidRDefault="008841A1" w:rsidP="00E45D76">
      <w:pPr>
        <w:widowControl w:val="0"/>
        <w:numPr>
          <w:ilvl w:val="0"/>
          <w:numId w:val="9"/>
        </w:numPr>
        <w:ind w:left="426" w:hanging="426"/>
        <w:jc w:val="both"/>
        <w:textAlignment w:val="auto"/>
        <w:rPr>
          <w:rFonts w:ascii="Times New Roman" w:eastAsia="SimSun" w:hAnsi="Times New Roman" w:cs="Times New Roman"/>
          <w:color w:val="auto"/>
          <w:sz w:val="22"/>
          <w:szCs w:val="22"/>
        </w:rPr>
      </w:pPr>
      <w:r w:rsidRPr="00F85A31">
        <w:rPr>
          <w:rFonts w:ascii="Times New Roman" w:eastAsia="SimSun" w:hAnsi="Times New Roman" w:cs="Times New Roman"/>
          <w:color w:val="auto"/>
          <w:sz w:val="22"/>
          <w:szCs w:val="22"/>
        </w:rPr>
        <w:t>Strony ustalają, że ostateczny odbiór gwarancyjny dokonany zostanie przed upływem okresu gwarancji, o</w:t>
      </w:r>
      <w:r w:rsidR="00EC77A1" w:rsidRPr="00F85A31">
        <w:rPr>
          <w:rFonts w:ascii="Times New Roman" w:eastAsia="SimSun" w:hAnsi="Times New Roman" w:cs="Times New Roman"/>
          <w:color w:val="auto"/>
          <w:sz w:val="22"/>
          <w:szCs w:val="22"/>
        </w:rPr>
        <w:t xml:space="preserve"> której mowa w ust. 1 pkt 2 </w:t>
      </w:r>
      <w:r w:rsidRPr="00F85A31">
        <w:rPr>
          <w:rFonts w:ascii="Times New Roman" w:eastAsia="SimSun" w:hAnsi="Times New Roman" w:cs="Times New Roman"/>
          <w:color w:val="auto"/>
          <w:sz w:val="22"/>
          <w:szCs w:val="22"/>
        </w:rPr>
        <w:t>lub po jego upływie, jeżeli Zamawiający reklamował wady przed upływem tego terminu</w:t>
      </w:r>
      <w:r w:rsidR="00BA373F" w:rsidRPr="00F85A31">
        <w:rPr>
          <w:rFonts w:ascii="Times New Roman" w:eastAsia="SimSun" w:hAnsi="Times New Roman" w:cs="Times New Roman"/>
          <w:color w:val="auto"/>
          <w:sz w:val="22"/>
          <w:szCs w:val="22"/>
        </w:rPr>
        <w:t xml:space="preserve"> </w:t>
      </w:r>
      <w:r w:rsidRPr="00F85A31">
        <w:rPr>
          <w:rFonts w:ascii="Times New Roman" w:eastAsia="SimSun" w:hAnsi="Times New Roman" w:cs="Times New Roman"/>
          <w:color w:val="auto"/>
          <w:sz w:val="22"/>
          <w:szCs w:val="22"/>
        </w:rPr>
        <w:t>i potwierdzony zostanie protokołem odbioru ostatecznego, podpisanym bez uwag przez Strony.</w:t>
      </w:r>
    </w:p>
    <w:p w14:paraId="3EF6EB70" w14:textId="77777777" w:rsidR="008841A1" w:rsidRPr="00F85A31" w:rsidRDefault="008841A1" w:rsidP="00E45D76">
      <w:pPr>
        <w:widowControl w:val="0"/>
        <w:numPr>
          <w:ilvl w:val="0"/>
          <w:numId w:val="9"/>
        </w:numPr>
        <w:ind w:left="426" w:hanging="426"/>
        <w:jc w:val="both"/>
        <w:textAlignment w:val="auto"/>
        <w:rPr>
          <w:rFonts w:ascii="Times New Roman" w:eastAsia="SimSun" w:hAnsi="Times New Roman" w:cs="Times New Roman"/>
          <w:color w:val="auto"/>
          <w:sz w:val="22"/>
          <w:szCs w:val="22"/>
        </w:rPr>
      </w:pPr>
      <w:r w:rsidRPr="00F85A31">
        <w:rPr>
          <w:rFonts w:ascii="Times New Roman" w:eastAsia="SimSun" w:hAnsi="Times New Roman" w:cs="Times New Roman"/>
          <w:color w:val="auto"/>
          <w:sz w:val="22"/>
          <w:szCs w:val="22"/>
        </w:rPr>
        <w:t>Zamawiający jest uprawniony do dochodzenia roszczeń z tytułu gwarancji i rękojmi także po okresie wskazanym w ust. 1, jeżeli zgłosi wadę przed upływem tego okresu.</w:t>
      </w:r>
    </w:p>
    <w:p w14:paraId="21B30E44" w14:textId="2B897237" w:rsidR="008841A1" w:rsidRPr="00F85A31" w:rsidRDefault="008841A1" w:rsidP="00E45D76">
      <w:pPr>
        <w:widowControl w:val="0"/>
        <w:numPr>
          <w:ilvl w:val="0"/>
          <w:numId w:val="9"/>
        </w:numPr>
        <w:ind w:left="426" w:hanging="426"/>
        <w:jc w:val="both"/>
        <w:textAlignment w:val="auto"/>
        <w:rPr>
          <w:rFonts w:ascii="Times New Roman" w:eastAsia="SimSun" w:hAnsi="Times New Roman" w:cs="Times New Roman"/>
          <w:color w:val="auto"/>
          <w:sz w:val="22"/>
          <w:szCs w:val="22"/>
        </w:rPr>
      </w:pPr>
      <w:r w:rsidRPr="00F85A31">
        <w:rPr>
          <w:rFonts w:ascii="Times New Roman" w:eastAsia="SimSun" w:hAnsi="Times New Roman" w:cs="Times New Roman"/>
          <w:color w:val="auto"/>
          <w:sz w:val="22"/>
          <w:szCs w:val="22"/>
        </w:rPr>
        <w:t xml:space="preserve">Wszelkie koszty naprawy w ramach gwarancji lub rękojmi, w tym koszty dojazdów oraz roboty towarzyszące leżą po stronie </w:t>
      </w:r>
      <w:r w:rsidR="00820BB8" w:rsidRPr="00F85A31">
        <w:rPr>
          <w:rFonts w:ascii="Times New Roman" w:eastAsia="SimSun" w:hAnsi="Times New Roman" w:cs="Times New Roman"/>
          <w:color w:val="auto"/>
          <w:sz w:val="22"/>
          <w:szCs w:val="22"/>
        </w:rPr>
        <w:t>W</w:t>
      </w:r>
      <w:r w:rsidRPr="00F85A31">
        <w:rPr>
          <w:rFonts w:ascii="Times New Roman" w:eastAsia="SimSun" w:hAnsi="Times New Roman" w:cs="Times New Roman"/>
          <w:color w:val="auto"/>
          <w:sz w:val="22"/>
          <w:szCs w:val="22"/>
        </w:rPr>
        <w:t>ykonawcy.</w:t>
      </w:r>
    </w:p>
    <w:p w14:paraId="74FCBC48" w14:textId="77777777" w:rsidR="008841A1" w:rsidRPr="00F85A31" w:rsidRDefault="008841A1" w:rsidP="00E45D76">
      <w:pPr>
        <w:widowControl w:val="0"/>
        <w:numPr>
          <w:ilvl w:val="0"/>
          <w:numId w:val="9"/>
        </w:numPr>
        <w:ind w:left="426" w:hanging="426"/>
        <w:jc w:val="both"/>
        <w:textAlignment w:val="auto"/>
        <w:rPr>
          <w:rFonts w:ascii="Times New Roman" w:eastAsia="SimSun" w:hAnsi="Times New Roman" w:cs="Times New Roman"/>
          <w:color w:val="auto"/>
          <w:sz w:val="22"/>
          <w:szCs w:val="22"/>
        </w:rPr>
      </w:pPr>
      <w:r w:rsidRPr="00F85A31">
        <w:rPr>
          <w:rFonts w:ascii="Times New Roman" w:eastAsia="SimSun" w:hAnsi="Times New Roman" w:cs="Times New Roman"/>
          <w:color w:val="auto"/>
          <w:sz w:val="22"/>
          <w:szCs w:val="22"/>
        </w:rPr>
        <w:t>Niniejsza umowa stanowi dokument gwarancyjny uprawniający Zamawiającego do żądania od Wykonawcy naprawy wszelkich wad fizycznych w przedmiocie umowy w okresie trwania gwarancji jakości oraz wykonania pozostałych obowiązków gwarancyjnych określonych w umowie.</w:t>
      </w:r>
    </w:p>
    <w:p w14:paraId="1ECFFDC9" w14:textId="009E406E" w:rsidR="008841A1" w:rsidRPr="00F85A31" w:rsidRDefault="008841A1" w:rsidP="00E45D76">
      <w:pPr>
        <w:widowControl w:val="0"/>
        <w:numPr>
          <w:ilvl w:val="0"/>
          <w:numId w:val="9"/>
        </w:numPr>
        <w:ind w:left="426" w:hanging="426"/>
        <w:jc w:val="both"/>
        <w:textAlignment w:val="auto"/>
        <w:rPr>
          <w:rFonts w:ascii="Times New Roman" w:eastAsia="SimSun" w:hAnsi="Times New Roman" w:cs="Times New Roman"/>
          <w:color w:val="auto"/>
          <w:sz w:val="22"/>
          <w:szCs w:val="22"/>
        </w:rPr>
      </w:pPr>
      <w:r w:rsidRPr="00F85A31">
        <w:rPr>
          <w:rFonts w:ascii="Times New Roman" w:eastAsia="SimSun" w:hAnsi="Times New Roman" w:cs="Times New Roman"/>
          <w:color w:val="auto"/>
          <w:sz w:val="22"/>
          <w:szCs w:val="22"/>
        </w:rPr>
        <w:t>W przypadku wystąpienia wad w okresie trwania rękojmi, Wykonawca usunie j</w:t>
      </w:r>
      <w:r w:rsidR="00EC77A1" w:rsidRPr="00F85A31">
        <w:rPr>
          <w:rFonts w:ascii="Times New Roman" w:eastAsia="SimSun" w:hAnsi="Times New Roman" w:cs="Times New Roman"/>
          <w:color w:val="auto"/>
          <w:sz w:val="22"/>
          <w:szCs w:val="22"/>
        </w:rPr>
        <w:t xml:space="preserve">e w terminie określonym w ust. </w:t>
      </w:r>
      <w:r w:rsidR="00C3403B" w:rsidRPr="00F85A31">
        <w:rPr>
          <w:rFonts w:ascii="Times New Roman" w:eastAsia="SimSun" w:hAnsi="Times New Roman" w:cs="Times New Roman"/>
          <w:color w:val="auto"/>
          <w:sz w:val="22"/>
          <w:szCs w:val="22"/>
        </w:rPr>
        <w:t>8</w:t>
      </w:r>
      <w:r w:rsidRPr="00F85A31">
        <w:rPr>
          <w:rFonts w:ascii="Times New Roman" w:eastAsia="SimSun" w:hAnsi="Times New Roman" w:cs="Times New Roman"/>
          <w:color w:val="auto"/>
          <w:sz w:val="22"/>
          <w:szCs w:val="22"/>
        </w:rPr>
        <w:t>.</w:t>
      </w:r>
    </w:p>
    <w:p w14:paraId="2C47C397" w14:textId="3C19284A" w:rsidR="008841A1" w:rsidRPr="00F85A31" w:rsidRDefault="008841A1" w:rsidP="00E45D76">
      <w:pPr>
        <w:widowControl w:val="0"/>
        <w:numPr>
          <w:ilvl w:val="0"/>
          <w:numId w:val="9"/>
        </w:numPr>
        <w:ind w:left="426" w:hanging="426"/>
        <w:jc w:val="both"/>
        <w:textAlignment w:val="auto"/>
        <w:rPr>
          <w:rFonts w:ascii="Times New Roman" w:eastAsia="SimSun" w:hAnsi="Times New Roman" w:cs="Times New Roman"/>
          <w:color w:val="auto"/>
          <w:sz w:val="22"/>
          <w:szCs w:val="22"/>
        </w:rPr>
      </w:pPr>
      <w:r w:rsidRPr="00F85A31">
        <w:rPr>
          <w:rFonts w:ascii="Times New Roman" w:eastAsia="SimSun" w:hAnsi="Times New Roman" w:cs="Times New Roman"/>
          <w:color w:val="auto"/>
          <w:sz w:val="22"/>
          <w:szCs w:val="22"/>
        </w:rPr>
        <w:t>Zamawiający może wykonywać uprawnienia z tytułu rękojmi niezależnie od uprawnień wynikających z gwarancji.</w:t>
      </w:r>
      <w:r w:rsidR="0093199D" w:rsidRPr="00F85A31">
        <w:rPr>
          <w:rFonts w:ascii="Times New Roman" w:eastAsia="SimSun" w:hAnsi="Times New Roman" w:cs="Times New Roman"/>
          <w:color w:val="auto"/>
          <w:sz w:val="22"/>
          <w:szCs w:val="22"/>
        </w:rPr>
        <w:t xml:space="preserve"> </w:t>
      </w:r>
      <w:r w:rsidR="0093199D" w:rsidRPr="00F85A31">
        <w:rPr>
          <w:rFonts w:ascii="Times New Roman" w:hAnsi="Times New Roman" w:cs="Times New Roman"/>
          <w:sz w:val="22"/>
          <w:szCs w:val="22"/>
          <w:lang w:eastAsia="en-US"/>
        </w:rPr>
        <w:t xml:space="preserve">Okres rękojmi za wady i gwarancji jakości ulega przedłużeniu </w:t>
      </w:r>
      <w:r w:rsidR="00BA373F" w:rsidRPr="00F85A31">
        <w:rPr>
          <w:rFonts w:ascii="Times New Roman" w:hAnsi="Times New Roman" w:cs="Times New Roman"/>
          <w:sz w:val="22"/>
          <w:szCs w:val="22"/>
          <w:lang w:eastAsia="en-US"/>
        </w:rPr>
        <w:br/>
      </w:r>
      <w:r w:rsidR="0093199D" w:rsidRPr="00F85A31">
        <w:rPr>
          <w:rFonts w:ascii="Times New Roman" w:hAnsi="Times New Roman" w:cs="Times New Roman"/>
          <w:sz w:val="22"/>
          <w:szCs w:val="22"/>
          <w:lang w:eastAsia="en-US"/>
        </w:rPr>
        <w:t>o czas wykonania naprawy gwarancyjnej.</w:t>
      </w:r>
    </w:p>
    <w:p w14:paraId="58273AD7" w14:textId="77777777" w:rsidR="008841A1" w:rsidRPr="00F85A31" w:rsidRDefault="008841A1" w:rsidP="00E45D76">
      <w:pPr>
        <w:widowControl w:val="0"/>
        <w:numPr>
          <w:ilvl w:val="0"/>
          <w:numId w:val="9"/>
        </w:numPr>
        <w:ind w:left="426" w:hanging="426"/>
        <w:jc w:val="both"/>
        <w:textAlignment w:val="auto"/>
        <w:rPr>
          <w:rFonts w:ascii="Times New Roman" w:eastAsia="SimSun" w:hAnsi="Times New Roman" w:cs="Times New Roman"/>
          <w:color w:val="auto"/>
          <w:sz w:val="22"/>
          <w:szCs w:val="22"/>
        </w:rPr>
      </w:pPr>
      <w:r w:rsidRPr="00F85A31">
        <w:rPr>
          <w:rFonts w:ascii="Times New Roman" w:eastAsia="SimSun" w:hAnsi="Times New Roman" w:cs="Times New Roman"/>
          <w:color w:val="auto"/>
          <w:sz w:val="22"/>
          <w:szCs w:val="22"/>
        </w:rPr>
        <w:t>Wykonanie uprawnień z gwarancji nie wpływa na odpowiedzialność Wykonawcy z tytułu rękojmi, jednakże w razie wykonywania przez Zamawiającego uprawnień z gwarancji bieg terminu do wykonania uprawnień z tytułu rękojmi ulega zawieszeniu z dniem zawiadomienia Wykonawcy o wadzie. Termin ten biegnie dalej od dnia odmowy wykonania obowiązków z gwarancji albo bezskutecznego upływu czasu na ich wykonanie.</w:t>
      </w:r>
    </w:p>
    <w:p w14:paraId="740932C7" w14:textId="7A9AAE57" w:rsidR="008841A1" w:rsidRPr="00F85A31" w:rsidRDefault="008841A1" w:rsidP="00E45D76">
      <w:pPr>
        <w:widowControl w:val="0"/>
        <w:numPr>
          <w:ilvl w:val="0"/>
          <w:numId w:val="9"/>
        </w:numPr>
        <w:ind w:left="426" w:hanging="426"/>
        <w:jc w:val="both"/>
        <w:textAlignment w:val="auto"/>
        <w:rPr>
          <w:rFonts w:ascii="Times New Roman" w:eastAsia="SimSun" w:hAnsi="Times New Roman" w:cs="Times New Roman"/>
          <w:color w:val="auto"/>
          <w:sz w:val="22"/>
          <w:szCs w:val="22"/>
        </w:rPr>
      </w:pPr>
      <w:r w:rsidRPr="00F85A31">
        <w:rPr>
          <w:rFonts w:ascii="Times New Roman" w:eastAsia="SimSun" w:hAnsi="Times New Roman" w:cs="Times New Roman"/>
          <w:color w:val="auto"/>
          <w:sz w:val="22"/>
          <w:szCs w:val="22"/>
        </w:rPr>
        <w:t>Usunięcie wad winno być stwierdzone w protokole zatwierdzonym przez Zamawiającego.</w:t>
      </w:r>
    </w:p>
    <w:p w14:paraId="4EFC5EF6" w14:textId="77777777" w:rsidR="009C087A" w:rsidRPr="00F85A31" w:rsidRDefault="009C087A" w:rsidP="009C087A">
      <w:pPr>
        <w:widowControl w:val="0"/>
        <w:ind w:left="426"/>
        <w:jc w:val="both"/>
        <w:textAlignment w:val="auto"/>
        <w:rPr>
          <w:rFonts w:ascii="Times New Roman" w:eastAsia="SimSun" w:hAnsi="Times New Roman" w:cs="Times New Roman"/>
          <w:color w:val="auto"/>
          <w:sz w:val="22"/>
          <w:szCs w:val="22"/>
        </w:rPr>
      </w:pPr>
    </w:p>
    <w:p w14:paraId="1FEDF2FB" w14:textId="38F18828" w:rsidR="008841A1" w:rsidRPr="00F85A31" w:rsidRDefault="00AB3A93" w:rsidP="008118BE">
      <w:pPr>
        <w:widowControl w:val="0"/>
        <w:ind w:left="426" w:hanging="426"/>
        <w:jc w:val="center"/>
        <w:textAlignment w:val="auto"/>
        <w:rPr>
          <w:rFonts w:ascii="Times New Roman" w:eastAsia="SimSun" w:hAnsi="Times New Roman" w:cs="Times New Roman"/>
          <w:b/>
          <w:color w:val="auto"/>
          <w:sz w:val="22"/>
          <w:szCs w:val="22"/>
        </w:rPr>
      </w:pPr>
      <w:r w:rsidRPr="00F85A31">
        <w:rPr>
          <w:rFonts w:ascii="Times New Roman" w:eastAsia="SimSun" w:hAnsi="Times New Roman" w:cs="Times New Roman"/>
          <w:b/>
          <w:color w:val="auto"/>
          <w:sz w:val="22"/>
          <w:szCs w:val="22"/>
        </w:rPr>
        <w:t xml:space="preserve">§ </w:t>
      </w:r>
      <w:r w:rsidR="002C42B1" w:rsidRPr="00F85A31">
        <w:rPr>
          <w:rFonts w:ascii="Times New Roman" w:eastAsia="SimSun" w:hAnsi="Times New Roman" w:cs="Times New Roman"/>
          <w:b/>
          <w:color w:val="auto"/>
          <w:sz w:val="22"/>
          <w:szCs w:val="22"/>
        </w:rPr>
        <w:t>7</w:t>
      </w:r>
    </w:p>
    <w:p w14:paraId="159D941B" w14:textId="77777777" w:rsidR="00EC77A1" w:rsidRPr="00F85A31" w:rsidRDefault="00EC77A1" w:rsidP="00E45D76">
      <w:pPr>
        <w:widowControl w:val="0"/>
        <w:numPr>
          <w:ilvl w:val="0"/>
          <w:numId w:val="12"/>
        </w:numPr>
        <w:jc w:val="both"/>
        <w:textAlignment w:val="auto"/>
        <w:rPr>
          <w:rFonts w:ascii="Times New Roman" w:eastAsia="SimSun" w:hAnsi="Times New Roman" w:cs="Times New Roman"/>
          <w:color w:val="auto"/>
          <w:kern w:val="2"/>
          <w:sz w:val="22"/>
          <w:szCs w:val="22"/>
        </w:rPr>
      </w:pPr>
      <w:r w:rsidRPr="00F85A31">
        <w:rPr>
          <w:rFonts w:ascii="Times New Roman" w:eastAsia="SimSun" w:hAnsi="Times New Roman" w:cs="Times New Roman"/>
          <w:color w:val="auto"/>
          <w:kern w:val="2"/>
          <w:sz w:val="22"/>
          <w:szCs w:val="22"/>
        </w:rPr>
        <w:t>W przypadku niewykonania lub nienależytego wykonania umowy Wykonawca zobowiązany jest zapłacić Zamawiającemu kary:</w:t>
      </w:r>
      <w:r w:rsidRPr="00F85A31">
        <w:rPr>
          <w:rFonts w:ascii="Times New Roman" w:hAnsi="Times New Roman" w:cs="Times New Roman"/>
          <w:color w:val="auto"/>
          <w:kern w:val="2"/>
          <w:sz w:val="22"/>
          <w:szCs w:val="22"/>
        </w:rPr>
        <w:t xml:space="preserve"> </w:t>
      </w:r>
    </w:p>
    <w:p w14:paraId="59479BEF" w14:textId="2BEAE75C" w:rsidR="00EC77A1" w:rsidRPr="00F85A31" w:rsidRDefault="00A069DE" w:rsidP="00E45D76">
      <w:pPr>
        <w:widowControl w:val="0"/>
        <w:numPr>
          <w:ilvl w:val="0"/>
          <w:numId w:val="13"/>
        </w:numPr>
        <w:jc w:val="both"/>
        <w:textAlignment w:val="auto"/>
        <w:rPr>
          <w:rFonts w:ascii="Times New Roman" w:eastAsia="SimSun" w:hAnsi="Times New Roman" w:cs="Times New Roman"/>
          <w:color w:val="auto"/>
          <w:kern w:val="2"/>
          <w:sz w:val="22"/>
          <w:szCs w:val="22"/>
        </w:rPr>
      </w:pPr>
      <w:r w:rsidRPr="00F85A31">
        <w:rPr>
          <w:rFonts w:ascii="Times New Roman" w:eastAsia="SimSun" w:hAnsi="Times New Roman" w:cs="Times New Roman"/>
          <w:color w:val="auto"/>
          <w:kern w:val="2"/>
          <w:sz w:val="22"/>
          <w:szCs w:val="22"/>
        </w:rPr>
        <w:t xml:space="preserve">10% </w:t>
      </w:r>
      <w:r w:rsidR="00F85DA3" w:rsidRPr="00F85A31">
        <w:rPr>
          <w:rFonts w:ascii="Times New Roman" w:eastAsia="SimSun" w:hAnsi="Times New Roman" w:cs="Times New Roman"/>
          <w:color w:val="auto"/>
          <w:kern w:val="2"/>
          <w:sz w:val="22"/>
          <w:szCs w:val="22"/>
        </w:rPr>
        <w:t xml:space="preserve">wartości </w:t>
      </w:r>
      <w:r w:rsidR="000318E1" w:rsidRPr="00F85A31">
        <w:rPr>
          <w:rFonts w:ascii="Times New Roman" w:eastAsia="SimSun" w:hAnsi="Times New Roman" w:cs="Times New Roman"/>
          <w:color w:val="auto"/>
          <w:kern w:val="2"/>
          <w:sz w:val="22"/>
          <w:szCs w:val="22"/>
        </w:rPr>
        <w:t xml:space="preserve">umowy </w:t>
      </w:r>
      <w:r w:rsidR="00F85DA3" w:rsidRPr="00F85A31">
        <w:rPr>
          <w:rFonts w:ascii="Times New Roman" w:eastAsia="SimSun" w:hAnsi="Times New Roman" w:cs="Times New Roman"/>
          <w:color w:val="auto"/>
          <w:kern w:val="2"/>
          <w:sz w:val="22"/>
          <w:szCs w:val="22"/>
        </w:rPr>
        <w:t>brutto</w:t>
      </w:r>
      <w:r w:rsidR="00FF7711" w:rsidRPr="00F85A31">
        <w:rPr>
          <w:rFonts w:ascii="Times New Roman" w:eastAsia="SimSun" w:hAnsi="Times New Roman" w:cs="Times New Roman"/>
          <w:color w:val="auto"/>
          <w:kern w:val="2"/>
          <w:sz w:val="22"/>
          <w:szCs w:val="22"/>
        </w:rPr>
        <w:t xml:space="preserve">, o której mowa w </w:t>
      </w:r>
      <w:r w:rsidR="00FF7711" w:rsidRPr="00F85A31">
        <w:rPr>
          <w:rFonts w:ascii="Times New Roman" w:eastAsia="SimSun" w:hAnsi="Times New Roman" w:cs="Times New Roman"/>
          <w:color w:val="auto"/>
          <w:sz w:val="22"/>
          <w:szCs w:val="22"/>
        </w:rPr>
        <w:t>§ 2 ust.1</w:t>
      </w:r>
      <w:r w:rsidR="00EC77A1" w:rsidRPr="00F85A31">
        <w:rPr>
          <w:rFonts w:ascii="Times New Roman" w:eastAsia="SimSun" w:hAnsi="Times New Roman" w:cs="Times New Roman"/>
          <w:color w:val="auto"/>
          <w:kern w:val="2"/>
          <w:sz w:val="22"/>
          <w:szCs w:val="22"/>
        </w:rPr>
        <w:t>, gdy Zamawiający odstąpi od umowy z powodu okoliczności leżących po stronie Wykonawcy;</w:t>
      </w:r>
    </w:p>
    <w:p w14:paraId="2B360EA5" w14:textId="6DBA6DF7" w:rsidR="00EC77A1" w:rsidRPr="00F85A31" w:rsidRDefault="00EC77A1" w:rsidP="00E45D76">
      <w:pPr>
        <w:widowControl w:val="0"/>
        <w:numPr>
          <w:ilvl w:val="0"/>
          <w:numId w:val="13"/>
        </w:numPr>
        <w:jc w:val="both"/>
        <w:textAlignment w:val="auto"/>
        <w:rPr>
          <w:rFonts w:ascii="Times New Roman" w:eastAsia="SimSun" w:hAnsi="Times New Roman" w:cs="Times New Roman"/>
          <w:color w:val="auto"/>
          <w:kern w:val="2"/>
          <w:sz w:val="22"/>
          <w:szCs w:val="22"/>
        </w:rPr>
      </w:pPr>
      <w:r w:rsidRPr="00F85A31">
        <w:rPr>
          <w:rFonts w:ascii="Times New Roman" w:eastAsia="SimSun" w:hAnsi="Times New Roman" w:cs="Times New Roman"/>
          <w:color w:val="auto"/>
          <w:kern w:val="2"/>
          <w:sz w:val="22"/>
          <w:szCs w:val="22"/>
        </w:rPr>
        <w:t xml:space="preserve">10% </w:t>
      </w:r>
      <w:r w:rsidR="000318E1" w:rsidRPr="00F85A31">
        <w:rPr>
          <w:rFonts w:ascii="Times New Roman" w:eastAsia="SimSun" w:hAnsi="Times New Roman" w:cs="Times New Roman"/>
          <w:color w:val="auto"/>
          <w:kern w:val="2"/>
          <w:sz w:val="22"/>
          <w:szCs w:val="22"/>
        </w:rPr>
        <w:t>wartości umowy brutto</w:t>
      </w:r>
      <w:r w:rsidR="00FF7711" w:rsidRPr="00F85A31">
        <w:rPr>
          <w:rFonts w:ascii="Times New Roman" w:eastAsia="SimSun" w:hAnsi="Times New Roman" w:cs="Times New Roman"/>
          <w:color w:val="auto"/>
          <w:kern w:val="2"/>
          <w:sz w:val="22"/>
          <w:szCs w:val="22"/>
        </w:rPr>
        <w:t>,</w:t>
      </w:r>
      <w:r w:rsidR="000318E1" w:rsidRPr="00F85A31">
        <w:rPr>
          <w:rFonts w:ascii="Times New Roman" w:eastAsia="SimSun" w:hAnsi="Times New Roman" w:cs="Times New Roman"/>
          <w:color w:val="auto"/>
          <w:kern w:val="2"/>
          <w:sz w:val="22"/>
          <w:szCs w:val="22"/>
        </w:rPr>
        <w:t xml:space="preserve"> o której mowa w </w:t>
      </w:r>
      <w:r w:rsidR="000318E1" w:rsidRPr="00F85A31">
        <w:rPr>
          <w:rFonts w:ascii="Times New Roman" w:eastAsia="SimSun" w:hAnsi="Times New Roman" w:cs="Times New Roman"/>
          <w:color w:val="auto"/>
          <w:sz w:val="22"/>
          <w:szCs w:val="22"/>
        </w:rPr>
        <w:t>§ 2 ust.1</w:t>
      </w:r>
      <w:r w:rsidR="000318E1" w:rsidRPr="00F85A31">
        <w:rPr>
          <w:rFonts w:ascii="Times New Roman" w:eastAsia="SimSun" w:hAnsi="Times New Roman" w:cs="Times New Roman"/>
          <w:color w:val="auto"/>
          <w:kern w:val="2"/>
          <w:sz w:val="22"/>
          <w:szCs w:val="22"/>
        </w:rPr>
        <w:t xml:space="preserve">, </w:t>
      </w:r>
      <w:r w:rsidRPr="00F85A31">
        <w:rPr>
          <w:rFonts w:ascii="Times New Roman" w:eastAsia="SimSun" w:hAnsi="Times New Roman" w:cs="Times New Roman"/>
          <w:color w:val="auto"/>
          <w:kern w:val="2"/>
          <w:sz w:val="22"/>
          <w:szCs w:val="22"/>
        </w:rPr>
        <w:t xml:space="preserve"> w przypadku odstąpienia od umowy przez Wykonawcę na podstawie przyczyn nieleżących po stronie Zamawiającego;</w:t>
      </w:r>
    </w:p>
    <w:p w14:paraId="53DC9C38" w14:textId="159429E3" w:rsidR="00EC77A1" w:rsidRPr="00F85A31" w:rsidRDefault="00EC77A1" w:rsidP="00E45D76">
      <w:pPr>
        <w:widowControl w:val="0"/>
        <w:numPr>
          <w:ilvl w:val="0"/>
          <w:numId w:val="13"/>
        </w:numPr>
        <w:jc w:val="both"/>
        <w:textAlignment w:val="auto"/>
        <w:rPr>
          <w:rFonts w:ascii="Times New Roman" w:eastAsia="SimSun" w:hAnsi="Times New Roman" w:cs="Times New Roman"/>
          <w:color w:val="auto"/>
          <w:kern w:val="2"/>
          <w:sz w:val="22"/>
          <w:szCs w:val="22"/>
        </w:rPr>
      </w:pPr>
      <w:r w:rsidRPr="00F85A31">
        <w:rPr>
          <w:rFonts w:ascii="Times New Roman" w:eastAsia="SimSun" w:hAnsi="Times New Roman" w:cs="Times New Roman"/>
          <w:color w:val="auto"/>
          <w:kern w:val="2"/>
          <w:sz w:val="22"/>
          <w:szCs w:val="22"/>
        </w:rPr>
        <w:t>0,1</w:t>
      </w:r>
      <w:r w:rsidR="00A069DE" w:rsidRPr="00F85A31">
        <w:rPr>
          <w:rFonts w:ascii="Times New Roman" w:eastAsia="SimSun" w:hAnsi="Times New Roman" w:cs="Times New Roman"/>
          <w:color w:val="auto"/>
          <w:kern w:val="2"/>
          <w:sz w:val="22"/>
          <w:szCs w:val="22"/>
        </w:rPr>
        <w:t xml:space="preserve">% </w:t>
      </w:r>
      <w:r w:rsidR="000318E1" w:rsidRPr="00F85A31">
        <w:rPr>
          <w:rFonts w:ascii="Times New Roman" w:eastAsia="SimSun" w:hAnsi="Times New Roman" w:cs="Times New Roman"/>
          <w:color w:val="auto"/>
          <w:kern w:val="2"/>
          <w:sz w:val="22"/>
          <w:szCs w:val="22"/>
        </w:rPr>
        <w:t>wartości umowy brutto</w:t>
      </w:r>
      <w:r w:rsidR="00A069DE" w:rsidRPr="00F85A31">
        <w:rPr>
          <w:rFonts w:ascii="Times New Roman" w:eastAsia="SimSun" w:hAnsi="Times New Roman" w:cs="Times New Roman"/>
          <w:color w:val="auto"/>
          <w:kern w:val="2"/>
          <w:sz w:val="22"/>
          <w:szCs w:val="22"/>
        </w:rPr>
        <w:t>, o której mowa w § 2</w:t>
      </w:r>
      <w:r w:rsidRPr="00F85A31">
        <w:rPr>
          <w:rFonts w:ascii="Times New Roman" w:eastAsia="SimSun" w:hAnsi="Times New Roman" w:cs="Times New Roman"/>
          <w:color w:val="auto"/>
          <w:kern w:val="2"/>
          <w:sz w:val="22"/>
          <w:szCs w:val="22"/>
        </w:rPr>
        <w:t xml:space="preserve"> ust. </w:t>
      </w:r>
      <w:r w:rsidR="00147750" w:rsidRPr="00F85A31">
        <w:rPr>
          <w:rFonts w:ascii="Times New Roman" w:eastAsia="SimSun" w:hAnsi="Times New Roman" w:cs="Times New Roman"/>
          <w:color w:val="auto"/>
          <w:kern w:val="2"/>
          <w:sz w:val="22"/>
          <w:szCs w:val="22"/>
        </w:rPr>
        <w:t>1</w:t>
      </w:r>
      <w:r w:rsidRPr="00F85A31">
        <w:rPr>
          <w:rFonts w:ascii="Times New Roman" w:eastAsia="SimSun" w:hAnsi="Times New Roman" w:cs="Times New Roman"/>
          <w:color w:val="auto"/>
          <w:kern w:val="2"/>
          <w:sz w:val="22"/>
          <w:szCs w:val="22"/>
        </w:rPr>
        <w:t>, za każdy</w:t>
      </w:r>
      <w:r w:rsidR="002B4E9E" w:rsidRPr="00F85A31">
        <w:rPr>
          <w:rFonts w:ascii="Times New Roman" w:eastAsia="SimSun" w:hAnsi="Times New Roman" w:cs="Times New Roman"/>
          <w:color w:val="auto"/>
          <w:kern w:val="2"/>
          <w:sz w:val="22"/>
          <w:szCs w:val="22"/>
        </w:rPr>
        <w:t xml:space="preserve"> rozpoczęty</w:t>
      </w:r>
      <w:r w:rsidRPr="00F85A31">
        <w:rPr>
          <w:rFonts w:ascii="Times New Roman" w:eastAsia="SimSun" w:hAnsi="Times New Roman" w:cs="Times New Roman"/>
          <w:color w:val="auto"/>
          <w:kern w:val="2"/>
          <w:sz w:val="22"/>
          <w:szCs w:val="22"/>
        </w:rPr>
        <w:t xml:space="preserve"> dzień </w:t>
      </w:r>
      <w:r w:rsidR="009255E3" w:rsidRPr="00F85A31">
        <w:rPr>
          <w:rFonts w:ascii="Times New Roman" w:eastAsia="SimSun" w:hAnsi="Times New Roman" w:cs="Times New Roman"/>
          <w:color w:val="auto"/>
          <w:kern w:val="2"/>
          <w:sz w:val="22"/>
          <w:szCs w:val="22"/>
        </w:rPr>
        <w:t>opóźnienia</w:t>
      </w:r>
      <w:r w:rsidRPr="00F85A31">
        <w:rPr>
          <w:rFonts w:ascii="Times New Roman" w:eastAsia="SimSun" w:hAnsi="Times New Roman" w:cs="Times New Roman"/>
          <w:color w:val="auto"/>
          <w:kern w:val="2"/>
          <w:sz w:val="22"/>
          <w:szCs w:val="22"/>
        </w:rPr>
        <w:t xml:space="preserve"> w dotrzymaniu terminu </w:t>
      </w:r>
      <w:r w:rsidR="00147750" w:rsidRPr="00F85A31">
        <w:rPr>
          <w:rFonts w:ascii="Times New Roman" w:eastAsia="SimSun" w:hAnsi="Times New Roman" w:cs="Times New Roman"/>
          <w:color w:val="auto"/>
          <w:kern w:val="2"/>
          <w:sz w:val="22"/>
          <w:szCs w:val="22"/>
        </w:rPr>
        <w:t xml:space="preserve">określonego w § </w:t>
      </w:r>
      <w:r w:rsidR="005C3659" w:rsidRPr="00F85A31">
        <w:rPr>
          <w:rFonts w:ascii="Times New Roman" w:eastAsia="SimSun" w:hAnsi="Times New Roman" w:cs="Times New Roman"/>
          <w:color w:val="auto"/>
          <w:kern w:val="2"/>
          <w:sz w:val="22"/>
          <w:szCs w:val="22"/>
        </w:rPr>
        <w:t>4</w:t>
      </w:r>
      <w:r w:rsidR="00147750" w:rsidRPr="00F85A31">
        <w:rPr>
          <w:rFonts w:ascii="Times New Roman" w:eastAsia="SimSun" w:hAnsi="Times New Roman" w:cs="Times New Roman"/>
          <w:color w:val="auto"/>
          <w:kern w:val="2"/>
          <w:sz w:val="22"/>
          <w:szCs w:val="22"/>
        </w:rPr>
        <w:t xml:space="preserve"> ust. </w:t>
      </w:r>
      <w:r w:rsidR="00085C1C" w:rsidRPr="00F85A31">
        <w:rPr>
          <w:rFonts w:ascii="Times New Roman" w:eastAsia="SimSun" w:hAnsi="Times New Roman" w:cs="Times New Roman"/>
          <w:color w:val="auto"/>
          <w:kern w:val="2"/>
          <w:sz w:val="22"/>
          <w:szCs w:val="22"/>
        </w:rPr>
        <w:t>1</w:t>
      </w:r>
      <w:r w:rsidRPr="00F85A31">
        <w:rPr>
          <w:rFonts w:ascii="Times New Roman" w:eastAsia="SimSun" w:hAnsi="Times New Roman" w:cs="Times New Roman"/>
          <w:color w:val="auto"/>
          <w:kern w:val="2"/>
          <w:sz w:val="22"/>
          <w:szCs w:val="22"/>
        </w:rPr>
        <w:t>;</w:t>
      </w:r>
    </w:p>
    <w:p w14:paraId="5161E6BC" w14:textId="29A1B613" w:rsidR="00EC77A1" w:rsidRPr="00F85A31" w:rsidRDefault="00EC77A1" w:rsidP="00E45D76">
      <w:pPr>
        <w:widowControl w:val="0"/>
        <w:numPr>
          <w:ilvl w:val="0"/>
          <w:numId w:val="13"/>
        </w:numPr>
        <w:jc w:val="both"/>
        <w:textAlignment w:val="auto"/>
        <w:rPr>
          <w:rFonts w:ascii="Times New Roman" w:eastAsia="SimSun" w:hAnsi="Times New Roman" w:cs="Times New Roman"/>
          <w:color w:val="auto"/>
          <w:kern w:val="2"/>
          <w:sz w:val="22"/>
          <w:szCs w:val="22"/>
        </w:rPr>
      </w:pPr>
      <w:r w:rsidRPr="00F85A31">
        <w:rPr>
          <w:rFonts w:ascii="Times New Roman" w:eastAsia="SimSun" w:hAnsi="Times New Roman" w:cs="Times New Roman"/>
          <w:color w:val="auto"/>
          <w:kern w:val="2"/>
          <w:sz w:val="22"/>
          <w:szCs w:val="22"/>
        </w:rPr>
        <w:lastRenderedPageBreak/>
        <w:t xml:space="preserve">0,1% </w:t>
      </w:r>
      <w:r w:rsidR="000318E1" w:rsidRPr="00F85A31">
        <w:rPr>
          <w:rFonts w:ascii="Times New Roman" w:eastAsia="SimSun" w:hAnsi="Times New Roman" w:cs="Times New Roman"/>
          <w:color w:val="auto"/>
          <w:kern w:val="2"/>
          <w:sz w:val="22"/>
          <w:szCs w:val="22"/>
        </w:rPr>
        <w:t>wartości umowy brutto</w:t>
      </w:r>
      <w:r w:rsidRPr="00F85A31">
        <w:rPr>
          <w:rFonts w:ascii="Times New Roman" w:eastAsia="SimSun" w:hAnsi="Times New Roman" w:cs="Times New Roman"/>
          <w:color w:val="auto"/>
          <w:kern w:val="2"/>
          <w:sz w:val="22"/>
          <w:szCs w:val="22"/>
        </w:rPr>
        <w:t xml:space="preserve">, o której mowa w § </w:t>
      </w:r>
      <w:r w:rsidR="00A069DE" w:rsidRPr="00F85A31">
        <w:rPr>
          <w:rFonts w:ascii="Times New Roman" w:eastAsia="SimSun" w:hAnsi="Times New Roman" w:cs="Times New Roman"/>
          <w:color w:val="auto"/>
          <w:kern w:val="2"/>
          <w:sz w:val="22"/>
          <w:szCs w:val="22"/>
        </w:rPr>
        <w:t>2</w:t>
      </w:r>
      <w:r w:rsidRPr="00F85A31">
        <w:rPr>
          <w:rFonts w:ascii="Times New Roman" w:eastAsia="SimSun" w:hAnsi="Times New Roman" w:cs="Times New Roman"/>
          <w:color w:val="auto"/>
          <w:kern w:val="2"/>
          <w:sz w:val="22"/>
          <w:szCs w:val="22"/>
        </w:rPr>
        <w:t xml:space="preserve"> ust. </w:t>
      </w:r>
      <w:r w:rsidR="00147750" w:rsidRPr="00F85A31">
        <w:rPr>
          <w:rFonts w:ascii="Times New Roman" w:eastAsia="SimSun" w:hAnsi="Times New Roman" w:cs="Times New Roman"/>
          <w:color w:val="auto"/>
          <w:kern w:val="2"/>
          <w:sz w:val="22"/>
          <w:szCs w:val="22"/>
        </w:rPr>
        <w:t>1</w:t>
      </w:r>
      <w:r w:rsidRPr="00F85A31">
        <w:rPr>
          <w:rFonts w:ascii="Times New Roman" w:eastAsia="SimSun" w:hAnsi="Times New Roman" w:cs="Times New Roman"/>
          <w:color w:val="auto"/>
          <w:kern w:val="2"/>
          <w:sz w:val="22"/>
          <w:szCs w:val="22"/>
        </w:rPr>
        <w:t>, za każdy</w:t>
      </w:r>
      <w:r w:rsidR="002B4E9E" w:rsidRPr="00F85A31">
        <w:rPr>
          <w:rFonts w:ascii="Times New Roman" w:eastAsia="SimSun" w:hAnsi="Times New Roman" w:cs="Times New Roman"/>
          <w:color w:val="auto"/>
          <w:kern w:val="2"/>
          <w:sz w:val="22"/>
          <w:szCs w:val="22"/>
        </w:rPr>
        <w:t xml:space="preserve"> rozpoczęty</w:t>
      </w:r>
      <w:r w:rsidRPr="00F85A31">
        <w:rPr>
          <w:rFonts w:ascii="Times New Roman" w:eastAsia="SimSun" w:hAnsi="Times New Roman" w:cs="Times New Roman"/>
          <w:color w:val="auto"/>
          <w:kern w:val="2"/>
          <w:sz w:val="22"/>
          <w:szCs w:val="22"/>
        </w:rPr>
        <w:t xml:space="preserve"> dzień </w:t>
      </w:r>
      <w:r w:rsidR="009255E3" w:rsidRPr="00F85A31">
        <w:rPr>
          <w:rFonts w:ascii="Times New Roman" w:eastAsia="SimSun" w:hAnsi="Times New Roman" w:cs="Times New Roman"/>
          <w:color w:val="auto"/>
          <w:kern w:val="2"/>
          <w:sz w:val="22"/>
          <w:szCs w:val="22"/>
        </w:rPr>
        <w:t>opóźnienia</w:t>
      </w:r>
      <w:r w:rsidRPr="00F85A31">
        <w:rPr>
          <w:rFonts w:ascii="Times New Roman" w:eastAsia="SimSun" w:hAnsi="Times New Roman" w:cs="Times New Roman"/>
          <w:color w:val="auto"/>
          <w:kern w:val="2"/>
          <w:sz w:val="22"/>
          <w:szCs w:val="22"/>
        </w:rPr>
        <w:t xml:space="preserve"> w usunięciu wad w stosunku do terminu wskazanego w protokole </w:t>
      </w:r>
      <w:r w:rsidR="00CE0129" w:rsidRPr="00F85A31">
        <w:rPr>
          <w:rFonts w:ascii="Times New Roman" w:eastAsia="SimSun" w:hAnsi="Times New Roman" w:cs="Times New Roman"/>
          <w:color w:val="auto"/>
          <w:kern w:val="2"/>
          <w:sz w:val="22"/>
          <w:szCs w:val="22"/>
        </w:rPr>
        <w:t xml:space="preserve">odbioru </w:t>
      </w:r>
      <w:r w:rsidR="008874C7" w:rsidRPr="00F85A31">
        <w:rPr>
          <w:rFonts w:ascii="Times New Roman" w:eastAsia="SimSun" w:hAnsi="Times New Roman" w:cs="Times New Roman"/>
          <w:color w:val="auto"/>
          <w:kern w:val="2"/>
          <w:sz w:val="22"/>
          <w:szCs w:val="22"/>
        </w:rPr>
        <w:t>robót</w:t>
      </w:r>
      <w:r w:rsidR="00085C1C" w:rsidRPr="00F85A31">
        <w:rPr>
          <w:rFonts w:ascii="Times New Roman" w:eastAsia="SimSun" w:hAnsi="Times New Roman" w:cs="Times New Roman"/>
          <w:color w:val="auto"/>
          <w:kern w:val="2"/>
          <w:sz w:val="22"/>
          <w:szCs w:val="22"/>
        </w:rPr>
        <w:t xml:space="preserve"> budowlanych</w:t>
      </w:r>
      <w:r w:rsidR="00021F42" w:rsidRPr="00F85A31">
        <w:rPr>
          <w:rFonts w:ascii="Times New Roman" w:eastAsia="SimSun" w:hAnsi="Times New Roman" w:cs="Times New Roman"/>
          <w:color w:val="auto"/>
          <w:kern w:val="2"/>
          <w:sz w:val="22"/>
          <w:szCs w:val="22"/>
        </w:rPr>
        <w:t xml:space="preserve"> o którym mowa w </w:t>
      </w:r>
      <w:r w:rsidR="00021F42" w:rsidRPr="00F85A31">
        <w:rPr>
          <w:rFonts w:ascii="Times New Roman" w:eastAsia="SimSun" w:hAnsi="Times New Roman" w:cs="Times New Roman"/>
          <w:color w:val="auto"/>
          <w:sz w:val="22"/>
          <w:szCs w:val="22"/>
        </w:rPr>
        <w:t>§</w:t>
      </w:r>
      <w:r w:rsidR="00021F42" w:rsidRPr="00F85A31">
        <w:rPr>
          <w:rFonts w:ascii="Times New Roman" w:eastAsia="SimSun" w:hAnsi="Times New Roman" w:cs="Times New Roman"/>
          <w:color w:val="auto"/>
          <w:kern w:val="2"/>
          <w:sz w:val="22"/>
          <w:szCs w:val="22"/>
        </w:rPr>
        <w:t xml:space="preserve"> </w:t>
      </w:r>
      <w:r w:rsidR="00085C1C" w:rsidRPr="00F85A31">
        <w:rPr>
          <w:rFonts w:ascii="Times New Roman" w:eastAsia="SimSun" w:hAnsi="Times New Roman" w:cs="Times New Roman"/>
          <w:color w:val="auto"/>
          <w:kern w:val="2"/>
          <w:sz w:val="22"/>
          <w:szCs w:val="22"/>
        </w:rPr>
        <w:t>6</w:t>
      </w:r>
      <w:r w:rsidR="00021F42" w:rsidRPr="00F85A31">
        <w:rPr>
          <w:rFonts w:ascii="Times New Roman" w:eastAsia="SimSun" w:hAnsi="Times New Roman" w:cs="Times New Roman"/>
          <w:color w:val="auto"/>
          <w:kern w:val="2"/>
          <w:sz w:val="22"/>
          <w:szCs w:val="22"/>
        </w:rPr>
        <w:t xml:space="preserve"> ust. </w:t>
      </w:r>
      <w:r w:rsidR="009B3625" w:rsidRPr="00F85A31">
        <w:rPr>
          <w:rFonts w:ascii="Times New Roman" w:eastAsia="SimSun" w:hAnsi="Times New Roman" w:cs="Times New Roman"/>
          <w:color w:val="auto"/>
          <w:kern w:val="2"/>
          <w:sz w:val="22"/>
          <w:szCs w:val="22"/>
        </w:rPr>
        <w:t>6</w:t>
      </w:r>
      <w:r w:rsidRPr="00F85A31">
        <w:rPr>
          <w:rFonts w:ascii="Times New Roman" w:eastAsia="SimSun" w:hAnsi="Times New Roman" w:cs="Times New Roman"/>
          <w:color w:val="auto"/>
          <w:kern w:val="2"/>
          <w:sz w:val="22"/>
          <w:szCs w:val="22"/>
        </w:rPr>
        <w:t>;</w:t>
      </w:r>
    </w:p>
    <w:p w14:paraId="70CCE76F" w14:textId="51BC2678" w:rsidR="005F1A1B" w:rsidRPr="00F85A31" w:rsidRDefault="00B06D1B" w:rsidP="00E45D76">
      <w:pPr>
        <w:widowControl w:val="0"/>
        <w:numPr>
          <w:ilvl w:val="0"/>
          <w:numId w:val="13"/>
        </w:numPr>
        <w:jc w:val="both"/>
        <w:textAlignment w:val="auto"/>
        <w:rPr>
          <w:rFonts w:ascii="Times New Roman" w:eastAsia="SimSun" w:hAnsi="Times New Roman" w:cs="Times New Roman"/>
          <w:color w:val="auto"/>
          <w:kern w:val="2"/>
          <w:sz w:val="22"/>
          <w:szCs w:val="22"/>
        </w:rPr>
      </w:pPr>
      <w:r w:rsidRPr="00F85A31">
        <w:rPr>
          <w:rFonts w:ascii="Times New Roman" w:eastAsia="SimSun" w:hAnsi="Times New Roman" w:cs="Times New Roman"/>
          <w:color w:val="auto"/>
          <w:kern w:val="2"/>
          <w:sz w:val="22"/>
          <w:szCs w:val="22"/>
        </w:rPr>
        <w:t>0,01 %</w:t>
      </w:r>
      <w:r w:rsidR="000318E1" w:rsidRPr="00F85A31">
        <w:rPr>
          <w:rFonts w:ascii="Times New Roman" w:eastAsia="SimSun" w:hAnsi="Times New Roman" w:cs="Times New Roman"/>
          <w:color w:val="auto"/>
          <w:kern w:val="2"/>
          <w:sz w:val="22"/>
          <w:szCs w:val="22"/>
        </w:rPr>
        <w:t xml:space="preserve"> wartości umowy brutto</w:t>
      </w:r>
      <w:r w:rsidR="00F629CF" w:rsidRPr="00F85A31">
        <w:rPr>
          <w:rFonts w:ascii="Times New Roman" w:eastAsia="SimSun" w:hAnsi="Times New Roman" w:cs="Times New Roman"/>
          <w:color w:val="auto"/>
          <w:kern w:val="2"/>
          <w:sz w:val="22"/>
          <w:szCs w:val="22"/>
        </w:rPr>
        <w:t xml:space="preserve">, </w:t>
      </w:r>
      <w:bookmarkStart w:id="3" w:name="_Hlk223605151"/>
      <w:r w:rsidR="00F629CF" w:rsidRPr="00F85A31">
        <w:rPr>
          <w:rFonts w:ascii="Times New Roman" w:eastAsia="SimSun" w:hAnsi="Times New Roman" w:cs="Times New Roman"/>
          <w:color w:val="auto"/>
          <w:kern w:val="2"/>
          <w:sz w:val="22"/>
          <w:szCs w:val="22"/>
        </w:rPr>
        <w:t xml:space="preserve">o której mowa w </w:t>
      </w:r>
      <w:r w:rsidR="00F629CF" w:rsidRPr="00F85A31">
        <w:rPr>
          <w:rFonts w:ascii="Times New Roman" w:eastAsia="SimSun" w:hAnsi="Times New Roman" w:cs="Times New Roman"/>
          <w:color w:val="auto"/>
          <w:sz w:val="22"/>
          <w:szCs w:val="22"/>
        </w:rPr>
        <w:t>§ 2 ust.1</w:t>
      </w:r>
      <w:bookmarkEnd w:id="3"/>
      <w:r w:rsidR="000D3C11" w:rsidRPr="00F85A31">
        <w:rPr>
          <w:rFonts w:ascii="Times New Roman" w:eastAsia="SimSun" w:hAnsi="Times New Roman" w:cs="Times New Roman"/>
          <w:color w:val="auto"/>
          <w:sz w:val="22"/>
          <w:szCs w:val="22"/>
        </w:rPr>
        <w:t>, za każdy dzień opóźnienia w przypadku braku zapłaty lub nieterminowej zapłaty wymaganego wynagrodzenia należnego Podwykonawcom;</w:t>
      </w:r>
    </w:p>
    <w:p w14:paraId="5FEBD1CC" w14:textId="01481AD9" w:rsidR="00EC77A1" w:rsidRPr="00F85A31" w:rsidRDefault="00EC77A1" w:rsidP="00E45D76">
      <w:pPr>
        <w:widowControl w:val="0"/>
        <w:numPr>
          <w:ilvl w:val="0"/>
          <w:numId w:val="13"/>
        </w:numPr>
        <w:jc w:val="both"/>
        <w:textAlignment w:val="auto"/>
        <w:rPr>
          <w:rFonts w:ascii="Times New Roman" w:eastAsia="SimSun" w:hAnsi="Times New Roman" w:cs="Times New Roman"/>
          <w:color w:val="auto"/>
          <w:kern w:val="2"/>
          <w:sz w:val="22"/>
          <w:szCs w:val="22"/>
        </w:rPr>
      </w:pPr>
      <w:r w:rsidRPr="00F85A31">
        <w:rPr>
          <w:rFonts w:ascii="Times New Roman" w:eastAsia="SimSun" w:hAnsi="Times New Roman" w:cs="Times New Roman"/>
          <w:color w:val="auto"/>
          <w:kern w:val="2"/>
          <w:sz w:val="22"/>
          <w:szCs w:val="22"/>
        </w:rPr>
        <w:t xml:space="preserve">50,00 </w:t>
      </w:r>
      <w:r w:rsidR="00FA674D" w:rsidRPr="00F85A31">
        <w:rPr>
          <w:rFonts w:ascii="Times New Roman" w:eastAsia="SimSun" w:hAnsi="Times New Roman" w:cs="Times New Roman"/>
          <w:color w:val="auto"/>
          <w:kern w:val="2"/>
          <w:sz w:val="22"/>
          <w:szCs w:val="22"/>
        </w:rPr>
        <w:t>PLN</w:t>
      </w:r>
      <w:r w:rsidRPr="00F85A31">
        <w:rPr>
          <w:rFonts w:ascii="Times New Roman" w:eastAsia="SimSun" w:hAnsi="Times New Roman" w:cs="Times New Roman"/>
          <w:color w:val="auto"/>
          <w:kern w:val="2"/>
          <w:sz w:val="22"/>
          <w:szCs w:val="22"/>
        </w:rPr>
        <w:t xml:space="preserve"> za każde</w:t>
      </w:r>
      <w:r w:rsidR="00075674" w:rsidRPr="00F85A31">
        <w:rPr>
          <w:rFonts w:ascii="Times New Roman" w:eastAsia="SimSun" w:hAnsi="Times New Roman" w:cs="Times New Roman"/>
          <w:color w:val="auto"/>
          <w:kern w:val="2"/>
          <w:sz w:val="22"/>
          <w:szCs w:val="22"/>
        </w:rPr>
        <w:t xml:space="preserve"> istotne</w:t>
      </w:r>
      <w:r w:rsidRPr="00F85A31">
        <w:rPr>
          <w:rFonts w:ascii="Times New Roman" w:eastAsia="SimSun" w:hAnsi="Times New Roman" w:cs="Times New Roman"/>
          <w:color w:val="auto"/>
          <w:kern w:val="2"/>
          <w:sz w:val="22"/>
          <w:szCs w:val="22"/>
        </w:rPr>
        <w:t xml:space="preserve"> przewinienie w nie</w:t>
      </w:r>
      <w:r w:rsidRPr="00F85A31">
        <w:rPr>
          <w:rFonts w:ascii="Times New Roman" w:hAnsi="Times New Roman" w:cs="Times New Roman"/>
          <w:color w:val="auto"/>
          <w:kern w:val="2"/>
          <w:sz w:val="22"/>
          <w:szCs w:val="22"/>
          <w:shd w:val="clear" w:color="auto" w:fill="FFFFFF"/>
          <w:lang w:eastAsia="en-US"/>
        </w:rPr>
        <w:t>przestrzeganiu przepisów</w:t>
      </w:r>
      <w:r w:rsidR="00792912" w:rsidRPr="00F85A31">
        <w:rPr>
          <w:rFonts w:ascii="Times New Roman" w:hAnsi="Times New Roman" w:cs="Times New Roman"/>
          <w:color w:val="auto"/>
          <w:kern w:val="2"/>
          <w:sz w:val="22"/>
          <w:szCs w:val="22"/>
          <w:shd w:val="clear" w:color="auto" w:fill="FFFFFF"/>
          <w:lang w:eastAsia="en-US"/>
        </w:rPr>
        <w:t xml:space="preserve"> i wymogów BHP, ppoż.</w:t>
      </w:r>
      <w:r w:rsidRPr="00F85A31">
        <w:rPr>
          <w:rFonts w:ascii="Times New Roman" w:eastAsia="SimSun" w:hAnsi="Times New Roman" w:cs="Times New Roman"/>
          <w:color w:val="auto"/>
          <w:kern w:val="2"/>
          <w:sz w:val="22"/>
          <w:szCs w:val="22"/>
        </w:rPr>
        <w:t xml:space="preserve">, kara ta będzie naliczana za każdy dzień niestosowania się do wymagań </w:t>
      </w:r>
      <w:r w:rsidR="00792912" w:rsidRPr="00F85A31">
        <w:rPr>
          <w:rFonts w:ascii="Times New Roman" w:eastAsia="SimSun" w:hAnsi="Times New Roman" w:cs="Times New Roman"/>
          <w:color w:val="auto"/>
          <w:kern w:val="2"/>
          <w:sz w:val="22"/>
          <w:szCs w:val="22"/>
        </w:rPr>
        <w:br/>
      </w:r>
      <w:r w:rsidR="00B27332" w:rsidRPr="00F85A31">
        <w:rPr>
          <w:rFonts w:ascii="Times New Roman" w:eastAsia="SimSun" w:hAnsi="Times New Roman" w:cs="Times New Roman"/>
          <w:color w:val="auto"/>
          <w:kern w:val="2"/>
          <w:sz w:val="22"/>
          <w:szCs w:val="22"/>
        </w:rPr>
        <w:t>w nim zawartych;</w:t>
      </w:r>
    </w:p>
    <w:p w14:paraId="0547D2EA" w14:textId="77240D1D" w:rsidR="006101AF" w:rsidRPr="00F85A31" w:rsidRDefault="00911CA5" w:rsidP="00E45D76">
      <w:pPr>
        <w:widowControl w:val="0"/>
        <w:numPr>
          <w:ilvl w:val="0"/>
          <w:numId w:val="12"/>
        </w:numPr>
        <w:jc w:val="both"/>
        <w:textAlignment w:val="auto"/>
        <w:rPr>
          <w:rFonts w:ascii="Times New Roman" w:eastAsia="SimSun" w:hAnsi="Times New Roman" w:cs="Times New Roman"/>
          <w:color w:val="auto"/>
          <w:kern w:val="2"/>
          <w:sz w:val="22"/>
          <w:szCs w:val="22"/>
        </w:rPr>
      </w:pPr>
      <w:r w:rsidRPr="00F85A31">
        <w:rPr>
          <w:rFonts w:ascii="Times New Roman" w:hAnsi="Times New Roman" w:cs="Times New Roman"/>
          <w:sz w:val="22"/>
          <w:szCs w:val="22"/>
        </w:rPr>
        <w:t xml:space="preserve">Kary </w:t>
      </w:r>
      <w:r w:rsidR="00977534" w:rsidRPr="00F85A31">
        <w:rPr>
          <w:rFonts w:ascii="Times New Roman" w:hAnsi="Times New Roman" w:cs="Times New Roman"/>
          <w:sz w:val="22"/>
          <w:szCs w:val="22"/>
        </w:rPr>
        <w:t xml:space="preserve">będą naliczane </w:t>
      </w:r>
      <w:r w:rsidR="00576A84" w:rsidRPr="00F85A31">
        <w:rPr>
          <w:rFonts w:ascii="Times New Roman" w:hAnsi="Times New Roman" w:cs="Times New Roman"/>
          <w:sz w:val="22"/>
          <w:szCs w:val="22"/>
        </w:rPr>
        <w:t>za działania i zaniechania</w:t>
      </w:r>
      <w:r w:rsidR="00855C3C" w:rsidRPr="00F85A31">
        <w:rPr>
          <w:rFonts w:ascii="Times New Roman" w:hAnsi="Times New Roman" w:cs="Times New Roman"/>
          <w:sz w:val="22"/>
          <w:szCs w:val="22"/>
        </w:rPr>
        <w:t xml:space="preserve"> ewentualnych</w:t>
      </w:r>
      <w:r w:rsidR="00576A84" w:rsidRPr="00F85A31">
        <w:rPr>
          <w:rFonts w:ascii="Times New Roman" w:hAnsi="Times New Roman" w:cs="Times New Roman"/>
          <w:sz w:val="22"/>
          <w:szCs w:val="22"/>
        </w:rPr>
        <w:t xml:space="preserve"> Podwykonawców jak za działania i zaniechania  własne</w:t>
      </w:r>
      <w:r w:rsidR="00977534" w:rsidRPr="00F85A31">
        <w:rPr>
          <w:rFonts w:ascii="Times New Roman" w:hAnsi="Times New Roman" w:cs="Times New Roman"/>
          <w:sz w:val="22"/>
          <w:szCs w:val="22"/>
        </w:rPr>
        <w:t xml:space="preserve"> Wykonawcy</w:t>
      </w:r>
      <w:r w:rsidR="00855C3C" w:rsidRPr="00F85A31">
        <w:rPr>
          <w:rFonts w:ascii="Times New Roman" w:hAnsi="Times New Roman" w:cs="Times New Roman"/>
          <w:sz w:val="22"/>
          <w:szCs w:val="22"/>
        </w:rPr>
        <w:t>.</w:t>
      </w:r>
    </w:p>
    <w:p w14:paraId="34DA1887" w14:textId="0FECAA24" w:rsidR="00EC77A1" w:rsidRPr="00F85A31" w:rsidRDefault="00EC77A1" w:rsidP="00E45D76">
      <w:pPr>
        <w:widowControl w:val="0"/>
        <w:numPr>
          <w:ilvl w:val="0"/>
          <w:numId w:val="12"/>
        </w:numPr>
        <w:jc w:val="both"/>
        <w:textAlignment w:val="auto"/>
        <w:rPr>
          <w:rFonts w:ascii="Times New Roman" w:eastAsia="SimSun" w:hAnsi="Times New Roman" w:cs="Times New Roman"/>
          <w:color w:val="auto"/>
          <w:kern w:val="2"/>
          <w:sz w:val="22"/>
          <w:szCs w:val="22"/>
        </w:rPr>
      </w:pPr>
      <w:r w:rsidRPr="00F85A31">
        <w:rPr>
          <w:rFonts w:ascii="Times New Roman" w:eastAsia="SimSun" w:hAnsi="Times New Roman" w:cs="Times New Roman"/>
          <w:color w:val="auto"/>
          <w:kern w:val="2"/>
          <w:sz w:val="22"/>
          <w:szCs w:val="22"/>
        </w:rPr>
        <w:t xml:space="preserve">Kary mają charakter gwarancyjny i mogą być naliczone z każdego tytułu odrębnie. </w:t>
      </w:r>
      <w:r w:rsidRPr="00F85A31">
        <w:rPr>
          <w:rFonts w:ascii="Times New Roman" w:hAnsi="Times New Roman" w:cs="Times New Roman"/>
          <w:color w:val="auto"/>
          <w:kern w:val="2"/>
          <w:sz w:val="22"/>
          <w:szCs w:val="22"/>
          <w:lang w:eastAsia="ar-SA"/>
        </w:rPr>
        <w:t xml:space="preserve">Naliczenie lub zapłata jednej kary nie konsumuje innych kar. </w:t>
      </w:r>
    </w:p>
    <w:p w14:paraId="2DEBBB93" w14:textId="11B7ED3C" w:rsidR="00EC77A1" w:rsidRPr="00F85A31" w:rsidRDefault="00EC77A1" w:rsidP="00E45D76">
      <w:pPr>
        <w:widowControl w:val="0"/>
        <w:numPr>
          <w:ilvl w:val="0"/>
          <w:numId w:val="12"/>
        </w:numPr>
        <w:jc w:val="both"/>
        <w:textAlignment w:val="auto"/>
        <w:rPr>
          <w:rFonts w:ascii="Times New Roman" w:eastAsia="SimSun" w:hAnsi="Times New Roman" w:cs="Times New Roman"/>
          <w:color w:val="auto"/>
          <w:kern w:val="2"/>
          <w:sz w:val="22"/>
          <w:szCs w:val="22"/>
        </w:rPr>
      </w:pPr>
      <w:r w:rsidRPr="00F85A31">
        <w:rPr>
          <w:rFonts w:ascii="Times New Roman" w:eastAsia="SimSun" w:hAnsi="Times New Roman" w:cs="Times New Roman"/>
          <w:color w:val="auto"/>
          <w:kern w:val="2"/>
          <w:sz w:val="22"/>
          <w:szCs w:val="22"/>
        </w:rPr>
        <w:t xml:space="preserve">Łączna suma naliczonych na podstawie niniejszej umowy, kar umownych nie przekroczy </w:t>
      </w:r>
      <w:r w:rsidR="001A5F4E" w:rsidRPr="00F85A31">
        <w:rPr>
          <w:rFonts w:ascii="Times New Roman" w:eastAsia="SimSun" w:hAnsi="Times New Roman" w:cs="Times New Roman"/>
          <w:color w:val="auto"/>
          <w:kern w:val="2"/>
          <w:sz w:val="22"/>
          <w:szCs w:val="22"/>
        </w:rPr>
        <w:t>1</w:t>
      </w:r>
      <w:r w:rsidR="00F011A9" w:rsidRPr="00F85A31">
        <w:rPr>
          <w:rFonts w:ascii="Times New Roman" w:eastAsia="SimSun" w:hAnsi="Times New Roman" w:cs="Times New Roman"/>
          <w:color w:val="auto"/>
          <w:kern w:val="2"/>
          <w:sz w:val="22"/>
          <w:szCs w:val="22"/>
        </w:rPr>
        <w:t>5</w:t>
      </w:r>
      <w:r w:rsidR="00673BE7" w:rsidRPr="00F85A31">
        <w:rPr>
          <w:rFonts w:ascii="Times New Roman" w:eastAsia="SimSun" w:hAnsi="Times New Roman" w:cs="Times New Roman"/>
          <w:color w:val="auto"/>
          <w:kern w:val="2"/>
          <w:sz w:val="22"/>
          <w:szCs w:val="22"/>
        </w:rPr>
        <w:t xml:space="preserve"> </w:t>
      </w:r>
      <w:r w:rsidR="00CE0129" w:rsidRPr="00F85A31">
        <w:rPr>
          <w:rFonts w:ascii="Times New Roman" w:eastAsia="SimSun" w:hAnsi="Times New Roman" w:cs="Times New Roman"/>
          <w:color w:val="auto"/>
          <w:kern w:val="2"/>
          <w:sz w:val="22"/>
          <w:szCs w:val="22"/>
        </w:rPr>
        <w:t xml:space="preserve">% </w:t>
      </w:r>
      <w:r w:rsidR="009D5CED" w:rsidRPr="00F85A31">
        <w:rPr>
          <w:rFonts w:ascii="Times New Roman" w:eastAsia="SimSun" w:hAnsi="Times New Roman" w:cs="Times New Roman"/>
          <w:color w:val="auto"/>
          <w:kern w:val="2"/>
          <w:sz w:val="22"/>
          <w:szCs w:val="22"/>
        </w:rPr>
        <w:t>kwoty, o której mowa w § 2</w:t>
      </w:r>
      <w:r w:rsidRPr="00F85A31">
        <w:rPr>
          <w:rFonts w:ascii="Times New Roman" w:eastAsia="SimSun" w:hAnsi="Times New Roman" w:cs="Times New Roman"/>
          <w:color w:val="auto"/>
          <w:kern w:val="2"/>
          <w:sz w:val="22"/>
          <w:szCs w:val="22"/>
        </w:rPr>
        <w:t xml:space="preserve"> ust. </w:t>
      </w:r>
      <w:r w:rsidR="00147750" w:rsidRPr="00F85A31">
        <w:rPr>
          <w:rFonts w:ascii="Times New Roman" w:eastAsia="SimSun" w:hAnsi="Times New Roman" w:cs="Times New Roman"/>
          <w:color w:val="auto"/>
          <w:kern w:val="2"/>
          <w:sz w:val="22"/>
          <w:szCs w:val="22"/>
        </w:rPr>
        <w:t>1</w:t>
      </w:r>
      <w:r w:rsidR="00CE0129" w:rsidRPr="00F85A31">
        <w:rPr>
          <w:rFonts w:ascii="Times New Roman" w:eastAsia="SimSun" w:hAnsi="Times New Roman" w:cs="Times New Roman"/>
          <w:color w:val="auto"/>
          <w:kern w:val="2"/>
          <w:sz w:val="22"/>
          <w:szCs w:val="22"/>
        </w:rPr>
        <w:t>.</w:t>
      </w:r>
    </w:p>
    <w:p w14:paraId="4787C9A6" w14:textId="45083709" w:rsidR="00EC77A1" w:rsidRPr="00F85A31" w:rsidRDefault="00EC77A1" w:rsidP="00E45D76">
      <w:pPr>
        <w:widowControl w:val="0"/>
        <w:numPr>
          <w:ilvl w:val="0"/>
          <w:numId w:val="12"/>
        </w:numPr>
        <w:jc w:val="both"/>
        <w:textAlignment w:val="auto"/>
        <w:rPr>
          <w:rFonts w:ascii="Times New Roman" w:eastAsia="SimSun" w:hAnsi="Times New Roman" w:cs="Times New Roman"/>
          <w:color w:val="auto"/>
          <w:kern w:val="2"/>
          <w:sz w:val="22"/>
          <w:szCs w:val="22"/>
        </w:rPr>
      </w:pPr>
      <w:r w:rsidRPr="00F85A31">
        <w:rPr>
          <w:rFonts w:ascii="Times New Roman" w:eastAsia="SimSun" w:hAnsi="Times New Roman" w:cs="Times New Roman"/>
          <w:color w:val="auto"/>
          <w:kern w:val="2"/>
          <w:sz w:val="22"/>
          <w:szCs w:val="22"/>
        </w:rPr>
        <w:t>Wykonawca nie będzie obciążany karami, jeżeli do niewykonania lub nienależytego wykonania umowy doszło z powodu okoliczności, za które ponosi odpowiedzialność Zamawiający lub z powodu działania tzw. siły wyższej</w:t>
      </w:r>
      <w:r w:rsidR="00AB21D7" w:rsidRPr="00F85A31">
        <w:rPr>
          <w:rFonts w:ascii="Times New Roman" w:eastAsia="SimSun" w:hAnsi="Times New Roman" w:cs="Times New Roman"/>
          <w:color w:val="auto"/>
          <w:kern w:val="2"/>
          <w:sz w:val="22"/>
          <w:szCs w:val="22"/>
        </w:rPr>
        <w:t xml:space="preserve"> (zgodnie z </w:t>
      </w:r>
      <w:r w:rsidR="000F697D" w:rsidRPr="00F85A31">
        <w:rPr>
          <w:rFonts w:ascii="Times New Roman" w:eastAsia="SimSun" w:hAnsi="Times New Roman" w:cs="Times New Roman"/>
          <w:color w:val="auto"/>
          <w:kern w:val="2"/>
          <w:sz w:val="22"/>
          <w:szCs w:val="22"/>
        </w:rPr>
        <w:t>§ 9 ust.1.pkt 1)</w:t>
      </w:r>
      <w:r w:rsidRPr="00F85A31">
        <w:rPr>
          <w:rFonts w:ascii="Times New Roman" w:eastAsia="SimSun" w:hAnsi="Times New Roman" w:cs="Times New Roman"/>
          <w:color w:val="auto"/>
          <w:kern w:val="2"/>
          <w:sz w:val="22"/>
          <w:szCs w:val="22"/>
        </w:rPr>
        <w:t>, przy czym Wykonawca musi udowodnić wystąpienie okoliczności na które się powołuje.</w:t>
      </w:r>
    </w:p>
    <w:p w14:paraId="3F4FB794" w14:textId="3282858C" w:rsidR="00EC77A1" w:rsidRPr="00F85A31" w:rsidRDefault="00EC77A1" w:rsidP="00E45D76">
      <w:pPr>
        <w:widowControl w:val="0"/>
        <w:numPr>
          <w:ilvl w:val="0"/>
          <w:numId w:val="12"/>
        </w:numPr>
        <w:jc w:val="both"/>
        <w:textAlignment w:val="auto"/>
        <w:rPr>
          <w:rFonts w:ascii="Times New Roman" w:eastAsia="SimSun" w:hAnsi="Times New Roman" w:cs="Times New Roman"/>
          <w:color w:val="auto"/>
          <w:kern w:val="2"/>
          <w:sz w:val="22"/>
          <w:szCs w:val="22"/>
        </w:rPr>
      </w:pPr>
      <w:r w:rsidRPr="00F85A31">
        <w:rPr>
          <w:rFonts w:ascii="Times New Roman" w:eastAsia="SimSun" w:hAnsi="Times New Roman" w:cs="Times New Roman"/>
          <w:color w:val="auto"/>
          <w:kern w:val="2"/>
          <w:sz w:val="22"/>
          <w:szCs w:val="22"/>
        </w:rPr>
        <w:t xml:space="preserve">Naliczenie kary, o której mowa </w:t>
      </w:r>
      <w:r w:rsidR="0042195B" w:rsidRPr="00F85A31">
        <w:rPr>
          <w:rFonts w:ascii="Times New Roman" w:eastAsia="SimSun" w:hAnsi="Times New Roman" w:cs="Times New Roman"/>
          <w:color w:val="auto"/>
          <w:kern w:val="2"/>
          <w:sz w:val="22"/>
          <w:szCs w:val="22"/>
        </w:rPr>
        <w:t>w ust. 1 pkt 3-</w:t>
      </w:r>
      <w:r w:rsidR="00E637EB" w:rsidRPr="00F85A31">
        <w:rPr>
          <w:rFonts w:ascii="Times New Roman" w:eastAsia="SimSun" w:hAnsi="Times New Roman" w:cs="Times New Roman"/>
          <w:color w:val="auto"/>
          <w:kern w:val="2"/>
          <w:sz w:val="22"/>
          <w:szCs w:val="22"/>
        </w:rPr>
        <w:t>5</w:t>
      </w:r>
      <w:r w:rsidR="0042195B" w:rsidRPr="00F85A31">
        <w:rPr>
          <w:rFonts w:ascii="Times New Roman" w:eastAsia="SimSun" w:hAnsi="Times New Roman" w:cs="Times New Roman"/>
          <w:color w:val="auto"/>
          <w:kern w:val="2"/>
          <w:sz w:val="22"/>
          <w:szCs w:val="22"/>
        </w:rPr>
        <w:t xml:space="preserve"> </w:t>
      </w:r>
      <w:r w:rsidRPr="00F85A31">
        <w:rPr>
          <w:rFonts w:ascii="Times New Roman" w:eastAsia="SimSun" w:hAnsi="Times New Roman" w:cs="Times New Roman"/>
          <w:color w:val="auto"/>
          <w:kern w:val="2"/>
          <w:sz w:val="22"/>
          <w:szCs w:val="22"/>
        </w:rPr>
        <w:t>nie zwalnia Wykonawcy z obowiązku wykonania umowy.</w:t>
      </w:r>
    </w:p>
    <w:p w14:paraId="70426D2C" w14:textId="77777777" w:rsidR="00EC77A1" w:rsidRPr="00F85A31" w:rsidRDefault="00EC77A1" w:rsidP="00E45D76">
      <w:pPr>
        <w:widowControl w:val="0"/>
        <w:numPr>
          <w:ilvl w:val="0"/>
          <w:numId w:val="12"/>
        </w:numPr>
        <w:jc w:val="both"/>
        <w:textAlignment w:val="auto"/>
        <w:rPr>
          <w:rFonts w:ascii="Times New Roman" w:eastAsia="SimSun" w:hAnsi="Times New Roman" w:cs="Times New Roman"/>
          <w:color w:val="auto"/>
          <w:kern w:val="2"/>
          <w:sz w:val="22"/>
          <w:szCs w:val="22"/>
        </w:rPr>
      </w:pPr>
      <w:r w:rsidRPr="00F85A31">
        <w:rPr>
          <w:rFonts w:ascii="Times New Roman" w:eastAsia="SimSun" w:hAnsi="Times New Roman" w:cs="Times New Roman"/>
          <w:color w:val="auto"/>
          <w:kern w:val="2"/>
          <w:sz w:val="22"/>
          <w:szCs w:val="22"/>
        </w:rPr>
        <w:t>Zamawiający zastrzega sobie prawo do dochodzenia odszkodowania uzupełniającego, przewyższającego wartość kar, do wysokości rzeczywiście poniesionej szkody.</w:t>
      </w:r>
    </w:p>
    <w:p w14:paraId="3F632AF8" w14:textId="462F7E0A" w:rsidR="00EC77A1" w:rsidRPr="00F85A31" w:rsidRDefault="00EC77A1" w:rsidP="00E45D76">
      <w:pPr>
        <w:widowControl w:val="0"/>
        <w:numPr>
          <w:ilvl w:val="0"/>
          <w:numId w:val="12"/>
        </w:numPr>
        <w:jc w:val="both"/>
        <w:textAlignment w:val="auto"/>
        <w:rPr>
          <w:rFonts w:ascii="Times New Roman" w:eastAsia="SimSun" w:hAnsi="Times New Roman" w:cs="Times New Roman"/>
          <w:color w:val="auto"/>
          <w:kern w:val="2"/>
          <w:sz w:val="22"/>
          <w:szCs w:val="22"/>
        </w:rPr>
      </w:pPr>
      <w:r w:rsidRPr="00F85A31">
        <w:rPr>
          <w:rFonts w:ascii="Times New Roman" w:eastAsia="SimSun" w:hAnsi="Times New Roman" w:cs="Times New Roman"/>
          <w:color w:val="auto"/>
          <w:kern w:val="2"/>
          <w:sz w:val="22"/>
          <w:szCs w:val="22"/>
        </w:rPr>
        <w:t>Zamawiający zastrzega sobie prawo do potrącania kar z wynagrodzenia, a Wykonawca wyraża na to zgodę bez konieczności odrębnego wzywania Wykonawcy do ich zapłaty.</w:t>
      </w:r>
    </w:p>
    <w:p w14:paraId="5A743AD8" w14:textId="77777777" w:rsidR="00EC77A1" w:rsidRPr="00F85A31" w:rsidRDefault="00EC77A1" w:rsidP="00E45D76">
      <w:pPr>
        <w:widowControl w:val="0"/>
        <w:numPr>
          <w:ilvl w:val="0"/>
          <w:numId w:val="12"/>
        </w:numPr>
        <w:jc w:val="both"/>
        <w:textAlignment w:val="auto"/>
        <w:rPr>
          <w:rFonts w:ascii="Times New Roman" w:eastAsia="SimSun" w:hAnsi="Times New Roman" w:cs="Times New Roman"/>
          <w:color w:val="auto"/>
          <w:kern w:val="2"/>
          <w:sz w:val="22"/>
          <w:szCs w:val="22"/>
        </w:rPr>
      </w:pPr>
      <w:r w:rsidRPr="00F85A31">
        <w:rPr>
          <w:rFonts w:ascii="Times New Roman" w:eastAsia="SimSun" w:hAnsi="Times New Roman" w:cs="Times New Roman"/>
          <w:color w:val="auto"/>
          <w:kern w:val="2"/>
          <w:sz w:val="22"/>
          <w:szCs w:val="22"/>
        </w:rPr>
        <w:t>Zamawiający ma obowiązek poinformowania Wykonawcy o wysokości naliczonej kary i podstawie jej naliczenia oraz złożenia oświadczenia o potrąceniu.</w:t>
      </w:r>
    </w:p>
    <w:p w14:paraId="1FF5DF01" w14:textId="77777777" w:rsidR="00EC12A9" w:rsidRPr="00F85A31" w:rsidRDefault="00EC12A9" w:rsidP="00435D5F">
      <w:pPr>
        <w:widowControl w:val="0"/>
        <w:textAlignment w:val="auto"/>
        <w:rPr>
          <w:rFonts w:ascii="Times New Roman" w:eastAsia="SimSun" w:hAnsi="Times New Roman" w:cs="Times New Roman"/>
          <w:b/>
          <w:color w:val="auto"/>
          <w:sz w:val="22"/>
          <w:szCs w:val="22"/>
        </w:rPr>
      </w:pPr>
    </w:p>
    <w:p w14:paraId="0DAE0650" w14:textId="375022BB" w:rsidR="00EC12A9" w:rsidRPr="00F85A31" w:rsidRDefault="00EC74E5" w:rsidP="00EC12A9">
      <w:pPr>
        <w:pStyle w:val="Tekstpodstawowy21"/>
        <w:tabs>
          <w:tab w:val="left" w:pos="852"/>
        </w:tabs>
        <w:autoSpaceDE w:val="0"/>
        <w:ind w:left="426" w:hanging="426"/>
        <w:jc w:val="center"/>
        <w:rPr>
          <w:rStyle w:val="TekstpodstawowyZnak"/>
          <w:rFonts w:eastAsia="Arial Unicode MS" w:cs="Times New Roman"/>
          <w:b/>
          <w:bCs/>
          <w:i w:val="0"/>
          <w:color w:val="auto"/>
          <w:sz w:val="22"/>
          <w:szCs w:val="22"/>
          <w:lang w:eastAsia="pl-PL"/>
        </w:rPr>
      </w:pPr>
      <w:r w:rsidRPr="00F85A31">
        <w:rPr>
          <w:rStyle w:val="TekstpodstawowyZnak"/>
          <w:rFonts w:eastAsia="Arial Unicode MS" w:cs="Times New Roman"/>
          <w:b/>
          <w:bCs/>
          <w:i w:val="0"/>
          <w:color w:val="auto"/>
          <w:sz w:val="22"/>
          <w:szCs w:val="22"/>
          <w:lang w:eastAsia="pl-PL"/>
        </w:rPr>
        <w:t xml:space="preserve">§ </w:t>
      </w:r>
      <w:r w:rsidR="002C42B1" w:rsidRPr="00F85A31">
        <w:rPr>
          <w:rStyle w:val="TekstpodstawowyZnak"/>
          <w:rFonts w:eastAsia="Arial Unicode MS" w:cs="Times New Roman"/>
          <w:b/>
          <w:bCs/>
          <w:i w:val="0"/>
          <w:color w:val="auto"/>
          <w:sz w:val="22"/>
          <w:szCs w:val="22"/>
          <w:lang w:eastAsia="pl-PL"/>
        </w:rPr>
        <w:t>8</w:t>
      </w:r>
    </w:p>
    <w:p w14:paraId="528320B0" w14:textId="04A2404E" w:rsidR="00EC12A9" w:rsidRPr="00F85A31" w:rsidRDefault="00EC12A9" w:rsidP="00E45D76">
      <w:pPr>
        <w:pStyle w:val="ustp"/>
        <w:numPr>
          <w:ilvl w:val="0"/>
          <w:numId w:val="26"/>
        </w:numPr>
        <w:jc w:val="both"/>
        <w:rPr>
          <w:rStyle w:val="TekstpodstawowyZnak"/>
          <w:rFonts w:ascii="Times New Roman" w:eastAsia="Arial Unicode MS" w:hAnsi="Times New Roman" w:cs="Times New Roman"/>
          <w:sz w:val="22"/>
          <w:szCs w:val="22"/>
          <w:lang w:eastAsia="pl-PL"/>
        </w:rPr>
      </w:pPr>
      <w:r w:rsidRPr="00F85A31">
        <w:rPr>
          <w:rStyle w:val="TekstpodstawowyZnak"/>
          <w:rFonts w:ascii="Times New Roman" w:eastAsia="Arial Unicode MS" w:hAnsi="Times New Roman" w:cs="Times New Roman"/>
          <w:sz w:val="22"/>
          <w:szCs w:val="22"/>
          <w:lang w:eastAsia="pl-PL"/>
        </w:rPr>
        <w:t>W razie zaistnienia istotnej zmiany okoliczności powodującej, że wykonanie umowy nie leży w interesie publicznym, czego nie można było przewidzieć w chwili zawarcia umowy, lub dalsze wykonywanie umowy może zagrozić</w:t>
      </w:r>
      <w:r w:rsidR="00A826D7" w:rsidRPr="00F85A31">
        <w:rPr>
          <w:rStyle w:val="TekstpodstawowyZnak"/>
          <w:rFonts w:ascii="Times New Roman" w:eastAsia="Arial Unicode MS" w:hAnsi="Times New Roman" w:cs="Times New Roman"/>
          <w:sz w:val="22"/>
          <w:szCs w:val="22"/>
          <w:lang w:eastAsia="pl-PL"/>
        </w:rPr>
        <w:t xml:space="preserve"> podstawowemu </w:t>
      </w:r>
      <w:r w:rsidRPr="00F85A31">
        <w:rPr>
          <w:rStyle w:val="TekstpodstawowyZnak"/>
          <w:rFonts w:ascii="Times New Roman" w:eastAsia="Arial Unicode MS" w:hAnsi="Times New Roman" w:cs="Times New Roman"/>
          <w:sz w:val="22"/>
          <w:szCs w:val="22"/>
          <w:lang w:eastAsia="pl-PL"/>
        </w:rPr>
        <w:t xml:space="preserve">interesowi bezpieczeństwa państwa lub bezpieczeństwu publicznemu, Zamawiający może odstąpić od umowy w terminie 30 dni </w:t>
      </w:r>
      <w:r w:rsidR="00A826D7" w:rsidRPr="00F85A31">
        <w:rPr>
          <w:rStyle w:val="TekstpodstawowyZnak"/>
          <w:rFonts w:ascii="Times New Roman" w:eastAsia="Arial Unicode MS" w:hAnsi="Times New Roman" w:cs="Times New Roman"/>
          <w:sz w:val="22"/>
          <w:szCs w:val="22"/>
          <w:lang w:eastAsia="pl-PL"/>
        </w:rPr>
        <w:t>o</w:t>
      </w:r>
      <w:r w:rsidRPr="00F85A31">
        <w:rPr>
          <w:rStyle w:val="TekstpodstawowyZnak"/>
          <w:rFonts w:ascii="Times New Roman" w:eastAsia="Arial Unicode MS" w:hAnsi="Times New Roman" w:cs="Times New Roman"/>
          <w:sz w:val="22"/>
          <w:szCs w:val="22"/>
          <w:lang w:eastAsia="pl-PL"/>
        </w:rPr>
        <w:t xml:space="preserve">d powzięcia wiadomości o tych okolicznościach. </w:t>
      </w:r>
    </w:p>
    <w:p w14:paraId="0B89DFD9" w14:textId="26A66E51" w:rsidR="00EC12A9" w:rsidRPr="00F85A31" w:rsidRDefault="00EC12A9" w:rsidP="00E45D76">
      <w:pPr>
        <w:pStyle w:val="ustp"/>
        <w:numPr>
          <w:ilvl w:val="0"/>
          <w:numId w:val="26"/>
        </w:numPr>
        <w:jc w:val="both"/>
        <w:rPr>
          <w:rStyle w:val="TekstpodstawowyZnak"/>
          <w:rFonts w:ascii="Times New Roman" w:eastAsia="Arial Unicode MS" w:hAnsi="Times New Roman" w:cs="Times New Roman"/>
          <w:sz w:val="22"/>
          <w:szCs w:val="22"/>
          <w:lang w:eastAsia="pl-PL"/>
        </w:rPr>
      </w:pPr>
      <w:r w:rsidRPr="00F85A31">
        <w:rPr>
          <w:rStyle w:val="TekstpodstawowyZnak"/>
          <w:rFonts w:ascii="Times New Roman" w:eastAsia="Arial Unicode MS" w:hAnsi="Times New Roman" w:cs="Times New Roman"/>
          <w:sz w:val="22"/>
          <w:szCs w:val="22"/>
          <w:lang w:eastAsia="pl-PL"/>
        </w:rPr>
        <w:t xml:space="preserve">Odstąpienie od umowy powinno nastąpić w formie pisemnej </w:t>
      </w:r>
      <w:r w:rsidR="00A826D7" w:rsidRPr="00F85A31">
        <w:rPr>
          <w:rStyle w:val="TekstpodstawowyZnak"/>
          <w:rFonts w:ascii="Times New Roman" w:eastAsia="Arial Unicode MS" w:hAnsi="Times New Roman" w:cs="Times New Roman"/>
          <w:sz w:val="22"/>
          <w:szCs w:val="22"/>
          <w:lang w:eastAsia="pl-PL"/>
        </w:rPr>
        <w:t>pod rygorem</w:t>
      </w:r>
      <w:r w:rsidR="00B663F7" w:rsidRPr="00F85A31">
        <w:rPr>
          <w:rStyle w:val="TekstpodstawowyZnak"/>
          <w:rFonts w:ascii="Times New Roman" w:eastAsia="Arial Unicode MS" w:hAnsi="Times New Roman" w:cs="Times New Roman"/>
          <w:sz w:val="22"/>
          <w:szCs w:val="22"/>
          <w:lang w:eastAsia="pl-PL"/>
        </w:rPr>
        <w:t xml:space="preserve"> nieważności</w:t>
      </w:r>
      <w:r w:rsidR="00A826D7" w:rsidRPr="00F85A31">
        <w:rPr>
          <w:rStyle w:val="TekstpodstawowyZnak"/>
          <w:rFonts w:ascii="Times New Roman" w:eastAsia="Arial Unicode MS" w:hAnsi="Times New Roman" w:cs="Times New Roman"/>
          <w:sz w:val="22"/>
          <w:szCs w:val="22"/>
          <w:lang w:eastAsia="pl-PL"/>
        </w:rPr>
        <w:t xml:space="preserve"> </w:t>
      </w:r>
      <w:r w:rsidRPr="00F85A31">
        <w:rPr>
          <w:rStyle w:val="TekstpodstawowyZnak"/>
          <w:rFonts w:ascii="Times New Roman" w:eastAsia="Arial Unicode MS" w:hAnsi="Times New Roman" w:cs="Times New Roman"/>
          <w:sz w:val="22"/>
          <w:szCs w:val="22"/>
          <w:lang w:eastAsia="pl-PL"/>
        </w:rPr>
        <w:t xml:space="preserve">ze wskazaniem okoliczności uzasadniających tę czynność. </w:t>
      </w:r>
    </w:p>
    <w:p w14:paraId="435D4E7D" w14:textId="4CEEE30C" w:rsidR="00EC12A9" w:rsidRPr="00F85A31" w:rsidRDefault="00EC12A9" w:rsidP="00E45D76">
      <w:pPr>
        <w:pStyle w:val="ustp"/>
        <w:numPr>
          <w:ilvl w:val="0"/>
          <w:numId w:val="26"/>
        </w:numPr>
        <w:jc w:val="both"/>
        <w:rPr>
          <w:rStyle w:val="TekstpodstawowyZnak"/>
          <w:rFonts w:ascii="Times New Roman" w:eastAsia="Arial Unicode MS" w:hAnsi="Times New Roman" w:cs="Times New Roman"/>
          <w:sz w:val="22"/>
          <w:szCs w:val="22"/>
          <w:lang w:eastAsia="pl-PL"/>
        </w:rPr>
      </w:pPr>
      <w:r w:rsidRPr="00F85A31">
        <w:rPr>
          <w:rStyle w:val="TekstpodstawowyZnak"/>
          <w:rFonts w:ascii="Times New Roman" w:eastAsia="Arial Unicode MS" w:hAnsi="Times New Roman" w:cs="Times New Roman"/>
          <w:sz w:val="22"/>
          <w:szCs w:val="22"/>
          <w:lang w:eastAsia="pl-PL"/>
        </w:rPr>
        <w:t>Odstąpienie od umowy wywoływać będzie skutki na przyszłość (ex nunc), a w szczególności nie pozbawi Zamawiającego uprawnień z tytułu rękojmi i gwarancji w stosunku do tej części za</w:t>
      </w:r>
      <w:r w:rsidR="00257FD2" w:rsidRPr="00F85A31">
        <w:rPr>
          <w:rStyle w:val="TekstpodstawowyZnak"/>
          <w:rFonts w:ascii="Times New Roman" w:eastAsia="Arial Unicode MS" w:hAnsi="Times New Roman" w:cs="Times New Roman"/>
          <w:sz w:val="22"/>
          <w:szCs w:val="22"/>
          <w:lang w:eastAsia="pl-PL"/>
        </w:rPr>
        <w:t>mówienia</w:t>
      </w:r>
      <w:r w:rsidRPr="00F85A31">
        <w:rPr>
          <w:rStyle w:val="TekstpodstawowyZnak"/>
          <w:rFonts w:ascii="Times New Roman" w:eastAsia="Arial Unicode MS" w:hAnsi="Times New Roman" w:cs="Times New Roman"/>
          <w:sz w:val="22"/>
          <w:szCs w:val="22"/>
          <w:lang w:eastAsia="pl-PL"/>
        </w:rPr>
        <w:t xml:space="preserve">, która została zrealizowana. </w:t>
      </w:r>
    </w:p>
    <w:p w14:paraId="3A4B6CC2" w14:textId="4F5DDF21" w:rsidR="00E71009" w:rsidRPr="00F85A31" w:rsidRDefault="00EC12A9" w:rsidP="00E45D76">
      <w:pPr>
        <w:pStyle w:val="ustp"/>
        <w:numPr>
          <w:ilvl w:val="0"/>
          <w:numId w:val="26"/>
        </w:numPr>
        <w:jc w:val="both"/>
        <w:rPr>
          <w:rFonts w:ascii="Times New Roman" w:hAnsi="Times New Roman" w:cs="Times New Roman"/>
          <w:szCs w:val="22"/>
        </w:rPr>
      </w:pPr>
      <w:r w:rsidRPr="00F85A31">
        <w:rPr>
          <w:rStyle w:val="TekstpodstawowyZnak"/>
          <w:rFonts w:ascii="Times New Roman" w:eastAsia="Arial Unicode MS" w:hAnsi="Times New Roman" w:cs="Times New Roman"/>
          <w:sz w:val="22"/>
          <w:szCs w:val="22"/>
          <w:lang w:eastAsia="pl-PL"/>
        </w:rPr>
        <w:t>Wykonawca zobowiązuje się do informowania Zamawiającego o zmianie formy prawnej prowadzonej działalności gospodarczej, o wszczęciu postępowania upadłościowego i </w:t>
      </w:r>
      <w:r w:rsidR="00337D64" w:rsidRPr="00F85A31">
        <w:rPr>
          <w:rStyle w:val="TekstpodstawowyZnak"/>
          <w:rFonts w:ascii="Times New Roman" w:eastAsia="Arial Unicode MS" w:hAnsi="Times New Roman" w:cs="Times New Roman"/>
          <w:sz w:val="22"/>
          <w:szCs w:val="22"/>
          <w:lang w:eastAsia="pl-PL"/>
        </w:rPr>
        <w:t>restrukturyzacyjnego,</w:t>
      </w:r>
      <w:r w:rsidRPr="00F85A31">
        <w:rPr>
          <w:rStyle w:val="TekstpodstawowyZnak"/>
          <w:rFonts w:ascii="Times New Roman" w:eastAsia="Arial Unicode MS" w:hAnsi="Times New Roman" w:cs="Times New Roman"/>
          <w:sz w:val="22"/>
          <w:szCs w:val="22"/>
          <w:lang w:eastAsia="pl-PL"/>
        </w:rPr>
        <w:t xml:space="preserve"> zmianie adresu siedziby firmy, adresów zamieszkania właścicieli firmy oraz numerów faksu, telefonu i adresu elektronicznego, służących do prowadzenia korespondencji w okresie obowiązywania umowy</w:t>
      </w:r>
      <w:r w:rsidRPr="00F85A31">
        <w:rPr>
          <w:rFonts w:ascii="Times New Roman" w:hAnsi="Times New Roman" w:cs="Times New Roman"/>
          <w:szCs w:val="22"/>
        </w:rPr>
        <w:t>.</w:t>
      </w:r>
    </w:p>
    <w:p w14:paraId="6C03F471" w14:textId="77777777" w:rsidR="00BF69B5" w:rsidRPr="00F85A31" w:rsidRDefault="00BF69B5" w:rsidP="003C5858">
      <w:pPr>
        <w:widowControl w:val="0"/>
        <w:ind w:left="426" w:hanging="426"/>
        <w:jc w:val="center"/>
        <w:textAlignment w:val="auto"/>
        <w:rPr>
          <w:rFonts w:ascii="Times New Roman" w:eastAsia="SimSun" w:hAnsi="Times New Roman" w:cs="Times New Roman"/>
          <w:b/>
          <w:color w:val="auto"/>
          <w:sz w:val="22"/>
          <w:szCs w:val="22"/>
        </w:rPr>
      </w:pPr>
    </w:p>
    <w:p w14:paraId="111155C4" w14:textId="3E9E9064" w:rsidR="00A91140" w:rsidRPr="00F85A31" w:rsidRDefault="00AB3A93" w:rsidP="005F3E4F">
      <w:pPr>
        <w:widowControl w:val="0"/>
        <w:ind w:left="426" w:hanging="426"/>
        <w:jc w:val="center"/>
        <w:textAlignment w:val="auto"/>
        <w:rPr>
          <w:rFonts w:ascii="Times New Roman" w:eastAsia="SimSun" w:hAnsi="Times New Roman" w:cs="Times New Roman"/>
          <w:b/>
          <w:color w:val="auto"/>
          <w:sz w:val="22"/>
          <w:szCs w:val="22"/>
        </w:rPr>
      </w:pPr>
      <w:r w:rsidRPr="00F85A31">
        <w:rPr>
          <w:rFonts w:ascii="Times New Roman" w:eastAsia="SimSun" w:hAnsi="Times New Roman" w:cs="Times New Roman"/>
          <w:b/>
          <w:color w:val="auto"/>
          <w:sz w:val="22"/>
          <w:szCs w:val="22"/>
        </w:rPr>
        <w:t xml:space="preserve">§ </w:t>
      </w:r>
      <w:r w:rsidR="002C42B1" w:rsidRPr="00F85A31">
        <w:rPr>
          <w:rFonts w:ascii="Times New Roman" w:eastAsia="SimSun" w:hAnsi="Times New Roman" w:cs="Times New Roman"/>
          <w:b/>
          <w:color w:val="auto"/>
          <w:sz w:val="22"/>
          <w:szCs w:val="22"/>
        </w:rPr>
        <w:t>9</w:t>
      </w:r>
      <w:r w:rsidR="00380C81" w:rsidRPr="00F85A31">
        <w:rPr>
          <w:rFonts w:ascii="Times New Roman" w:eastAsia="SimSun" w:hAnsi="Times New Roman" w:cs="Times New Roman"/>
          <w:b/>
          <w:color w:val="auto"/>
          <w:sz w:val="22"/>
          <w:szCs w:val="22"/>
        </w:rPr>
        <w:t xml:space="preserve">   </w:t>
      </w:r>
    </w:p>
    <w:p w14:paraId="117B96DC" w14:textId="77777777" w:rsidR="007F2D16" w:rsidRPr="00F85A31" w:rsidRDefault="007F2D16" w:rsidP="00E45D76">
      <w:pPr>
        <w:pStyle w:val="Textbody"/>
        <w:numPr>
          <w:ilvl w:val="0"/>
          <w:numId w:val="17"/>
        </w:numPr>
        <w:suppressAutoHyphens w:val="0"/>
        <w:autoSpaceDE w:val="0"/>
        <w:autoSpaceDN w:val="0"/>
        <w:ind w:left="425" w:hanging="425"/>
        <w:rPr>
          <w:color w:val="000000"/>
          <w:szCs w:val="22"/>
        </w:rPr>
      </w:pPr>
      <w:r w:rsidRPr="00F85A31">
        <w:rPr>
          <w:color w:val="000000"/>
          <w:szCs w:val="22"/>
        </w:rPr>
        <w:t>Zamawiający przewiduje możliwość zmiany zawartej umowy bez przeprowadzenia nowego postępowania o udzielenie zamówienia w zakresie:</w:t>
      </w:r>
    </w:p>
    <w:p w14:paraId="22B6CCEB" w14:textId="2ED1CF7A" w:rsidR="007F2D16" w:rsidRPr="00F85A31" w:rsidRDefault="007F2D16" w:rsidP="00E45D76">
      <w:pPr>
        <w:pStyle w:val="Textbody"/>
        <w:numPr>
          <w:ilvl w:val="0"/>
          <w:numId w:val="25"/>
        </w:numPr>
        <w:suppressAutoHyphens w:val="0"/>
        <w:autoSpaceDE w:val="0"/>
        <w:autoSpaceDN w:val="0"/>
        <w:rPr>
          <w:color w:val="000000"/>
          <w:szCs w:val="22"/>
        </w:rPr>
      </w:pPr>
      <w:r w:rsidRPr="00F85A31">
        <w:rPr>
          <w:color w:val="000000"/>
          <w:szCs w:val="22"/>
        </w:rPr>
        <w:t xml:space="preserve">zmiany terminu wykonania Przedmiotu </w:t>
      </w:r>
      <w:r w:rsidR="0046180F" w:rsidRPr="00F85A31">
        <w:rPr>
          <w:color w:val="000000"/>
          <w:szCs w:val="22"/>
        </w:rPr>
        <w:t>umowy</w:t>
      </w:r>
      <w:r w:rsidRPr="00F85A31">
        <w:rPr>
          <w:color w:val="000000"/>
          <w:szCs w:val="22"/>
        </w:rPr>
        <w:t xml:space="preserve"> w przypadku wystąpienia zdarzenia uznawanego jako siła wyższa, tj. zdarzenia zewnętrznego, niemożliwego</w:t>
      </w:r>
      <w:r w:rsidR="00F92F0E" w:rsidRPr="00F85A31">
        <w:rPr>
          <w:color w:val="000000"/>
          <w:szCs w:val="22"/>
        </w:rPr>
        <w:t xml:space="preserve"> do przewidzenia</w:t>
      </w:r>
      <w:r w:rsidRPr="00F85A31">
        <w:rPr>
          <w:color w:val="000000"/>
          <w:szCs w:val="22"/>
        </w:rPr>
        <w:t xml:space="preserve">, którego skutkom nie można zapobiec, nieobowiązującego w dacie zawarcia umowy (np. wprowadzenie nowych zakazów w związku z obowiązującym stanem epidemii, strajki generalne, działania zbrojne, wywłaszczenia, etc.), uniemożliwiającego/wstrzymującego realizację Przedmiotu </w:t>
      </w:r>
      <w:r w:rsidR="0046180F" w:rsidRPr="00F85A31">
        <w:rPr>
          <w:color w:val="000000"/>
          <w:szCs w:val="22"/>
        </w:rPr>
        <w:t>umowy</w:t>
      </w:r>
      <w:r w:rsidRPr="00F85A31">
        <w:rPr>
          <w:color w:val="000000"/>
          <w:szCs w:val="22"/>
        </w:rPr>
        <w:t xml:space="preserve">, co Wykonawca musi wykazać; </w:t>
      </w:r>
    </w:p>
    <w:p w14:paraId="263C4E32" w14:textId="606F6C00" w:rsidR="007F2D16" w:rsidRPr="00F85A31" w:rsidRDefault="007F2D16" w:rsidP="00E45D76">
      <w:pPr>
        <w:pStyle w:val="Textbody"/>
        <w:numPr>
          <w:ilvl w:val="0"/>
          <w:numId w:val="25"/>
        </w:numPr>
        <w:suppressAutoHyphens w:val="0"/>
        <w:autoSpaceDE w:val="0"/>
        <w:autoSpaceDN w:val="0"/>
        <w:rPr>
          <w:color w:val="000000"/>
          <w:szCs w:val="22"/>
        </w:rPr>
      </w:pPr>
      <w:r w:rsidRPr="00F85A31">
        <w:rPr>
          <w:color w:val="000000"/>
          <w:szCs w:val="22"/>
        </w:rPr>
        <w:t>zmiany wynagrodzenia Wykonawcy określonego w §</w:t>
      </w:r>
      <w:r w:rsidR="00C2316F" w:rsidRPr="00F85A31">
        <w:rPr>
          <w:color w:val="000000"/>
          <w:szCs w:val="22"/>
        </w:rPr>
        <w:t xml:space="preserve"> 2</w:t>
      </w:r>
      <w:r w:rsidRPr="00F85A31">
        <w:rPr>
          <w:color w:val="000000"/>
          <w:szCs w:val="22"/>
        </w:rPr>
        <w:t xml:space="preserve"> </w:t>
      </w:r>
      <w:r w:rsidR="00006B0E" w:rsidRPr="00F85A31">
        <w:rPr>
          <w:color w:val="000000"/>
          <w:szCs w:val="22"/>
        </w:rPr>
        <w:t xml:space="preserve"> ust. 1</w:t>
      </w:r>
      <w:r w:rsidRPr="00F85A31">
        <w:rPr>
          <w:color w:val="000000"/>
          <w:szCs w:val="22"/>
        </w:rPr>
        <w:t>:</w:t>
      </w:r>
    </w:p>
    <w:p w14:paraId="7290A2FC" w14:textId="77777777" w:rsidR="007F2D16" w:rsidRPr="00F85A31" w:rsidRDefault="007F2D16" w:rsidP="00E45D76">
      <w:pPr>
        <w:pStyle w:val="Textbody"/>
        <w:numPr>
          <w:ilvl w:val="0"/>
          <w:numId w:val="18"/>
        </w:numPr>
        <w:suppressAutoHyphens w:val="0"/>
        <w:autoSpaceDE w:val="0"/>
        <w:autoSpaceDN w:val="0"/>
        <w:ind w:left="1134" w:hanging="283"/>
        <w:rPr>
          <w:color w:val="000000"/>
          <w:szCs w:val="22"/>
        </w:rPr>
      </w:pPr>
      <w:r w:rsidRPr="00F85A31">
        <w:rPr>
          <w:color w:val="000000"/>
          <w:szCs w:val="22"/>
        </w:rPr>
        <w:lastRenderedPageBreak/>
        <w:t>w przypadku zmiany stawki podatku od towarów i usług lub podatku akcyzowego, wprowadzonej odpowiednim aktem prawnym – zmianie ulegnie wyłącznie kwota VAT w stopniu wynikającym z wprowadzonej zmiany, przy zachowaniu stałej ceny netto (odpowiednio dla zmian podatku akcyzowego);</w:t>
      </w:r>
    </w:p>
    <w:p w14:paraId="31C9A10C" w14:textId="77777777" w:rsidR="007F2D16" w:rsidRPr="00F85A31" w:rsidRDefault="007F2D16" w:rsidP="00E45D76">
      <w:pPr>
        <w:pStyle w:val="Textbody"/>
        <w:numPr>
          <w:ilvl w:val="0"/>
          <w:numId w:val="18"/>
        </w:numPr>
        <w:suppressAutoHyphens w:val="0"/>
        <w:autoSpaceDE w:val="0"/>
        <w:autoSpaceDN w:val="0"/>
        <w:ind w:left="1134" w:hanging="283"/>
        <w:rPr>
          <w:color w:val="000000"/>
          <w:szCs w:val="22"/>
        </w:rPr>
      </w:pPr>
      <w:r w:rsidRPr="00F85A31">
        <w:rPr>
          <w:color w:val="000000"/>
          <w:szCs w:val="22"/>
        </w:rPr>
        <w:t>w przypadku zmiany wysokości minimalnego wynagrodzenia za pracę ustalonego na podstawie art. 2 ust. 3-5 ustawy z dnia 10 października 2002 r. o minimalnym wynagrodzeniu za pracę;</w:t>
      </w:r>
    </w:p>
    <w:p w14:paraId="1F341ACF" w14:textId="77777777" w:rsidR="007F2D16" w:rsidRPr="00F85A31" w:rsidRDefault="007F2D16" w:rsidP="00E45D76">
      <w:pPr>
        <w:pStyle w:val="Textbody"/>
        <w:numPr>
          <w:ilvl w:val="0"/>
          <w:numId w:val="18"/>
        </w:numPr>
        <w:suppressAutoHyphens w:val="0"/>
        <w:autoSpaceDE w:val="0"/>
        <w:autoSpaceDN w:val="0"/>
        <w:ind w:left="1134" w:hanging="283"/>
        <w:rPr>
          <w:color w:val="000000"/>
          <w:szCs w:val="22"/>
        </w:rPr>
      </w:pPr>
      <w:r w:rsidRPr="00F85A31">
        <w:rPr>
          <w:color w:val="000000"/>
          <w:szCs w:val="22"/>
        </w:rPr>
        <w:t>w przypadku zmiany zasad podlegania ubezpieczeniom społecznym lub ubezpieczeniu zdrowotnemu lub wysokości stawki składki na ubezpieczenia społeczne lub zdrowotne;</w:t>
      </w:r>
    </w:p>
    <w:p w14:paraId="2CF53BAF" w14:textId="77777777" w:rsidR="007F2D16" w:rsidRPr="00F85A31" w:rsidRDefault="007F2D16" w:rsidP="00E45D76">
      <w:pPr>
        <w:pStyle w:val="Textbody"/>
        <w:numPr>
          <w:ilvl w:val="0"/>
          <w:numId w:val="18"/>
        </w:numPr>
        <w:suppressAutoHyphens w:val="0"/>
        <w:autoSpaceDE w:val="0"/>
        <w:autoSpaceDN w:val="0"/>
        <w:ind w:left="1134" w:hanging="283"/>
        <w:rPr>
          <w:color w:val="000000"/>
          <w:szCs w:val="22"/>
        </w:rPr>
      </w:pPr>
      <w:r w:rsidRPr="00F85A31">
        <w:rPr>
          <w:color w:val="000000"/>
          <w:szCs w:val="22"/>
        </w:rPr>
        <w:t xml:space="preserve">w przypadku zmiany zasad gromadzenia i wysokości wpłat do pracowniczych planów kapitałowych, o których mowa w ustawie z dnia 4 października 2018 r.  o pracowniczych planach kapitałowych </w:t>
      </w:r>
    </w:p>
    <w:p w14:paraId="56FF8329" w14:textId="58764759" w:rsidR="007F2D16" w:rsidRPr="00F85A31" w:rsidRDefault="007F2D16" w:rsidP="007F2D16">
      <w:pPr>
        <w:pStyle w:val="Textbody"/>
        <w:suppressAutoHyphens w:val="0"/>
        <w:autoSpaceDE w:val="0"/>
        <w:autoSpaceDN w:val="0"/>
        <w:ind w:left="851"/>
        <w:rPr>
          <w:color w:val="000000"/>
          <w:szCs w:val="22"/>
        </w:rPr>
      </w:pPr>
      <w:r w:rsidRPr="00F85A31">
        <w:rPr>
          <w:color w:val="000000"/>
          <w:szCs w:val="22"/>
        </w:rPr>
        <w:t xml:space="preserve">– jeżeli zmiany te będą wpływały na </w:t>
      </w:r>
      <w:r w:rsidR="00DC285D" w:rsidRPr="00F85A31">
        <w:rPr>
          <w:color w:val="000000"/>
          <w:szCs w:val="22"/>
        </w:rPr>
        <w:t>wartość</w:t>
      </w:r>
      <w:r w:rsidRPr="00F85A31">
        <w:rPr>
          <w:color w:val="000000"/>
          <w:szCs w:val="22"/>
        </w:rPr>
        <w:t xml:space="preserve"> wykonania zamówienia przez Wykonawcę.</w:t>
      </w:r>
    </w:p>
    <w:p w14:paraId="2357ACE3" w14:textId="77777777" w:rsidR="007F2D16" w:rsidRPr="00F85A31" w:rsidRDefault="007F2D16" w:rsidP="00E45D76">
      <w:pPr>
        <w:pStyle w:val="Textbody"/>
        <w:numPr>
          <w:ilvl w:val="0"/>
          <w:numId w:val="17"/>
        </w:numPr>
        <w:suppressAutoHyphens w:val="0"/>
        <w:autoSpaceDE w:val="0"/>
        <w:autoSpaceDN w:val="0"/>
        <w:rPr>
          <w:color w:val="000000"/>
          <w:szCs w:val="22"/>
        </w:rPr>
      </w:pPr>
      <w:r w:rsidRPr="00F85A31">
        <w:rPr>
          <w:color w:val="000000"/>
          <w:szCs w:val="22"/>
        </w:rPr>
        <w:t>Strona występująca o zmianę postanowień umowy zobowiązana jest do wykazania zaistnienia okoliczności, na które powołuje się, jako podstawę zmiany umowy oraz winna przestawiać pisemny wniosek o zmianę postanowień umowy zawierający:</w:t>
      </w:r>
    </w:p>
    <w:p w14:paraId="75905701" w14:textId="77777777" w:rsidR="007F2D16" w:rsidRPr="00F85A31" w:rsidRDefault="007F2D16" w:rsidP="00E45D76">
      <w:pPr>
        <w:pStyle w:val="Textbody"/>
        <w:numPr>
          <w:ilvl w:val="0"/>
          <w:numId w:val="20"/>
        </w:numPr>
        <w:suppressAutoHyphens w:val="0"/>
        <w:autoSpaceDE w:val="0"/>
        <w:autoSpaceDN w:val="0"/>
        <w:rPr>
          <w:color w:val="000000"/>
          <w:szCs w:val="22"/>
        </w:rPr>
      </w:pPr>
      <w:r w:rsidRPr="00F85A31">
        <w:rPr>
          <w:color w:val="000000"/>
          <w:szCs w:val="22"/>
        </w:rPr>
        <w:t>określenie rodzaju zmiany,</w:t>
      </w:r>
    </w:p>
    <w:p w14:paraId="3D66B9B3" w14:textId="77777777" w:rsidR="007F2D16" w:rsidRPr="00F85A31" w:rsidRDefault="007F2D16" w:rsidP="00E45D76">
      <w:pPr>
        <w:pStyle w:val="Textbody"/>
        <w:numPr>
          <w:ilvl w:val="0"/>
          <w:numId w:val="20"/>
        </w:numPr>
        <w:suppressAutoHyphens w:val="0"/>
        <w:autoSpaceDE w:val="0"/>
        <w:autoSpaceDN w:val="0"/>
        <w:rPr>
          <w:color w:val="000000"/>
          <w:szCs w:val="22"/>
        </w:rPr>
      </w:pPr>
      <w:r w:rsidRPr="00F85A31">
        <w:rPr>
          <w:color w:val="000000"/>
          <w:szCs w:val="22"/>
        </w:rPr>
        <w:t>określenie zakresu zmiany,</w:t>
      </w:r>
    </w:p>
    <w:p w14:paraId="28EED714" w14:textId="77777777" w:rsidR="007F2D16" w:rsidRPr="00F85A31" w:rsidRDefault="007F2D16" w:rsidP="00E45D76">
      <w:pPr>
        <w:pStyle w:val="Textbody"/>
        <w:numPr>
          <w:ilvl w:val="0"/>
          <w:numId w:val="20"/>
        </w:numPr>
        <w:suppressAutoHyphens w:val="0"/>
        <w:autoSpaceDE w:val="0"/>
        <w:autoSpaceDN w:val="0"/>
        <w:rPr>
          <w:color w:val="000000"/>
          <w:szCs w:val="22"/>
        </w:rPr>
      </w:pPr>
      <w:r w:rsidRPr="00F85A31">
        <w:rPr>
          <w:color w:val="000000"/>
          <w:szCs w:val="22"/>
        </w:rPr>
        <w:t xml:space="preserve">określenie warunków wprowadzenia zmian. </w:t>
      </w:r>
    </w:p>
    <w:p w14:paraId="6DBDE5F1" w14:textId="77777777" w:rsidR="007F2D16" w:rsidRPr="00F85A31" w:rsidRDefault="007F2D16" w:rsidP="00E45D76">
      <w:pPr>
        <w:pStyle w:val="Textbody"/>
        <w:numPr>
          <w:ilvl w:val="0"/>
          <w:numId w:val="19"/>
        </w:numPr>
        <w:suppressAutoHyphens w:val="0"/>
        <w:autoSpaceDE w:val="0"/>
        <w:autoSpaceDN w:val="0"/>
        <w:rPr>
          <w:color w:val="000000"/>
          <w:szCs w:val="22"/>
        </w:rPr>
      </w:pPr>
      <w:r w:rsidRPr="00F85A31">
        <w:rPr>
          <w:color w:val="000000"/>
          <w:szCs w:val="22"/>
        </w:rPr>
        <w:t>Propozycja zmian nie może prowadzić do modyfikacji ogólnego charakteru umowy.</w:t>
      </w:r>
    </w:p>
    <w:p w14:paraId="50E867D0" w14:textId="5C8F431B" w:rsidR="00E51BE1" w:rsidRPr="00F85A31" w:rsidRDefault="007F2D16" w:rsidP="00E45D76">
      <w:pPr>
        <w:pStyle w:val="Akapitzlist"/>
        <w:numPr>
          <w:ilvl w:val="0"/>
          <w:numId w:val="19"/>
        </w:numPr>
        <w:suppressAutoHyphens w:val="0"/>
        <w:spacing w:after="200"/>
        <w:ind w:left="357" w:hanging="357"/>
        <w:jc w:val="both"/>
        <w:textAlignment w:val="auto"/>
        <w:rPr>
          <w:rFonts w:ascii="Times New Roman" w:eastAsia="Times New Roman" w:hAnsi="Times New Roman" w:cs="Times New Roman"/>
          <w:sz w:val="22"/>
          <w:szCs w:val="22"/>
        </w:rPr>
      </w:pPr>
      <w:r w:rsidRPr="00F85A31">
        <w:rPr>
          <w:rFonts w:ascii="Times New Roman" w:eastAsia="SimSun, 宋体" w:hAnsi="Times New Roman" w:cs="Times New Roman"/>
          <w:bCs/>
          <w:sz w:val="22"/>
          <w:szCs w:val="22"/>
          <w:lang w:eastAsia="pl-PL"/>
        </w:rPr>
        <w:t>Warunkiem wprowadzenia zmian określonych w ust. 1 jest podpisanie przez obie Strony umowy pisemnego aneksu. Strona wnioskująca o zmianę, powinna powiadomić drugą Stronę o konieczności zmiany umowy w terminie 14 dni roboczych od daty wystąpienia okoliczności uzasadniających tą zmianę, na piśmie lub w formie elektronicznej e-mailem, wraz z uzasadnieniem. Druga Str</w:t>
      </w:r>
      <w:r w:rsidR="008A49CF" w:rsidRPr="00F85A31">
        <w:rPr>
          <w:rFonts w:ascii="Times New Roman" w:eastAsia="SimSun, 宋体" w:hAnsi="Times New Roman" w:cs="Times New Roman"/>
          <w:bCs/>
          <w:sz w:val="22"/>
          <w:szCs w:val="22"/>
          <w:lang w:eastAsia="pl-PL"/>
        </w:rPr>
        <w:t xml:space="preserve">ona powinna w </w:t>
      </w:r>
      <w:r w:rsidR="00A16B48" w:rsidRPr="00F85A31">
        <w:rPr>
          <w:rFonts w:ascii="Times New Roman" w:eastAsia="SimSun, 宋体" w:hAnsi="Times New Roman" w:cs="Times New Roman"/>
          <w:bCs/>
          <w:sz w:val="22"/>
          <w:szCs w:val="22"/>
          <w:lang w:eastAsia="pl-PL"/>
        </w:rPr>
        <w:t>terminie</w:t>
      </w:r>
      <w:r w:rsidR="008A49CF" w:rsidRPr="00F85A31">
        <w:rPr>
          <w:rFonts w:ascii="Times New Roman" w:eastAsia="SimSun, 宋体" w:hAnsi="Times New Roman" w:cs="Times New Roman"/>
          <w:bCs/>
          <w:sz w:val="22"/>
          <w:szCs w:val="22"/>
          <w:lang w:eastAsia="pl-PL"/>
        </w:rPr>
        <w:t xml:space="preserve"> kolejnych 7</w:t>
      </w:r>
      <w:r w:rsidRPr="00F85A31">
        <w:rPr>
          <w:rFonts w:ascii="Times New Roman" w:eastAsia="SimSun, 宋体" w:hAnsi="Times New Roman" w:cs="Times New Roman"/>
          <w:bCs/>
          <w:sz w:val="22"/>
          <w:szCs w:val="22"/>
          <w:lang w:eastAsia="pl-PL"/>
        </w:rPr>
        <w:t xml:space="preserve"> dni roboczych wystosować odpowiedź na wniosek Strony wnioskującej, o którym mowa w zdaniu poprzedzającym. W przypadku braku odpowiedzi uznaje się, iż Strona nie wyraziła woli do dokonania zmiany umowy</w:t>
      </w:r>
      <w:r w:rsidR="00E51BE1" w:rsidRPr="00F85A31">
        <w:rPr>
          <w:rFonts w:ascii="Times New Roman" w:eastAsia="SimSun, 宋体" w:hAnsi="Times New Roman" w:cs="Times New Roman"/>
          <w:bCs/>
          <w:sz w:val="22"/>
          <w:szCs w:val="22"/>
          <w:lang w:eastAsia="pl-PL"/>
        </w:rPr>
        <w:t>.</w:t>
      </w:r>
    </w:p>
    <w:p w14:paraId="077D3434" w14:textId="0CA06D38" w:rsidR="004021C2" w:rsidRPr="00F85A31" w:rsidRDefault="008841A1" w:rsidP="004021C2">
      <w:pPr>
        <w:widowControl w:val="0"/>
        <w:ind w:left="426" w:hanging="426"/>
        <w:jc w:val="center"/>
        <w:textAlignment w:val="auto"/>
        <w:rPr>
          <w:rFonts w:ascii="Times New Roman" w:eastAsia="SimSun" w:hAnsi="Times New Roman" w:cs="Times New Roman"/>
          <w:b/>
          <w:color w:val="auto"/>
          <w:sz w:val="22"/>
          <w:szCs w:val="22"/>
        </w:rPr>
      </w:pPr>
      <w:r w:rsidRPr="00F85A31">
        <w:rPr>
          <w:rFonts w:ascii="Times New Roman" w:eastAsia="SimSun" w:hAnsi="Times New Roman" w:cs="Times New Roman"/>
          <w:b/>
          <w:color w:val="auto"/>
          <w:sz w:val="22"/>
          <w:szCs w:val="22"/>
        </w:rPr>
        <w:t>§</w:t>
      </w:r>
      <w:r w:rsidR="0041389F" w:rsidRPr="00F85A31">
        <w:rPr>
          <w:rFonts w:ascii="Times New Roman" w:eastAsia="SimSun" w:hAnsi="Times New Roman" w:cs="Times New Roman"/>
          <w:b/>
          <w:color w:val="auto"/>
          <w:sz w:val="22"/>
          <w:szCs w:val="22"/>
        </w:rPr>
        <w:t xml:space="preserve"> </w:t>
      </w:r>
      <w:r w:rsidR="00066245" w:rsidRPr="00F85A31">
        <w:rPr>
          <w:rFonts w:ascii="Times New Roman" w:eastAsia="SimSun" w:hAnsi="Times New Roman" w:cs="Times New Roman"/>
          <w:b/>
          <w:color w:val="auto"/>
          <w:sz w:val="22"/>
          <w:szCs w:val="22"/>
        </w:rPr>
        <w:t>1</w:t>
      </w:r>
      <w:r w:rsidR="005F3E4F" w:rsidRPr="00F85A31">
        <w:rPr>
          <w:rFonts w:ascii="Times New Roman" w:eastAsia="SimSun" w:hAnsi="Times New Roman" w:cs="Times New Roman"/>
          <w:b/>
          <w:color w:val="auto"/>
          <w:sz w:val="22"/>
          <w:szCs w:val="22"/>
        </w:rPr>
        <w:t>0</w:t>
      </w:r>
    </w:p>
    <w:p w14:paraId="0C41BB99" w14:textId="1F55B471" w:rsidR="004021C2" w:rsidRPr="00F85A31" w:rsidRDefault="004021C2" w:rsidP="00E45D76">
      <w:pPr>
        <w:pStyle w:val="Akapitzlist"/>
        <w:widowControl w:val="0"/>
        <w:numPr>
          <w:ilvl w:val="0"/>
          <w:numId w:val="14"/>
        </w:numPr>
        <w:jc w:val="both"/>
        <w:textAlignment w:val="auto"/>
        <w:rPr>
          <w:rFonts w:ascii="Times New Roman" w:hAnsi="Times New Roman" w:cs="Times New Roman"/>
          <w:color w:val="auto"/>
          <w:kern w:val="2"/>
          <w:sz w:val="22"/>
          <w:szCs w:val="22"/>
        </w:rPr>
      </w:pPr>
      <w:r w:rsidRPr="00F85A31">
        <w:rPr>
          <w:rFonts w:ascii="Times New Roman" w:hAnsi="Times New Roman" w:cs="Times New Roman"/>
          <w:color w:val="auto"/>
          <w:kern w:val="2"/>
          <w:sz w:val="22"/>
          <w:szCs w:val="22"/>
        </w:rPr>
        <w:t>Wykonawca wykona przedmiot umowy sam lub z wykorzystaniem Podwykonawcy (nazwa Podwykonawcy/Podwykonawców wskazanych w ofercie)…………, który wykonywać będzie część zamówienia obejmującą…………………… (zgodnie z ofertą Wykonawcy).</w:t>
      </w:r>
    </w:p>
    <w:p w14:paraId="35F81BBB" w14:textId="7BA9A26F" w:rsidR="004021C2" w:rsidRPr="00F85A31" w:rsidRDefault="004021C2" w:rsidP="00E45D76">
      <w:pPr>
        <w:pStyle w:val="Akapitzlist"/>
        <w:widowControl w:val="0"/>
        <w:numPr>
          <w:ilvl w:val="0"/>
          <w:numId w:val="14"/>
        </w:numPr>
        <w:jc w:val="both"/>
        <w:textAlignment w:val="auto"/>
        <w:rPr>
          <w:rFonts w:ascii="Times New Roman" w:hAnsi="Times New Roman" w:cs="Times New Roman"/>
          <w:color w:val="auto"/>
          <w:kern w:val="2"/>
          <w:sz w:val="22"/>
          <w:szCs w:val="22"/>
        </w:rPr>
      </w:pPr>
      <w:r w:rsidRPr="00F85A31">
        <w:rPr>
          <w:rFonts w:ascii="Times New Roman" w:hAnsi="Times New Roman" w:cs="Times New Roman"/>
          <w:color w:val="auto"/>
          <w:kern w:val="2"/>
          <w:sz w:val="22"/>
          <w:szCs w:val="22"/>
        </w:rPr>
        <w:t>Zamawiający w trakcie obowiązywania umowy dopuszcza, na pisemny wniosek Wykonawcy zmianę Podwykonawcy wskazanego w ust. 1 lub wprowadzenie Podwykonawcy. Wprowadzenie takiej zmiany wymaga zawarcia przez Strony aneksu do umowy. Wykonawca</w:t>
      </w:r>
      <w:r w:rsidR="0048180C" w:rsidRPr="00F85A31">
        <w:rPr>
          <w:rFonts w:ascii="Times New Roman" w:hAnsi="Times New Roman" w:cs="Times New Roman"/>
          <w:color w:val="auto"/>
          <w:kern w:val="2"/>
          <w:sz w:val="22"/>
          <w:szCs w:val="22"/>
        </w:rPr>
        <w:t>,</w:t>
      </w:r>
      <w:r w:rsidRPr="00F85A31">
        <w:rPr>
          <w:rFonts w:ascii="Times New Roman" w:hAnsi="Times New Roman" w:cs="Times New Roman"/>
          <w:color w:val="auto"/>
          <w:kern w:val="2"/>
          <w:sz w:val="22"/>
          <w:szCs w:val="22"/>
        </w:rPr>
        <w:t xml:space="preserve"> na żądanie Zamawiającego</w:t>
      </w:r>
      <w:r w:rsidR="0048180C" w:rsidRPr="00F85A31">
        <w:rPr>
          <w:rFonts w:ascii="Times New Roman" w:hAnsi="Times New Roman" w:cs="Times New Roman"/>
          <w:color w:val="auto"/>
          <w:kern w:val="2"/>
          <w:sz w:val="22"/>
          <w:szCs w:val="22"/>
        </w:rPr>
        <w:t>,</w:t>
      </w:r>
      <w:r w:rsidRPr="00F85A31">
        <w:rPr>
          <w:rFonts w:ascii="Times New Roman" w:hAnsi="Times New Roman" w:cs="Times New Roman"/>
          <w:color w:val="auto"/>
          <w:kern w:val="2"/>
          <w:sz w:val="22"/>
          <w:szCs w:val="22"/>
        </w:rPr>
        <w:t xml:space="preserve"> zobowiązany jest wraz z wnioskiem przedstawić umowę regulującą współpracę z Podwykonawcą.</w:t>
      </w:r>
    </w:p>
    <w:p w14:paraId="6BE27A2F" w14:textId="56882CD4" w:rsidR="004021C2" w:rsidRPr="00F85A31" w:rsidRDefault="004021C2" w:rsidP="00E45D76">
      <w:pPr>
        <w:pStyle w:val="Akapitzlist"/>
        <w:widowControl w:val="0"/>
        <w:numPr>
          <w:ilvl w:val="0"/>
          <w:numId w:val="14"/>
        </w:numPr>
        <w:jc w:val="both"/>
        <w:textAlignment w:val="auto"/>
        <w:rPr>
          <w:rFonts w:ascii="Times New Roman" w:hAnsi="Times New Roman" w:cs="Times New Roman"/>
          <w:color w:val="auto"/>
          <w:kern w:val="2"/>
          <w:sz w:val="22"/>
          <w:szCs w:val="22"/>
        </w:rPr>
      </w:pPr>
      <w:r w:rsidRPr="00F85A31">
        <w:rPr>
          <w:rFonts w:ascii="Times New Roman" w:hAnsi="Times New Roman" w:cs="Times New Roman"/>
          <w:color w:val="auto"/>
          <w:kern w:val="2"/>
          <w:sz w:val="22"/>
          <w:szCs w:val="22"/>
        </w:rPr>
        <w:t>Wykonawca ponosi pełną odpowiedzialność za jakość i terminowość dostaw realizowanych przez Podwykonawców.</w:t>
      </w:r>
    </w:p>
    <w:p w14:paraId="412CA2A6" w14:textId="1F9FBEB7" w:rsidR="004021C2" w:rsidRPr="00F85A31" w:rsidRDefault="004021C2" w:rsidP="00E45D76">
      <w:pPr>
        <w:pStyle w:val="Akapitzlist"/>
        <w:widowControl w:val="0"/>
        <w:numPr>
          <w:ilvl w:val="0"/>
          <w:numId w:val="14"/>
        </w:numPr>
        <w:jc w:val="both"/>
        <w:textAlignment w:val="auto"/>
        <w:rPr>
          <w:rFonts w:ascii="Times New Roman" w:hAnsi="Times New Roman" w:cs="Times New Roman"/>
          <w:color w:val="auto"/>
          <w:kern w:val="2"/>
          <w:sz w:val="22"/>
          <w:szCs w:val="22"/>
        </w:rPr>
      </w:pPr>
      <w:r w:rsidRPr="00F85A31">
        <w:rPr>
          <w:rFonts w:ascii="Times New Roman" w:hAnsi="Times New Roman" w:cs="Times New Roman"/>
          <w:color w:val="auto"/>
          <w:kern w:val="2"/>
          <w:sz w:val="22"/>
          <w:szCs w:val="22"/>
        </w:rPr>
        <w:t>Wykonawca jest odpowiedzialny za działania i zaniechania Podwykonawców jak za działania i zaniechania własne.</w:t>
      </w:r>
    </w:p>
    <w:p w14:paraId="4E642EF2" w14:textId="0DB906FD" w:rsidR="004021C2" w:rsidRPr="00F85A31" w:rsidRDefault="003D682B" w:rsidP="00E45D76">
      <w:pPr>
        <w:pStyle w:val="Akapitzlist"/>
        <w:widowControl w:val="0"/>
        <w:numPr>
          <w:ilvl w:val="0"/>
          <w:numId w:val="14"/>
        </w:numPr>
        <w:jc w:val="both"/>
        <w:textAlignment w:val="auto"/>
        <w:rPr>
          <w:rFonts w:ascii="Times New Roman" w:hAnsi="Times New Roman" w:cs="Times New Roman"/>
          <w:color w:val="auto"/>
          <w:kern w:val="2"/>
          <w:sz w:val="22"/>
          <w:szCs w:val="22"/>
        </w:rPr>
      </w:pPr>
      <w:r w:rsidRPr="00F85A31">
        <w:rPr>
          <w:rFonts w:ascii="Times New Roman" w:hAnsi="Times New Roman" w:cs="Times New Roman"/>
          <w:color w:val="auto"/>
          <w:kern w:val="2"/>
          <w:sz w:val="22"/>
          <w:szCs w:val="22"/>
        </w:rPr>
        <w:t>W przypadku, gdy Wykonawca zatrudni Podwykonawcę, zobowiązany jest dołączyć do wystawionej faktury dokument potwierdzający dokonanie zapłaty wynagrodzenia należnego Podwykonawcy za zrealizowaną przez niego część przedmiotu umowy. W przypadku braku dokumentu zapłaty, Zamawiający uzna dzień dostarczenia brakującego dokumentu potwierdzającego dokonanie zapłaty wynagrodzenia należnego Podwykonawcy, za termin otrzymania faktury.</w:t>
      </w:r>
    </w:p>
    <w:p w14:paraId="0E4DE311" w14:textId="4E10F25C" w:rsidR="003D682B" w:rsidRPr="00F85A31" w:rsidRDefault="003D682B" w:rsidP="00E45D76">
      <w:pPr>
        <w:pStyle w:val="Akapitzlist"/>
        <w:widowControl w:val="0"/>
        <w:numPr>
          <w:ilvl w:val="0"/>
          <w:numId w:val="14"/>
        </w:numPr>
        <w:jc w:val="both"/>
        <w:textAlignment w:val="auto"/>
        <w:rPr>
          <w:rFonts w:ascii="Times New Roman" w:hAnsi="Times New Roman" w:cs="Times New Roman"/>
          <w:color w:val="auto"/>
          <w:kern w:val="2"/>
          <w:sz w:val="22"/>
          <w:szCs w:val="22"/>
        </w:rPr>
      </w:pPr>
      <w:r w:rsidRPr="00F85A31">
        <w:rPr>
          <w:rFonts w:ascii="Times New Roman" w:hAnsi="Times New Roman" w:cs="Times New Roman"/>
          <w:color w:val="auto"/>
          <w:kern w:val="2"/>
          <w:sz w:val="22"/>
          <w:szCs w:val="22"/>
        </w:rPr>
        <w:t>Zamawiający nie dopuszcza zawierania umów Podwykonawców z dalszymi Podwykonawcami.</w:t>
      </w:r>
    </w:p>
    <w:p w14:paraId="7B2E98CC" w14:textId="0906B125" w:rsidR="003D682B" w:rsidRPr="00F85A31" w:rsidRDefault="003D682B" w:rsidP="00E45D76">
      <w:pPr>
        <w:pStyle w:val="Akapitzlist"/>
        <w:widowControl w:val="0"/>
        <w:numPr>
          <w:ilvl w:val="0"/>
          <w:numId w:val="14"/>
        </w:numPr>
        <w:jc w:val="both"/>
        <w:textAlignment w:val="auto"/>
        <w:rPr>
          <w:rFonts w:ascii="Times New Roman" w:hAnsi="Times New Roman" w:cs="Times New Roman"/>
          <w:color w:val="auto"/>
          <w:kern w:val="2"/>
          <w:sz w:val="22"/>
          <w:szCs w:val="22"/>
        </w:rPr>
      </w:pPr>
      <w:r w:rsidRPr="00F85A31">
        <w:rPr>
          <w:rFonts w:ascii="Times New Roman" w:hAnsi="Times New Roman" w:cs="Times New Roman"/>
          <w:color w:val="auto"/>
          <w:kern w:val="2"/>
          <w:sz w:val="22"/>
          <w:szCs w:val="22"/>
        </w:rPr>
        <w:t>Umowa o podwykonawstwo nie może zawierać postanowień kształtujących prawa i obowiązki Podwykonawcy w zakresie kar umownych oraz postanowień dotyczących warunków wypłaty wynagrodzenia w sposób dla niego mniej korzystny niż prawa i obowiązki Wykonawcy, ukształtowane postanowieniami umowy zawartej między Zamawiającym a Wykonawcą.</w:t>
      </w:r>
    </w:p>
    <w:p w14:paraId="58D49B90" w14:textId="77777777" w:rsidR="004021C2" w:rsidRPr="00F85A31" w:rsidRDefault="004021C2" w:rsidP="008118BE">
      <w:pPr>
        <w:widowControl w:val="0"/>
        <w:ind w:left="426" w:hanging="426"/>
        <w:jc w:val="center"/>
        <w:textAlignment w:val="auto"/>
        <w:rPr>
          <w:rFonts w:ascii="Times New Roman" w:eastAsia="SimSun" w:hAnsi="Times New Roman" w:cs="Times New Roman"/>
          <w:b/>
          <w:color w:val="auto"/>
          <w:sz w:val="22"/>
          <w:szCs w:val="22"/>
        </w:rPr>
      </w:pPr>
    </w:p>
    <w:p w14:paraId="1EB7338A" w14:textId="6D28B202" w:rsidR="004021C2" w:rsidRPr="00F85A31" w:rsidRDefault="004021C2" w:rsidP="004021C2">
      <w:pPr>
        <w:widowControl w:val="0"/>
        <w:ind w:left="426" w:hanging="426"/>
        <w:jc w:val="center"/>
        <w:textAlignment w:val="auto"/>
        <w:rPr>
          <w:rFonts w:ascii="Times New Roman" w:eastAsia="SimSun" w:hAnsi="Times New Roman" w:cs="Times New Roman"/>
          <w:b/>
          <w:color w:val="auto"/>
          <w:sz w:val="22"/>
          <w:szCs w:val="22"/>
        </w:rPr>
      </w:pPr>
      <w:r w:rsidRPr="00F85A31">
        <w:rPr>
          <w:rFonts w:ascii="Times New Roman" w:eastAsia="SimSun" w:hAnsi="Times New Roman" w:cs="Times New Roman"/>
          <w:b/>
          <w:color w:val="auto"/>
          <w:sz w:val="22"/>
          <w:szCs w:val="22"/>
        </w:rPr>
        <w:t xml:space="preserve">§ </w:t>
      </w:r>
      <w:r w:rsidR="0003221F" w:rsidRPr="00F85A31">
        <w:rPr>
          <w:rFonts w:ascii="Times New Roman" w:eastAsia="SimSun" w:hAnsi="Times New Roman" w:cs="Times New Roman"/>
          <w:b/>
          <w:color w:val="auto"/>
          <w:sz w:val="22"/>
          <w:szCs w:val="22"/>
        </w:rPr>
        <w:t>1</w:t>
      </w:r>
      <w:r w:rsidR="0021363A" w:rsidRPr="00F85A31">
        <w:rPr>
          <w:rFonts w:ascii="Times New Roman" w:eastAsia="SimSun" w:hAnsi="Times New Roman" w:cs="Times New Roman"/>
          <w:b/>
          <w:color w:val="auto"/>
          <w:sz w:val="22"/>
          <w:szCs w:val="22"/>
        </w:rPr>
        <w:t>1</w:t>
      </w:r>
    </w:p>
    <w:p w14:paraId="6DF24C16" w14:textId="35C97CD4" w:rsidR="00974C1F" w:rsidRPr="00F85A31" w:rsidRDefault="00974C1F" w:rsidP="00974C1F">
      <w:pPr>
        <w:pStyle w:val="Akapitzlist"/>
        <w:autoSpaceDE w:val="0"/>
        <w:autoSpaceDN w:val="0"/>
        <w:adjustRightInd w:val="0"/>
        <w:ind w:left="0"/>
        <w:jc w:val="both"/>
        <w:rPr>
          <w:rFonts w:ascii="Times New Roman" w:hAnsi="Times New Roman" w:cs="Times New Roman"/>
          <w:sz w:val="22"/>
          <w:szCs w:val="22"/>
        </w:rPr>
      </w:pPr>
      <w:r w:rsidRPr="00F85A31">
        <w:rPr>
          <w:rFonts w:ascii="Times New Roman" w:hAnsi="Times New Roman" w:cs="Times New Roman"/>
          <w:sz w:val="22"/>
          <w:szCs w:val="22"/>
        </w:rPr>
        <w:t xml:space="preserve">Wykonawca oświadcza, że wypełnił obowiązki informacyjne przewidziane w art. 13 lub 14 rozporządzenia Parlamentu Europejskiego i Rady (UE) 2016/679 z 27 kwietnia 2016 roku </w:t>
      </w:r>
    </w:p>
    <w:p w14:paraId="035DCFD9" w14:textId="5F5F3ADB" w:rsidR="00974C1F" w:rsidRPr="00F85A31" w:rsidRDefault="00974C1F" w:rsidP="00974C1F">
      <w:pPr>
        <w:pStyle w:val="Akapitzlist"/>
        <w:autoSpaceDE w:val="0"/>
        <w:autoSpaceDN w:val="0"/>
        <w:adjustRightInd w:val="0"/>
        <w:ind w:left="0"/>
        <w:jc w:val="both"/>
        <w:rPr>
          <w:rFonts w:ascii="Times New Roman" w:hAnsi="Times New Roman" w:cs="Times New Roman"/>
          <w:sz w:val="22"/>
          <w:szCs w:val="22"/>
        </w:rPr>
      </w:pPr>
      <w:r w:rsidRPr="00F85A31">
        <w:rPr>
          <w:rFonts w:ascii="Times New Roman" w:hAnsi="Times New Roman" w:cs="Times New Roman"/>
          <w:sz w:val="22"/>
          <w:szCs w:val="22"/>
        </w:rPr>
        <w:lastRenderedPageBreak/>
        <w:t>w sprawie ochrony osób fizycznych w związku z przetwarzaniem danych osobowych i w sprawie swobodnego przepływu takich danych oraz uchylenia dyrektywy 95/46/WE (ogólne rozporządzenie o ochronie danych; Dz. Urz. UE L z 2016 r. Nr 119, str. 1 ze zm.) wobec osób fizycznych, od których dane osobowe bezpośrednio lub pośrednio pozyskał bądź pozyska w celu realizacji Umowy przez cały okres jej obowiązywania. Przed zawarciem Umowy Wykonawca wypełnił i dostarczył oświ</w:t>
      </w:r>
      <w:r w:rsidR="0020042F" w:rsidRPr="00F85A31">
        <w:rPr>
          <w:rFonts w:ascii="Times New Roman" w:hAnsi="Times New Roman" w:cs="Times New Roman"/>
          <w:sz w:val="22"/>
          <w:szCs w:val="22"/>
        </w:rPr>
        <w:t>a</w:t>
      </w:r>
      <w:r w:rsidRPr="00F85A31">
        <w:rPr>
          <w:rFonts w:ascii="Times New Roman" w:hAnsi="Times New Roman" w:cs="Times New Roman"/>
          <w:sz w:val="22"/>
          <w:szCs w:val="22"/>
        </w:rPr>
        <w:t xml:space="preserve">dczenie RODO, którego wzór stanowi załącznik </w:t>
      </w:r>
      <w:r w:rsidRPr="00F85A31">
        <w:rPr>
          <w:rFonts w:ascii="Times New Roman" w:hAnsi="Times New Roman" w:cs="Times New Roman"/>
          <w:color w:val="auto"/>
          <w:sz w:val="22"/>
          <w:szCs w:val="22"/>
        </w:rPr>
        <w:t>nr 4</w:t>
      </w:r>
      <w:r w:rsidRPr="00F85A31">
        <w:rPr>
          <w:rFonts w:ascii="Times New Roman" w:hAnsi="Times New Roman" w:cs="Times New Roman"/>
          <w:sz w:val="22"/>
          <w:szCs w:val="22"/>
        </w:rPr>
        <w:t xml:space="preserve"> do Umowy.</w:t>
      </w:r>
    </w:p>
    <w:p w14:paraId="739AB779" w14:textId="77777777" w:rsidR="00380C81" w:rsidRPr="00F85A31" w:rsidRDefault="00380C81" w:rsidP="008118BE">
      <w:pPr>
        <w:widowControl w:val="0"/>
        <w:ind w:left="426" w:hanging="426"/>
        <w:jc w:val="center"/>
        <w:textAlignment w:val="auto"/>
        <w:rPr>
          <w:rFonts w:ascii="Times New Roman" w:eastAsia="SimSun" w:hAnsi="Times New Roman" w:cs="Times New Roman"/>
          <w:b/>
          <w:color w:val="auto"/>
          <w:sz w:val="22"/>
          <w:szCs w:val="22"/>
        </w:rPr>
      </w:pPr>
    </w:p>
    <w:p w14:paraId="70BAEA55" w14:textId="6E31FF44" w:rsidR="008841A1" w:rsidRPr="00F85A31" w:rsidRDefault="008841A1" w:rsidP="008118BE">
      <w:pPr>
        <w:widowControl w:val="0"/>
        <w:ind w:left="426" w:hanging="426"/>
        <w:jc w:val="center"/>
        <w:textAlignment w:val="auto"/>
        <w:rPr>
          <w:rFonts w:ascii="Times New Roman" w:eastAsia="SimSun" w:hAnsi="Times New Roman" w:cs="Times New Roman"/>
          <w:b/>
          <w:color w:val="auto"/>
          <w:sz w:val="22"/>
          <w:szCs w:val="22"/>
        </w:rPr>
      </w:pPr>
      <w:r w:rsidRPr="00F85A31">
        <w:rPr>
          <w:rFonts w:ascii="Times New Roman" w:eastAsia="SimSun" w:hAnsi="Times New Roman" w:cs="Times New Roman"/>
          <w:b/>
          <w:color w:val="auto"/>
          <w:sz w:val="22"/>
          <w:szCs w:val="22"/>
        </w:rPr>
        <w:t>§</w:t>
      </w:r>
      <w:r w:rsidR="0041389F" w:rsidRPr="00F85A31">
        <w:rPr>
          <w:rFonts w:ascii="Times New Roman" w:eastAsia="SimSun" w:hAnsi="Times New Roman" w:cs="Times New Roman"/>
          <w:b/>
          <w:color w:val="auto"/>
          <w:sz w:val="22"/>
          <w:szCs w:val="22"/>
        </w:rPr>
        <w:t xml:space="preserve"> </w:t>
      </w:r>
      <w:r w:rsidR="00066245" w:rsidRPr="00F85A31">
        <w:rPr>
          <w:rFonts w:ascii="Times New Roman" w:eastAsia="SimSun" w:hAnsi="Times New Roman" w:cs="Times New Roman"/>
          <w:b/>
          <w:color w:val="auto"/>
          <w:sz w:val="22"/>
          <w:szCs w:val="22"/>
        </w:rPr>
        <w:t>1</w:t>
      </w:r>
      <w:r w:rsidR="00036953" w:rsidRPr="00F85A31">
        <w:rPr>
          <w:rFonts w:ascii="Times New Roman" w:eastAsia="SimSun" w:hAnsi="Times New Roman" w:cs="Times New Roman"/>
          <w:b/>
          <w:color w:val="auto"/>
          <w:sz w:val="22"/>
          <w:szCs w:val="22"/>
        </w:rPr>
        <w:t>2</w:t>
      </w:r>
    </w:p>
    <w:p w14:paraId="359150F9" w14:textId="482E7B77" w:rsidR="0028619B" w:rsidRPr="00F85A31" w:rsidRDefault="00D54C53" w:rsidP="00D54C53">
      <w:pPr>
        <w:widowControl w:val="0"/>
        <w:jc w:val="both"/>
        <w:textAlignment w:val="auto"/>
        <w:rPr>
          <w:rFonts w:ascii="Times New Roman" w:hAnsi="Times New Roman" w:cs="Times New Roman"/>
          <w:color w:val="auto"/>
          <w:kern w:val="2"/>
          <w:sz w:val="22"/>
          <w:szCs w:val="22"/>
        </w:rPr>
      </w:pPr>
      <w:r w:rsidRPr="00F85A31">
        <w:rPr>
          <w:rFonts w:ascii="Times New Roman" w:eastAsia="SimSun" w:hAnsi="Times New Roman" w:cs="Times New Roman"/>
          <w:color w:val="auto"/>
          <w:kern w:val="2"/>
          <w:sz w:val="22"/>
          <w:szCs w:val="22"/>
        </w:rPr>
        <w:t xml:space="preserve">1. </w:t>
      </w:r>
      <w:r w:rsidR="0028619B" w:rsidRPr="00F85A31">
        <w:rPr>
          <w:rFonts w:ascii="Times New Roman" w:eastAsia="SimSun" w:hAnsi="Times New Roman" w:cs="Times New Roman"/>
          <w:color w:val="auto"/>
          <w:kern w:val="2"/>
          <w:sz w:val="22"/>
          <w:szCs w:val="22"/>
        </w:rPr>
        <w:t>Umowa podlega prawu polskiemu. Wszelkie roszczenia</w:t>
      </w:r>
      <w:r w:rsidR="00D470F4" w:rsidRPr="00F85A31">
        <w:rPr>
          <w:rFonts w:ascii="Times New Roman" w:eastAsia="SimSun" w:hAnsi="Times New Roman" w:cs="Times New Roman"/>
          <w:color w:val="auto"/>
          <w:kern w:val="2"/>
          <w:sz w:val="22"/>
          <w:szCs w:val="22"/>
        </w:rPr>
        <w:t xml:space="preserve"> </w:t>
      </w:r>
      <w:r w:rsidR="0028619B" w:rsidRPr="00F85A31">
        <w:rPr>
          <w:rFonts w:ascii="Times New Roman" w:eastAsia="SimSun" w:hAnsi="Times New Roman" w:cs="Times New Roman"/>
          <w:color w:val="auto"/>
          <w:kern w:val="2"/>
          <w:sz w:val="22"/>
          <w:szCs w:val="22"/>
        </w:rPr>
        <w:t xml:space="preserve">będą rozstrzygane w oparciu o </w:t>
      </w:r>
      <w:r w:rsidR="00562676" w:rsidRPr="00F85A31">
        <w:rPr>
          <w:rFonts w:ascii="Times New Roman" w:eastAsia="SimSun" w:hAnsi="Times New Roman" w:cs="Times New Roman"/>
          <w:color w:val="auto"/>
          <w:kern w:val="2"/>
          <w:sz w:val="22"/>
          <w:szCs w:val="22"/>
        </w:rPr>
        <w:t xml:space="preserve">przepisy </w:t>
      </w:r>
      <w:r w:rsidR="00EC4018" w:rsidRPr="00F85A31">
        <w:rPr>
          <w:rFonts w:ascii="Times New Roman" w:eastAsia="SimSun" w:hAnsi="Times New Roman" w:cs="Times New Roman"/>
          <w:color w:val="auto"/>
          <w:kern w:val="2"/>
          <w:sz w:val="22"/>
          <w:szCs w:val="22"/>
        </w:rPr>
        <w:t>prawa polskiego</w:t>
      </w:r>
      <w:r w:rsidR="0028619B" w:rsidRPr="00F85A31">
        <w:rPr>
          <w:rFonts w:ascii="Times New Roman" w:eastAsia="SimSun" w:hAnsi="Times New Roman" w:cs="Times New Roman"/>
          <w:color w:val="auto"/>
          <w:kern w:val="2"/>
          <w:sz w:val="22"/>
          <w:szCs w:val="22"/>
        </w:rPr>
        <w:t>.</w:t>
      </w:r>
    </w:p>
    <w:p w14:paraId="7A074712" w14:textId="1CB3A73D" w:rsidR="00C124DC" w:rsidRPr="00F85A31" w:rsidRDefault="00D54C53" w:rsidP="00D54C53">
      <w:pPr>
        <w:widowControl w:val="0"/>
        <w:jc w:val="both"/>
        <w:textAlignment w:val="auto"/>
        <w:rPr>
          <w:rFonts w:ascii="Times New Roman" w:hAnsi="Times New Roman" w:cs="Times New Roman"/>
          <w:color w:val="auto"/>
          <w:kern w:val="2"/>
          <w:sz w:val="22"/>
          <w:szCs w:val="22"/>
        </w:rPr>
      </w:pPr>
      <w:r w:rsidRPr="00F85A31">
        <w:rPr>
          <w:rFonts w:ascii="Times New Roman" w:eastAsia="SimSun" w:hAnsi="Times New Roman" w:cs="Times New Roman"/>
          <w:color w:val="auto"/>
          <w:kern w:val="2"/>
          <w:sz w:val="22"/>
          <w:szCs w:val="22"/>
        </w:rPr>
        <w:t xml:space="preserve">2. </w:t>
      </w:r>
      <w:r w:rsidR="00C124DC" w:rsidRPr="00F85A31">
        <w:rPr>
          <w:rFonts w:ascii="Times New Roman" w:eastAsia="SimSun" w:hAnsi="Times New Roman" w:cs="Times New Roman"/>
          <w:color w:val="auto"/>
          <w:kern w:val="2"/>
          <w:sz w:val="22"/>
          <w:szCs w:val="22"/>
        </w:rPr>
        <w:t>Nieważność któregokolwiek postanowienia umowy nie powoduje nieważności całej umowy. W przypadku gdy któr</w:t>
      </w:r>
      <w:r w:rsidR="00C65490" w:rsidRPr="00F85A31">
        <w:rPr>
          <w:rFonts w:ascii="Times New Roman" w:eastAsia="SimSun" w:hAnsi="Times New Roman" w:cs="Times New Roman"/>
          <w:color w:val="auto"/>
          <w:kern w:val="2"/>
          <w:sz w:val="22"/>
          <w:szCs w:val="22"/>
        </w:rPr>
        <w:t>e</w:t>
      </w:r>
      <w:r w:rsidR="00C124DC" w:rsidRPr="00F85A31">
        <w:rPr>
          <w:rFonts w:ascii="Times New Roman" w:eastAsia="SimSun" w:hAnsi="Times New Roman" w:cs="Times New Roman"/>
          <w:color w:val="auto"/>
          <w:kern w:val="2"/>
          <w:sz w:val="22"/>
          <w:szCs w:val="22"/>
        </w:rPr>
        <w:t>kolwiek z postanowień umowy zostanie prawomocnie uznane za nieważne, w jego miejsce stosuje się odpowiedni przepis prawa powszechnego.</w:t>
      </w:r>
    </w:p>
    <w:p w14:paraId="043E7DAC" w14:textId="3C1C6A7C" w:rsidR="00C124DC" w:rsidRPr="00F85A31" w:rsidRDefault="00D54C53" w:rsidP="00D54C53">
      <w:pPr>
        <w:widowControl w:val="0"/>
        <w:jc w:val="both"/>
        <w:textAlignment w:val="auto"/>
        <w:rPr>
          <w:rFonts w:ascii="Times New Roman" w:hAnsi="Times New Roman" w:cs="Times New Roman"/>
          <w:color w:val="auto"/>
          <w:kern w:val="2"/>
          <w:sz w:val="22"/>
          <w:szCs w:val="22"/>
        </w:rPr>
      </w:pPr>
      <w:r w:rsidRPr="00F85A31">
        <w:rPr>
          <w:rFonts w:ascii="Times New Roman" w:eastAsia="SimSun" w:hAnsi="Times New Roman" w:cs="Times New Roman"/>
          <w:color w:val="auto"/>
          <w:kern w:val="2"/>
          <w:sz w:val="22"/>
          <w:szCs w:val="22"/>
        </w:rPr>
        <w:t>3.</w:t>
      </w:r>
      <w:r w:rsidR="00D47498" w:rsidRPr="00F85A31">
        <w:rPr>
          <w:rFonts w:ascii="Times New Roman" w:eastAsia="SimSun" w:hAnsi="Times New Roman" w:cs="Times New Roman"/>
          <w:color w:val="auto"/>
          <w:kern w:val="2"/>
          <w:sz w:val="22"/>
          <w:szCs w:val="22"/>
        </w:rPr>
        <w:t xml:space="preserve"> </w:t>
      </w:r>
      <w:r w:rsidR="00C124DC" w:rsidRPr="00F85A31">
        <w:rPr>
          <w:rFonts w:ascii="Times New Roman" w:eastAsia="SimSun" w:hAnsi="Times New Roman" w:cs="Times New Roman"/>
          <w:color w:val="auto"/>
          <w:kern w:val="2"/>
          <w:sz w:val="22"/>
          <w:szCs w:val="22"/>
        </w:rPr>
        <w:t>Kwestie sporne wynikłe w związku z realizacją niniejszej umowy rozstrzygane będą przez sąd właściwy miejscowo dla siedziby Zamawiającego.</w:t>
      </w:r>
    </w:p>
    <w:p w14:paraId="6D9188A1" w14:textId="5D230AE9" w:rsidR="00FB4256" w:rsidRPr="00F85A31" w:rsidRDefault="00D54C53" w:rsidP="00D54C53">
      <w:pPr>
        <w:widowControl w:val="0"/>
        <w:jc w:val="both"/>
        <w:textAlignment w:val="auto"/>
        <w:rPr>
          <w:rFonts w:ascii="Times New Roman" w:hAnsi="Times New Roman" w:cs="Times New Roman"/>
          <w:color w:val="auto"/>
          <w:kern w:val="2"/>
          <w:sz w:val="22"/>
          <w:szCs w:val="22"/>
        </w:rPr>
      </w:pPr>
      <w:r w:rsidRPr="00F85A31">
        <w:rPr>
          <w:rFonts w:ascii="Times New Roman" w:eastAsia="SimSun" w:hAnsi="Times New Roman" w:cs="Times New Roman"/>
          <w:color w:val="auto"/>
          <w:kern w:val="2"/>
          <w:sz w:val="22"/>
          <w:szCs w:val="22"/>
        </w:rPr>
        <w:t>4.</w:t>
      </w:r>
      <w:r w:rsidR="00D47498" w:rsidRPr="00F85A31">
        <w:rPr>
          <w:rFonts w:ascii="Times New Roman" w:eastAsia="SimSun" w:hAnsi="Times New Roman" w:cs="Times New Roman"/>
          <w:color w:val="auto"/>
          <w:kern w:val="2"/>
          <w:sz w:val="22"/>
          <w:szCs w:val="22"/>
        </w:rPr>
        <w:t xml:space="preserve"> </w:t>
      </w:r>
      <w:r w:rsidR="00C124DC" w:rsidRPr="00F85A31">
        <w:rPr>
          <w:rFonts w:ascii="Times New Roman" w:eastAsia="SimSun" w:hAnsi="Times New Roman" w:cs="Times New Roman"/>
          <w:color w:val="auto"/>
          <w:kern w:val="2"/>
          <w:sz w:val="22"/>
          <w:szCs w:val="22"/>
        </w:rPr>
        <w:t xml:space="preserve">Wykonawca ponosi odpowiedzialność wobec Zamawiającego i osób trzecich za szkody powstałe w trakcie realizacji przedmiotu umowy, a będące następstwem nieprzestrzegania </w:t>
      </w:r>
    </w:p>
    <w:p w14:paraId="663BE2E7" w14:textId="13B1A37A" w:rsidR="00C124DC" w:rsidRPr="00F85A31" w:rsidRDefault="00C124DC" w:rsidP="00D54C53">
      <w:pPr>
        <w:widowControl w:val="0"/>
        <w:jc w:val="both"/>
        <w:textAlignment w:val="auto"/>
        <w:rPr>
          <w:rFonts w:ascii="Times New Roman" w:eastAsia="SimSun" w:hAnsi="Times New Roman" w:cs="Times New Roman"/>
          <w:color w:val="auto"/>
          <w:kern w:val="2"/>
          <w:sz w:val="22"/>
          <w:szCs w:val="22"/>
        </w:rPr>
      </w:pPr>
      <w:r w:rsidRPr="00F85A31">
        <w:rPr>
          <w:rFonts w:ascii="Times New Roman" w:eastAsia="SimSun" w:hAnsi="Times New Roman" w:cs="Times New Roman"/>
          <w:color w:val="auto"/>
          <w:kern w:val="2"/>
          <w:sz w:val="22"/>
          <w:szCs w:val="22"/>
        </w:rPr>
        <w:t>przepisów p.poż. i bhp.</w:t>
      </w:r>
    </w:p>
    <w:p w14:paraId="061A2585" w14:textId="788B6659" w:rsidR="00C124DC" w:rsidRPr="00F85A31" w:rsidRDefault="00024D28" w:rsidP="00D54C53">
      <w:pPr>
        <w:widowControl w:val="0"/>
        <w:jc w:val="both"/>
        <w:textAlignment w:val="auto"/>
        <w:rPr>
          <w:rFonts w:ascii="Times New Roman" w:eastAsia="SimSun" w:hAnsi="Times New Roman" w:cs="Times New Roman"/>
          <w:color w:val="auto"/>
          <w:kern w:val="2"/>
          <w:sz w:val="22"/>
          <w:szCs w:val="22"/>
        </w:rPr>
      </w:pPr>
      <w:r w:rsidRPr="00F85A31">
        <w:rPr>
          <w:rFonts w:ascii="Times New Roman" w:eastAsia="SimSun" w:hAnsi="Times New Roman" w:cs="Times New Roman"/>
          <w:color w:val="auto"/>
          <w:kern w:val="2"/>
          <w:sz w:val="22"/>
          <w:szCs w:val="22"/>
        </w:rPr>
        <w:t>6</w:t>
      </w:r>
      <w:r w:rsidR="00D54C53" w:rsidRPr="00F85A31">
        <w:rPr>
          <w:rFonts w:ascii="Times New Roman" w:eastAsia="SimSun" w:hAnsi="Times New Roman" w:cs="Times New Roman"/>
          <w:color w:val="auto"/>
          <w:kern w:val="2"/>
          <w:sz w:val="22"/>
          <w:szCs w:val="22"/>
        </w:rPr>
        <w:t>.</w:t>
      </w:r>
      <w:r w:rsidR="00D47498" w:rsidRPr="00F85A31">
        <w:rPr>
          <w:rFonts w:ascii="Times New Roman" w:eastAsia="SimSun" w:hAnsi="Times New Roman" w:cs="Times New Roman"/>
          <w:color w:val="auto"/>
          <w:kern w:val="2"/>
          <w:sz w:val="22"/>
          <w:szCs w:val="22"/>
        </w:rPr>
        <w:t xml:space="preserve"> </w:t>
      </w:r>
      <w:r w:rsidR="00C124DC" w:rsidRPr="00F85A31">
        <w:rPr>
          <w:rFonts w:ascii="Times New Roman" w:eastAsia="SimSun" w:hAnsi="Times New Roman" w:cs="Times New Roman"/>
          <w:color w:val="auto"/>
          <w:kern w:val="2"/>
          <w:sz w:val="22"/>
          <w:szCs w:val="22"/>
        </w:rPr>
        <w:t>Umowa sporządzona została w dwóch jednobrzmiących egzemplarzach, po 1 egz. dla każdej ze Stron.</w:t>
      </w:r>
    </w:p>
    <w:p w14:paraId="591458FB" w14:textId="336B0533" w:rsidR="00966B7D" w:rsidRPr="00F85A31" w:rsidRDefault="00966B7D" w:rsidP="00966B7D">
      <w:pPr>
        <w:widowControl w:val="0"/>
        <w:jc w:val="both"/>
        <w:textAlignment w:val="auto"/>
        <w:rPr>
          <w:rFonts w:ascii="Times New Roman" w:hAnsi="Times New Roman" w:cs="Times New Roman"/>
          <w:color w:val="auto"/>
          <w:kern w:val="2"/>
          <w:sz w:val="22"/>
          <w:szCs w:val="22"/>
        </w:rPr>
      </w:pPr>
      <w:r w:rsidRPr="00F85A31">
        <w:rPr>
          <w:rFonts w:ascii="Times New Roman" w:hAnsi="Times New Roman" w:cs="Times New Roman"/>
          <w:color w:val="auto"/>
          <w:kern w:val="2"/>
          <w:sz w:val="22"/>
          <w:szCs w:val="22"/>
        </w:rPr>
        <w:t>7.</w:t>
      </w:r>
      <w:r w:rsidRPr="00F85A31">
        <w:rPr>
          <w:rFonts w:ascii="Times New Roman" w:eastAsia="SimSun" w:hAnsi="Times New Roman" w:cs="Times New Roman"/>
          <w:color w:val="auto"/>
          <w:kern w:val="2"/>
          <w:sz w:val="22"/>
          <w:szCs w:val="22"/>
        </w:rPr>
        <w:t xml:space="preserve"> W sprawach nieuregulowanych niniejszą umową stosuje się w szczególności przepisy PZP oraz przepisy Kodeksu Cywilnego</w:t>
      </w:r>
      <w:r w:rsidRPr="00F85A31">
        <w:rPr>
          <w:rFonts w:ascii="Times New Roman" w:hAnsi="Times New Roman" w:cs="Times New Roman"/>
          <w:color w:val="auto"/>
          <w:kern w:val="2"/>
          <w:sz w:val="22"/>
          <w:szCs w:val="22"/>
        </w:rPr>
        <w:t>.</w:t>
      </w:r>
    </w:p>
    <w:p w14:paraId="4EEE1826" w14:textId="77777777" w:rsidR="00966B7D" w:rsidRPr="00F85A31" w:rsidRDefault="00966B7D" w:rsidP="00966B7D">
      <w:pPr>
        <w:widowControl w:val="0"/>
        <w:jc w:val="both"/>
        <w:textAlignment w:val="auto"/>
        <w:rPr>
          <w:rFonts w:ascii="Times New Roman" w:hAnsi="Times New Roman" w:cs="Times New Roman"/>
          <w:color w:val="auto"/>
          <w:kern w:val="2"/>
          <w:sz w:val="22"/>
          <w:szCs w:val="22"/>
        </w:rPr>
      </w:pPr>
      <w:r w:rsidRPr="00F85A31">
        <w:rPr>
          <w:rFonts w:ascii="Times New Roman" w:hAnsi="Times New Roman" w:cs="Times New Roman"/>
          <w:color w:val="auto"/>
          <w:kern w:val="2"/>
          <w:sz w:val="22"/>
          <w:szCs w:val="22"/>
        </w:rPr>
        <w:t>8. Wszelkie zmiany umowy wymagają formy pisemnej pod rygorem nieważności z zastrzeżeniem § 5 ust. 4 umowy.</w:t>
      </w:r>
    </w:p>
    <w:p w14:paraId="07AB5EC0" w14:textId="545EAEBC" w:rsidR="00B2345B" w:rsidRPr="00F85A31" w:rsidRDefault="00966B7D" w:rsidP="00B2345B">
      <w:pPr>
        <w:widowControl w:val="0"/>
        <w:jc w:val="both"/>
        <w:textAlignment w:val="auto"/>
        <w:rPr>
          <w:rFonts w:ascii="Times New Roman" w:hAnsi="Times New Roman" w:cs="Times New Roman"/>
          <w:color w:val="auto"/>
          <w:kern w:val="2"/>
          <w:sz w:val="22"/>
          <w:szCs w:val="22"/>
        </w:rPr>
      </w:pPr>
      <w:r w:rsidRPr="00F85A31">
        <w:rPr>
          <w:rFonts w:ascii="Times New Roman" w:hAnsi="Times New Roman" w:cs="Times New Roman"/>
          <w:color w:val="auto"/>
          <w:kern w:val="2"/>
          <w:sz w:val="22"/>
          <w:szCs w:val="22"/>
        </w:rPr>
        <w:t>9.</w:t>
      </w:r>
      <w:r w:rsidR="00B2345B" w:rsidRPr="00F85A31">
        <w:rPr>
          <w:rFonts w:ascii="Times New Roman" w:eastAsia="SimSun" w:hAnsi="Times New Roman" w:cs="Times New Roman"/>
          <w:color w:val="auto"/>
          <w:kern w:val="2"/>
          <w:sz w:val="22"/>
          <w:szCs w:val="22"/>
        </w:rPr>
        <w:t xml:space="preserve"> Umowa obowiązuje od dnia jej zawarcia przez Strony.</w:t>
      </w:r>
    </w:p>
    <w:p w14:paraId="0139A21F" w14:textId="74000F55" w:rsidR="00C124DC" w:rsidRPr="00F85A31" w:rsidRDefault="00B2345B" w:rsidP="00B2345B">
      <w:pPr>
        <w:widowControl w:val="0"/>
        <w:jc w:val="both"/>
        <w:textAlignment w:val="auto"/>
        <w:rPr>
          <w:rFonts w:ascii="Times New Roman" w:hAnsi="Times New Roman" w:cs="Times New Roman"/>
          <w:color w:val="auto"/>
          <w:kern w:val="2"/>
          <w:sz w:val="22"/>
          <w:szCs w:val="22"/>
        </w:rPr>
      </w:pPr>
      <w:r w:rsidRPr="00F85A31">
        <w:rPr>
          <w:rFonts w:ascii="Times New Roman" w:hAnsi="Times New Roman" w:cs="Times New Roman"/>
          <w:color w:val="auto"/>
          <w:kern w:val="2"/>
          <w:sz w:val="22"/>
          <w:szCs w:val="22"/>
        </w:rPr>
        <w:t xml:space="preserve">10. </w:t>
      </w:r>
      <w:r w:rsidR="00C124DC" w:rsidRPr="00F85A31">
        <w:rPr>
          <w:rFonts w:ascii="Times New Roman" w:eastAsia="SimSun" w:hAnsi="Times New Roman" w:cs="Times New Roman"/>
          <w:color w:val="auto"/>
          <w:kern w:val="2"/>
          <w:sz w:val="22"/>
          <w:szCs w:val="22"/>
        </w:rPr>
        <w:t>Integralną część umowy stanowią załączniki do umowy:</w:t>
      </w:r>
    </w:p>
    <w:p w14:paraId="510D9113" w14:textId="77777777" w:rsidR="00792D2D" w:rsidRPr="00F85A31" w:rsidRDefault="00102063" w:rsidP="00B722AF">
      <w:pPr>
        <w:widowControl w:val="0"/>
        <w:ind w:firstLine="360"/>
        <w:jc w:val="both"/>
        <w:textAlignment w:val="auto"/>
        <w:rPr>
          <w:rFonts w:ascii="Times New Roman" w:eastAsia="SimSun" w:hAnsi="Times New Roman" w:cs="Times New Roman"/>
          <w:color w:val="auto"/>
          <w:kern w:val="2"/>
          <w:sz w:val="22"/>
          <w:szCs w:val="22"/>
        </w:rPr>
      </w:pPr>
      <w:r w:rsidRPr="00F85A31">
        <w:rPr>
          <w:rFonts w:ascii="Times New Roman" w:eastAsia="SimSun" w:hAnsi="Times New Roman" w:cs="Times New Roman"/>
          <w:color w:val="auto"/>
          <w:kern w:val="2"/>
          <w:sz w:val="22"/>
          <w:szCs w:val="22"/>
        </w:rPr>
        <w:t>nr 1</w:t>
      </w:r>
      <w:r w:rsidR="00C124DC" w:rsidRPr="00F85A31">
        <w:rPr>
          <w:rFonts w:ascii="Times New Roman" w:eastAsia="SimSun" w:hAnsi="Times New Roman" w:cs="Times New Roman"/>
          <w:color w:val="auto"/>
          <w:kern w:val="2"/>
          <w:sz w:val="22"/>
          <w:szCs w:val="22"/>
        </w:rPr>
        <w:t xml:space="preserve"> – Opis przedmiotu </w:t>
      </w:r>
      <w:r w:rsidR="00AB1F31" w:rsidRPr="00F85A31">
        <w:rPr>
          <w:rFonts w:ascii="Times New Roman" w:eastAsia="SimSun" w:hAnsi="Times New Roman" w:cs="Times New Roman"/>
          <w:color w:val="auto"/>
          <w:kern w:val="2"/>
          <w:sz w:val="22"/>
          <w:szCs w:val="22"/>
        </w:rPr>
        <w:t>umowy</w:t>
      </w:r>
    </w:p>
    <w:p w14:paraId="68D25FCB" w14:textId="5485B024" w:rsidR="00102063" w:rsidRPr="00F85A31" w:rsidRDefault="002F214A" w:rsidP="00B722AF">
      <w:pPr>
        <w:widowControl w:val="0"/>
        <w:ind w:firstLine="360"/>
        <w:jc w:val="both"/>
        <w:textAlignment w:val="auto"/>
        <w:rPr>
          <w:rFonts w:ascii="Times New Roman" w:eastAsia="SimSun" w:hAnsi="Times New Roman" w:cs="Times New Roman"/>
          <w:color w:val="auto"/>
          <w:kern w:val="2"/>
          <w:sz w:val="22"/>
          <w:szCs w:val="22"/>
        </w:rPr>
      </w:pPr>
      <w:r w:rsidRPr="00F85A31">
        <w:rPr>
          <w:rFonts w:ascii="Times New Roman" w:eastAsia="SimSun" w:hAnsi="Times New Roman" w:cs="Times New Roman"/>
          <w:color w:val="auto"/>
          <w:kern w:val="2"/>
          <w:sz w:val="22"/>
          <w:szCs w:val="22"/>
        </w:rPr>
        <w:t>nr 2</w:t>
      </w:r>
      <w:r w:rsidR="00102063" w:rsidRPr="00F85A31">
        <w:rPr>
          <w:rFonts w:ascii="Times New Roman" w:eastAsia="SimSun" w:hAnsi="Times New Roman" w:cs="Times New Roman"/>
          <w:color w:val="auto"/>
          <w:kern w:val="2"/>
          <w:sz w:val="22"/>
          <w:szCs w:val="22"/>
        </w:rPr>
        <w:t xml:space="preserve"> – </w:t>
      </w:r>
      <w:r w:rsidR="000C5D6D" w:rsidRPr="00F85A31">
        <w:rPr>
          <w:rFonts w:ascii="Times New Roman" w:eastAsia="SimSun" w:hAnsi="Times New Roman" w:cs="Times New Roman"/>
          <w:color w:val="auto"/>
          <w:kern w:val="2"/>
          <w:sz w:val="22"/>
          <w:szCs w:val="22"/>
        </w:rPr>
        <w:t>O</w:t>
      </w:r>
      <w:r w:rsidRPr="00F85A31">
        <w:rPr>
          <w:rFonts w:ascii="Times New Roman" w:eastAsia="SimSun" w:hAnsi="Times New Roman" w:cs="Times New Roman"/>
          <w:color w:val="auto"/>
          <w:kern w:val="2"/>
          <w:sz w:val="22"/>
          <w:szCs w:val="22"/>
        </w:rPr>
        <w:t>ferta wykonawcy</w:t>
      </w:r>
      <w:r w:rsidR="00102063" w:rsidRPr="00F85A31">
        <w:rPr>
          <w:rFonts w:ascii="Times New Roman" w:eastAsia="SimSun" w:hAnsi="Times New Roman" w:cs="Times New Roman"/>
          <w:color w:val="auto"/>
          <w:kern w:val="2"/>
          <w:sz w:val="22"/>
          <w:szCs w:val="22"/>
        </w:rPr>
        <w:t xml:space="preserve"> </w:t>
      </w:r>
    </w:p>
    <w:p w14:paraId="7BED159A" w14:textId="45171EF7" w:rsidR="00AB1F31" w:rsidRPr="00F85A31" w:rsidRDefault="00AB1F31" w:rsidP="00C11214">
      <w:pPr>
        <w:widowControl w:val="0"/>
        <w:ind w:firstLine="360"/>
        <w:jc w:val="both"/>
        <w:textAlignment w:val="auto"/>
        <w:rPr>
          <w:rFonts w:ascii="Times New Roman" w:eastAsia="SimSun" w:hAnsi="Times New Roman" w:cs="Times New Roman"/>
          <w:color w:val="auto"/>
          <w:kern w:val="2"/>
          <w:sz w:val="22"/>
          <w:szCs w:val="22"/>
        </w:rPr>
      </w:pPr>
      <w:r w:rsidRPr="00F85A31">
        <w:rPr>
          <w:rFonts w:ascii="Times New Roman" w:eastAsia="SimSun" w:hAnsi="Times New Roman" w:cs="Times New Roman"/>
          <w:color w:val="auto"/>
          <w:kern w:val="2"/>
          <w:sz w:val="22"/>
          <w:szCs w:val="22"/>
        </w:rPr>
        <w:t xml:space="preserve">nr </w:t>
      </w:r>
      <w:r w:rsidR="002F214A" w:rsidRPr="00F85A31">
        <w:rPr>
          <w:rFonts w:ascii="Times New Roman" w:eastAsia="SimSun" w:hAnsi="Times New Roman" w:cs="Times New Roman"/>
          <w:color w:val="auto"/>
          <w:kern w:val="2"/>
          <w:sz w:val="22"/>
          <w:szCs w:val="22"/>
        </w:rPr>
        <w:t>3</w:t>
      </w:r>
      <w:r w:rsidR="00C11214" w:rsidRPr="00F85A31">
        <w:rPr>
          <w:rFonts w:ascii="Times New Roman" w:eastAsia="SimSun" w:hAnsi="Times New Roman" w:cs="Times New Roman"/>
          <w:color w:val="auto"/>
          <w:kern w:val="2"/>
          <w:sz w:val="22"/>
          <w:szCs w:val="22"/>
        </w:rPr>
        <w:t xml:space="preserve"> </w:t>
      </w:r>
      <w:r w:rsidRPr="00F85A31">
        <w:rPr>
          <w:rFonts w:ascii="Times New Roman" w:eastAsia="SimSun" w:hAnsi="Times New Roman" w:cs="Times New Roman"/>
          <w:color w:val="auto"/>
          <w:kern w:val="2"/>
          <w:sz w:val="22"/>
          <w:szCs w:val="22"/>
        </w:rPr>
        <w:t>– Klauzula informacyjna o przetwarzaniu danych osobowych RODO</w:t>
      </w:r>
    </w:p>
    <w:p w14:paraId="230BB87B" w14:textId="0393E0D9" w:rsidR="0020042F" w:rsidRPr="00F85A31" w:rsidRDefault="0020042F" w:rsidP="00C11214">
      <w:pPr>
        <w:widowControl w:val="0"/>
        <w:ind w:firstLine="360"/>
        <w:jc w:val="both"/>
        <w:textAlignment w:val="auto"/>
        <w:rPr>
          <w:rFonts w:ascii="Times New Roman" w:eastAsia="SimSun" w:hAnsi="Times New Roman" w:cs="Times New Roman"/>
          <w:color w:val="auto"/>
          <w:kern w:val="2"/>
          <w:sz w:val="22"/>
          <w:szCs w:val="22"/>
        </w:rPr>
      </w:pPr>
      <w:r w:rsidRPr="00F85A31">
        <w:rPr>
          <w:rFonts w:ascii="Times New Roman" w:eastAsia="SimSun" w:hAnsi="Times New Roman" w:cs="Times New Roman"/>
          <w:color w:val="auto"/>
          <w:kern w:val="2"/>
          <w:sz w:val="22"/>
          <w:szCs w:val="22"/>
        </w:rPr>
        <w:t>nr 4 - Oświadczenie</w:t>
      </w:r>
    </w:p>
    <w:p w14:paraId="7E4F089A" w14:textId="6D48917C" w:rsidR="00C124DC" w:rsidRPr="00F85A31" w:rsidRDefault="00C124DC" w:rsidP="00C124DC">
      <w:pPr>
        <w:tabs>
          <w:tab w:val="left" w:pos="-2410"/>
        </w:tabs>
        <w:rPr>
          <w:rFonts w:ascii="Times New Roman" w:hAnsi="Times New Roman" w:cs="Times New Roman"/>
          <w:color w:val="auto"/>
          <w:kern w:val="2"/>
          <w:sz w:val="22"/>
          <w:szCs w:val="22"/>
        </w:rPr>
      </w:pPr>
      <w:r w:rsidRPr="00F85A31">
        <w:rPr>
          <w:rFonts w:ascii="Times New Roman" w:hAnsi="Times New Roman" w:cs="Times New Roman"/>
          <w:color w:val="auto"/>
          <w:kern w:val="2"/>
          <w:sz w:val="22"/>
          <w:szCs w:val="22"/>
        </w:rPr>
        <w:tab/>
      </w:r>
      <w:r w:rsidRPr="00F85A31">
        <w:rPr>
          <w:rFonts w:ascii="Times New Roman" w:hAnsi="Times New Roman" w:cs="Times New Roman"/>
          <w:color w:val="auto"/>
          <w:kern w:val="2"/>
          <w:sz w:val="22"/>
          <w:szCs w:val="22"/>
        </w:rPr>
        <w:tab/>
      </w:r>
    </w:p>
    <w:p w14:paraId="298B06F2" w14:textId="5767CF13" w:rsidR="008841A1" w:rsidRPr="00F85A31" w:rsidRDefault="008841A1" w:rsidP="008118BE">
      <w:pPr>
        <w:tabs>
          <w:tab w:val="left" w:pos="-2410"/>
        </w:tabs>
        <w:spacing w:line="276" w:lineRule="auto"/>
        <w:ind w:left="426" w:hanging="426"/>
        <w:rPr>
          <w:rFonts w:ascii="Times New Roman" w:hAnsi="Times New Roman" w:cs="Times New Roman"/>
          <w:b/>
          <w:sz w:val="22"/>
          <w:szCs w:val="22"/>
        </w:rPr>
      </w:pPr>
      <w:r w:rsidRPr="00F85A31">
        <w:rPr>
          <w:rFonts w:ascii="Times New Roman" w:hAnsi="Times New Roman" w:cs="Times New Roman"/>
          <w:sz w:val="22"/>
          <w:szCs w:val="22"/>
        </w:rPr>
        <w:tab/>
      </w:r>
      <w:r w:rsidRPr="00F85A31">
        <w:rPr>
          <w:rFonts w:ascii="Times New Roman" w:hAnsi="Times New Roman" w:cs="Times New Roman"/>
          <w:b/>
          <w:sz w:val="22"/>
          <w:szCs w:val="22"/>
        </w:rPr>
        <w:t xml:space="preserve">ZAMAWIAJĄCY </w:t>
      </w:r>
      <w:r w:rsidRPr="00F85A31">
        <w:rPr>
          <w:rFonts w:ascii="Times New Roman" w:hAnsi="Times New Roman" w:cs="Times New Roman"/>
          <w:b/>
          <w:sz w:val="22"/>
          <w:szCs w:val="22"/>
        </w:rPr>
        <w:tab/>
      </w:r>
      <w:r w:rsidRPr="00F85A31">
        <w:rPr>
          <w:rFonts w:ascii="Times New Roman" w:hAnsi="Times New Roman" w:cs="Times New Roman"/>
          <w:b/>
          <w:sz w:val="22"/>
          <w:szCs w:val="22"/>
        </w:rPr>
        <w:tab/>
      </w:r>
      <w:r w:rsidRPr="00F85A31">
        <w:rPr>
          <w:rFonts w:ascii="Times New Roman" w:hAnsi="Times New Roman" w:cs="Times New Roman"/>
          <w:b/>
          <w:sz w:val="22"/>
          <w:szCs w:val="22"/>
        </w:rPr>
        <w:tab/>
      </w:r>
      <w:r w:rsidRPr="00F85A31">
        <w:rPr>
          <w:rFonts w:ascii="Times New Roman" w:hAnsi="Times New Roman" w:cs="Times New Roman"/>
          <w:b/>
          <w:sz w:val="22"/>
          <w:szCs w:val="22"/>
        </w:rPr>
        <w:tab/>
      </w:r>
      <w:r w:rsidRPr="00F85A31">
        <w:rPr>
          <w:rFonts w:ascii="Times New Roman" w:hAnsi="Times New Roman" w:cs="Times New Roman"/>
          <w:b/>
          <w:sz w:val="22"/>
          <w:szCs w:val="22"/>
        </w:rPr>
        <w:tab/>
      </w:r>
      <w:r w:rsidR="003C5858" w:rsidRPr="00F85A31">
        <w:rPr>
          <w:rFonts w:ascii="Times New Roman" w:hAnsi="Times New Roman" w:cs="Times New Roman"/>
          <w:b/>
          <w:sz w:val="22"/>
          <w:szCs w:val="22"/>
        </w:rPr>
        <w:tab/>
      </w:r>
      <w:r w:rsidR="003C5858" w:rsidRPr="00F85A31">
        <w:rPr>
          <w:rFonts w:ascii="Times New Roman" w:hAnsi="Times New Roman" w:cs="Times New Roman"/>
          <w:b/>
          <w:sz w:val="22"/>
          <w:szCs w:val="22"/>
        </w:rPr>
        <w:tab/>
      </w:r>
      <w:r w:rsidRPr="00F85A31">
        <w:rPr>
          <w:rFonts w:ascii="Times New Roman" w:hAnsi="Times New Roman" w:cs="Times New Roman"/>
          <w:b/>
          <w:sz w:val="22"/>
          <w:szCs w:val="22"/>
        </w:rPr>
        <w:t>WYKONAWCA</w:t>
      </w:r>
    </w:p>
    <w:p w14:paraId="7B08040F" w14:textId="62061945" w:rsidR="003C5858" w:rsidRPr="00F85A31" w:rsidRDefault="003C5858" w:rsidP="008118BE">
      <w:pPr>
        <w:tabs>
          <w:tab w:val="left" w:pos="-2410"/>
        </w:tabs>
        <w:spacing w:line="276" w:lineRule="auto"/>
        <w:ind w:left="426" w:hanging="426"/>
        <w:rPr>
          <w:rFonts w:ascii="Times New Roman" w:hAnsi="Times New Roman" w:cs="Times New Roman"/>
          <w:b/>
          <w:sz w:val="22"/>
          <w:szCs w:val="22"/>
        </w:rPr>
      </w:pPr>
    </w:p>
    <w:p w14:paraId="1F045292" w14:textId="19E34856" w:rsidR="00193184" w:rsidRPr="00F85A31" w:rsidRDefault="00193184" w:rsidP="008118BE">
      <w:pPr>
        <w:tabs>
          <w:tab w:val="left" w:pos="-2410"/>
        </w:tabs>
        <w:spacing w:line="276" w:lineRule="auto"/>
        <w:ind w:left="426" w:hanging="426"/>
        <w:rPr>
          <w:rFonts w:ascii="Times New Roman" w:hAnsi="Times New Roman" w:cs="Times New Roman"/>
          <w:b/>
          <w:sz w:val="22"/>
          <w:szCs w:val="22"/>
        </w:rPr>
      </w:pPr>
    </w:p>
    <w:p w14:paraId="3F5AC277" w14:textId="77777777" w:rsidR="00644460" w:rsidRPr="00F85A31" w:rsidRDefault="00644460" w:rsidP="008118BE">
      <w:pPr>
        <w:tabs>
          <w:tab w:val="left" w:pos="-2410"/>
        </w:tabs>
        <w:spacing w:line="276" w:lineRule="auto"/>
        <w:ind w:left="426" w:hanging="426"/>
        <w:rPr>
          <w:rFonts w:ascii="Times New Roman" w:hAnsi="Times New Roman" w:cs="Times New Roman"/>
          <w:b/>
          <w:sz w:val="22"/>
          <w:szCs w:val="22"/>
        </w:rPr>
      </w:pPr>
    </w:p>
    <w:p w14:paraId="6B133D29" w14:textId="6AADF904" w:rsidR="003C5858" w:rsidRPr="00F85A31" w:rsidRDefault="003C5858" w:rsidP="008118BE">
      <w:pPr>
        <w:tabs>
          <w:tab w:val="left" w:pos="-2410"/>
        </w:tabs>
        <w:spacing w:line="276" w:lineRule="auto"/>
        <w:ind w:left="426" w:hanging="426"/>
        <w:rPr>
          <w:rFonts w:ascii="Times New Roman" w:hAnsi="Times New Roman" w:cs="Times New Roman"/>
          <w:b/>
          <w:sz w:val="22"/>
          <w:szCs w:val="22"/>
        </w:rPr>
      </w:pPr>
      <w:r w:rsidRPr="00F85A31">
        <w:rPr>
          <w:rFonts w:ascii="Times New Roman" w:hAnsi="Times New Roman" w:cs="Times New Roman"/>
          <w:b/>
          <w:sz w:val="22"/>
          <w:szCs w:val="22"/>
        </w:rPr>
        <w:t>…………………………………..</w:t>
      </w:r>
      <w:r w:rsidRPr="00F85A31">
        <w:rPr>
          <w:rFonts w:ascii="Times New Roman" w:hAnsi="Times New Roman" w:cs="Times New Roman"/>
          <w:b/>
          <w:sz w:val="22"/>
          <w:szCs w:val="22"/>
        </w:rPr>
        <w:tab/>
      </w:r>
      <w:r w:rsidRPr="00F85A31">
        <w:rPr>
          <w:rFonts w:ascii="Times New Roman" w:hAnsi="Times New Roman" w:cs="Times New Roman"/>
          <w:b/>
          <w:sz w:val="22"/>
          <w:szCs w:val="22"/>
        </w:rPr>
        <w:tab/>
      </w:r>
      <w:r w:rsidRPr="00F85A31">
        <w:rPr>
          <w:rFonts w:ascii="Times New Roman" w:hAnsi="Times New Roman" w:cs="Times New Roman"/>
          <w:b/>
          <w:sz w:val="22"/>
          <w:szCs w:val="22"/>
        </w:rPr>
        <w:tab/>
        <w:t>……………………………………….</w:t>
      </w:r>
    </w:p>
    <w:p w14:paraId="27DBE76A" w14:textId="77777777" w:rsidR="00102063" w:rsidRPr="00F85A31" w:rsidRDefault="00102063" w:rsidP="00EF4DE7">
      <w:pPr>
        <w:tabs>
          <w:tab w:val="left" w:pos="-2410"/>
        </w:tabs>
        <w:suppressAutoHyphens w:val="0"/>
        <w:textAlignment w:val="auto"/>
        <w:rPr>
          <w:rFonts w:ascii="Times New Roman" w:eastAsiaTheme="minorHAnsi" w:hAnsi="Times New Roman" w:cs="Times New Roman"/>
          <w:b/>
          <w:color w:val="auto"/>
          <w:kern w:val="0"/>
          <w:sz w:val="22"/>
          <w:szCs w:val="22"/>
          <w:lang w:eastAsia="en-US" w:bidi="ar-SA"/>
        </w:rPr>
      </w:pPr>
    </w:p>
    <w:p w14:paraId="661758F7" w14:textId="77777777" w:rsidR="003E16DB" w:rsidRPr="00F85A31" w:rsidRDefault="003E16DB" w:rsidP="00EF4DE7">
      <w:pPr>
        <w:tabs>
          <w:tab w:val="left" w:pos="-2410"/>
        </w:tabs>
        <w:suppressAutoHyphens w:val="0"/>
        <w:textAlignment w:val="auto"/>
        <w:rPr>
          <w:rFonts w:ascii="Times New Roman" w:eastAsiaTheme="minorHAnsi" w:hAnsi="Times New Roman" w:cs="Times New Roman"/>
          <w:b/>
          <w:color w:val="auto"/>
          <w:kern w:val="0"/>
          <w:sz w:val="22"/>
          <w:szCs w:val="22"/>
          <w:lang w:eastAsia="en-US" w:bidi="ar-SA"/>
        </w:rPr>
      </w:pPr>
    </w:p>
    <w:p w14:paraId="73BB2145" w14:textId="77777777" w:rsidR="003E16DB" w:rsidRPr="00F85A31" w:rsidRDefault="003E16DB" w:rsidP="00EF4DE7">
      <w:pPr>
        <w:tabs>
          <w:tab w:val="left" w:pos="-2410"/>
        </w:tabs>
        <w:suppressAutoHyphens w:val="0"/>
        <w:textAlignment w:val="auto"/>
        <w:rPr>
          <w:rFonts w:ascii="Times New Roman" w:eastAsiaTheme="minorHAnsi" w:hAnsi="Times New Roman" w:cs="Times New Roman"/>
          <w:b/>
          <w:color w:val="auto"/>
          <w:kern w:val="0"/>
          <w:sz w:val="22"/>
          <w:szCs w:val="22"/>
          <w:lang w:eastAsia="en-US" w:bidi="ar-SA"/>
        </w:rPr>
      </w:pPr>
    </w:p>
    <w:p w14:paraId="0E4FA69C" w14:textId="77777777" w:rsidR="003E16DB" w:rsidRPr="00F85A31" w:rsidRDefault="003E16DB" w:rsidP="00EF4DE7">
      <w:pPr>
        <w:tabs>
          <w:tab w:val="left" w:pos="-2410"/>
        </w:tabs>
        <w:suppressAutoHyphens w:val="0"/>
        <w:textAlignment w:val="auto"/>
        <w:rPr>
          <w:rFonts w:ascii="Times New Roman" w:eastAsiaTheme="minorHAnsi" w:hAnsi="Times New Roman" w:cs="Times New Roman"/>
          <w:b/>
          <w:color w:val="auto"/>
          <w:kern w:val="0"/>
          <w:sz w:val="22"/>
          <w:szCs w:val="22"/>
          <w:lang w:eastAsia="en-US" w:bidi="ar-SA"/>
        </w:rPr>
      </w:pPr>
    </w:p>
    <w:p w14:paraId="36541C71" w14:textId="77777777" w:rsidR="003E16DB" w:rsidRPr="00F85A31" w:rsidRDefault="003E16DB" w:rsidP="00EF4DE7">
      <w:pPr>
        <w:tabs>
          <w:tab w:val="left" w:pos="-2410"/>
        </w:tabs>
        <w:suppressAutoHyphens w:val="0"/>
        <w:textAlignment w:val="auto"/>
        <w:rPr>
          <w:rFonts w:ascii="Times New Roman" w:eastAsiaTheme="minorHAnsi" w:hAnsi="Times New Roman" w:cs="Times New Roman"/>
          <w:b/>
          <w:color w:val="auto"/>
          <w:kern w:val="0"/>
          <w:sz w:val="22"/>
          <w:szCs w:val="22"/>
          <w:lang w:eastAsia="en-US" w:bidi="ar-SA"/>
        </w:rPr>
      </w:pPr>
    </w:p>
    <w:p w14:paraId="062457F8" w14:textId="77777777" w:rsidR="003E16DB" w:rsidRPr="00F85A31" w:rsidRDefault="003E16DB" w:rsidP="00EF4DE7">
      <w:pPr>
        <w:tabs>
          <w:tab w:val="left" w:pos="-2410"/>
        </w:tabs>
        <w:suppressAutoHyphens w:val="0"/>
        <w:textAlignment w:val="auto"/>
        <w:rPr>
          <w:rFonts w:ascii="Times New Roman" w:eastAsiaTheme="minorHAnsi" w:hAnsi="Times New Roman" w:cs="Times New Roman"/>
          <w:b/>
          <w:color w:val="auto"/>
          <w:kern w:val="0"/>
          <w:sz w:val="22"/>
          <w:szCs w:val="22"/>
          <w:lang w:eastAsia="en-US" w:bidi="ar-SA"/>
        </w:rPr>
      </w:pPr>
    </w:p>
    <w:p w14:paraId="723BD16F" w14:textId="77777777" w:rsidR="003E16DB" w:rsidRPr="00F85A31" w:rsidRDefault="003E16DB" w:rsidP="00EF4DE7">
      <w:pPr>
        <w:tabs>
          <w:tab w:val="left" w:pos="-2410"/>
        </w:tabs>
        <w:suppressAutoHyphens w:val="0"/>
        <w:textAlignment w:val="auto"/>
        <w:rPr>
          <w:rFonts w:ascii="Times New Roman" w:eastAsiaTheme="minorHAnsi" w:hAnsi="Times New Roman" w:cs="Times New Roman"/>
          <w:b/>
          <w:color w:val="auto"/>
          <w:kern w:val="0"/>
          <w:sz w:val="22"/>
          <w:szCs w:val="22"/>
          <w:lang w:eastAsia="en-US" w:bidi="ar-SA"/>
        </w:rPr>
      </w:pPr>
    </w:p>
    <w:p w14:paraId="21C25BFC" w14:textId="77777777" w:rsidR="003E16DB" w:rsidRPr="00F85A31" w:rsidRDefault="003E16DB" w:rsidP="00EF4DE7">
      <w:pPr>
        <w:tabs>
          <w:tab w:val="left" w:pos="-2410"/>
        </w:tabs>
        <w:suppressAutoHyphens w:val="0"/>
        <w:textAlignment w:val="auto"/>
        <w:rPr>
          <w:rFonts w:ascii="Times New Roman" w:eastAsiaTheme="minorHAnsi" w:hAnsi="Times New Roman" w:cs="Times New Roman"/>
          <w:b/>
          <w:color w:val="auto"/>
          <w:kern w:val="0"/>
          <w:sz w:val="22"/>
          <w:szCs w:val="22"/>
          <w:lang w:eastAsia="en-US" w:bidi="ar-SA"/>
        </w:rPr>
      </w:pPr>
    </w:p>
    <w:p w14:paraId="61397ECB" w14:textId="77777777" w:rsidR="003E16DB" w:rsidRPr="00F85A31" w:rsidRDefault="003E16DB" w:rsidP="00EF4DE7">
      <w:pPr>
        <w:tabs>
          <w:tab w:val="left" w:pos="-2410"/>
        </w:tabs>
        <w:suppressAutoHyphens w:val="0"/>
        <w:textAlignment w:val="auto"/>
        <w:rPr>
          <w:rFonts w:ascii="Times New Roman" w:eastAsiaTheme="minorHAnsi" w:hAnsi="Times New Roman" w:cs="Times New Roman"/>
          <w:b/>
          <w:color w:val="auto"/>
          <w:kern w:val="0"/>
          <w:sz w:val="22"/>
          <w:szCs w:val="22"/>
          <w:lang w:eastAsia="en-US" w:bidi="ar-SA"/>
        </w:rPr>
      </w:pPr>
    </w:p>
    <w:p w14:paraId="336826F4" w14:textId="77777777" w:rsidR="003E16DB" w:rsidRPr="00F85A31" w:rsidRDefault="003E16DB" w:rsidP="00EF4DE7">
      <w:pPr>
        <w:tabs>
          <w:tab w:val="left" w:pos="-2410"/>
        </w:tabs>
        <w:suppressAutoHyphens w:val="0"/>
        <w:textAlignment w:val="auto"/>
        <w:rPr>
          <w:rFonts w:ascii="Times New Roman" w:eastAsiaTheme="minorHAnsi" w:hAnsi="Times New Roman" w:cs="Times New Roman"/>
          <w:b/>
          <w:color w:val="auto"/>
          <w:kern w:val="0"/>
          <w:sz w:val="22"/>
          <w:szCs w:val="22"/>
          <w:lang w:eastAsia="en-US" w:bidi="ar-SA"/>
        </w:rPr>
      </w:pPr>
    </w:p>
    <w:p w14:paraId="6C241E0B" w14:textId="77777777" w:rsidR="003E16DB" w:rsidRPr="00F85A31" w:rsidRDefault="003E16DB" w:rsidP="00EF4DE7">
      <w:pPr>
        <w:tabs>
          <w:tab w:val="left" w:pos="-2410"/>
        </w:tabs>
        <w:suppressAutoHyphens w:val="0"/>
        <w:textAlignment w:val="auto"/>
        <w:rPr>
          <w:rFonts w:ascii="Times New Roman" w:eastAsiaTheme="minorHAnsi" w:hAnsi="Times New Roman" w:cs="Times New Roman"/>
          <w:b/>
          <w:color w:val="auto"/>
          <w:kern w:val="0"/>
          <w:sz w:val="22"/>
          <w:szCs w:val="22"/>
          <w:lang w:eastAsia="en-US" w:bidi="ar-SA"/>
        </w:rPr>
      </w:pPr>
    </w:p>
    <w:p w14:paraId="0EE8A529" w14:textId="77777777" w:rsidR="003E16DB" w:rsidRPr="00F85A31" w:rsidRDefault="003E16DB" w:rsidP="00EF4DE7">
      <w:pPr>
        <w:tabs>
          <w:tab w:val="left" w:pos="-2410"/>
        </w:tabs>
        <w:suppressAutoHyphens w:val="0"/>
        <w:textAlignment w:val="auto"/>
        <w:rPr>
          <w:rFonts w:ascii="Times New Roman" w:eastAsiaTheme="minorHAnsi" w:hAnsi="Times New Roman" w:cs="Times New Roman"/>
          <w:b/>
          <w:color w:val="auto"/>
          <w:kern w:val="0"/>
          <w:sz w:val="22"/>
          <w:szCs w:val="22"/>
          <w:lang w:eastAsia="en-US" w:bidi="ar-SA"/>
        </w:rPr>
      </w:pPr>
    </w:p>
    <w:p w14:paraId="4DA67CE2" w14:textId="77777777" w:rsidR="003E16DB" w:rsidRPr="00F85A31" w:rsidRDefault="003E16DB" w:rsidP="00EF4DE7">
      <w:pPr>
        <w:tabs>
          <w:tab w:val="left" w:pos="-2410"/>
        </w:tabs>
        <w:suppressAutoHyphens w:val="0"/>
        <w:textAlignment w:val="auto"/>
        <w:rPr>
          <w:rFonts w:ascii="Times New Roman" w:eastAsiaTheme="minorHAnsi" w:hAnsi="Times New Roman" w:cs="Times New Roman"/>
          <w:b/>
          <w:color w:val="auto"/>
          <w:kern w:val="0"/>
          <w:sz w:val="22"/>
          <w:szCs w:val="22"/>
          <w:lang w:eastAsia="en-US" w:bidi="ar-SA"/>
        </w:rPr>
      </w:pPr>
    </w:p>
    <w:p w14:paraId="4FD8E33F" w14:textId="77777777" w:rsidR="003E16DB" w:rsidRPr="00F85A31" w:rsidRDefault="003E16DB" w:rsidP="00EF4DE7">
      <w:pPr>
        <w:tabs>
          <w:tab w:val="left" w:pos="-2410"/>
        </w:tabs>
        <w:suppressAutoHyphens w:val="0"/>
        <w:textAlignment w:val="auto"/>
        <w:rPr>
          <w:rFonts w:ascii="Times New Roman" w:eastAsiaTheme="minorHAnsi" w:hAnsi="Times New Roman" w:cs="Times New Roman"/>
          <w:b/>
          <w:color w:val="auto"/>
          <w:kern w:val="0"/>
          <w:sz w:val="22"/>
          <w:szCs w:val="22"/>
          <w:lang w:eastAsia="en-US" w:bidi="ar-SA"/>
        </w:rPr>
      </w:pPr>
    </w:p>
    <w:p w14:paraId="72188BF8" w14:textId="77777777" w:rsidR="003E16DB" w:rsidRPr="00F85A31" w:rsidRDefault="003E16DB" w:rsidP="00EF4DE7">
      <w:pPr>
        <w:tabs>
          <w:tab w:val="left" w:pos="-2410"/>
        </w:tabs>
        <w:suppressAutoHyphens w:val="0"/>
        <w:textAlignment w:val="auto"/>
        <w:rPr>
          <w:rFonts w:ascii="Times New Roman" w:eastAsiaTheme="minorHAnsi" w:hAnsi="Times New Roman" w:cs="Times New Roman"/>
          <w:b/>
          <w:color w:val="auto"/>
          <w:kern w:val="0"/>
          <w:sz w:val="22"/>
          <w:szCs w:val="22"/>
          <w:lang w:eastAsia="en-US" w:bidi="ar-SA"/>
        </w:rPr>
      </w:pPr>
    </w:p>
    <w:p w14:paraId="54B15A1D" w14:textId="6BADC5F1" w:rsidR="003E16DB" w:rsidRDefault="003E16DB" w:rsidP="00EF4DE7">
      <w:pPr>
        <w:tabs>
          <w:tab w:val="left" w:pos="-2410"/>
        </w:tabs>
        <w:suppressAutoHyphens w:val="0"/>
        <w:textAlignment w:val="auto"/>
        <w:rPr>
          <w:rFonts w:ascii="Times New Roman" w:eastAsiaTheme="minorHAnsi" w:hAnsi="Times New Roman" w:cs="Times New Roman"/>
          <w:b/>
          <w:color w:val="auto"/>
          <w:kern w:val="0"/>
          <w:sz w:val="22"/>
          <w:szCs w:val="22"/>
          <w:lang w:eastAsia="en-US" w:bidi="ar-SA"/>
        </w:rPr>
      </w:pPr>
    </w:p>
    <w:p w14:paraId="048FB174" w14:textId="77777777" w:rsidR="00AE3E42" w:rsidRPr="00F85A31" w:rsidRDefault="00AE3E42" w:rsidP="00EF4DE7">
      <w:pPr>
        <w:tabs>
          <w:tab w:val="left" w:pos="-2410"/>
        </w:tabs>
        <w:suppressAutoHyphens w:val="0"/>
        <w:textAlignment w:val="auto"/>
        <w:rPr>
          <w:rFonts w:ascii="Times New Roman" w:eastAsiaTheme="minorHAnsi" w:hAnsi="Times New Roman" w:cs="Times New Roman"/>
          <w:b/>
          <w:color w:val="auto"/>
          <w:kern w:val="0"/>
          <w:sz w:val="22"/>
          <w:szCs w:val="22"/>
          <w:lang w:eastAsia="en-US" w:bidi="ar-SA"/>
        </w:rPr>
      </w:pPr>
    </w:p>
    <w:p w14:paraId="1651FC31" w14:textId="77777777" w:rsidR="003E16DB" w:rsidRPr="00F85A31" w:rsidRDefault="003E16DB" w:rsidP="00EF4DE7">
      <w:pPr>
        <w:tabs>
          <w:tab w:val="left" w:pos="-2410"/>
        </w:tabs>
        <w:suppressAutoHyphens w:val="0"/>
        <w:textAlignment w:val="auto"/>
        <w:rPr>
          <w:rFonts w:ascii="Times New Roman" w:eastAsiaTheme="minorHAnsi" w:hAnsi="Times New Roman" w:cs="Times New Roman"/>
          <w:b/>
          <w:color w:val="auto"/>
          <w:kern w:val="0"/>
          <w:sz w:val="22"/>
          <w:szCs w:val="22"/>
          <w:lang w:eastAsia="en-US" w:bidi="ar-SA"/>
        </w:rPr>
      </w:pPr>
    </w:p>
    <w:p w14:paraId="7D3E2705" w14:textId="77777777" w:rsidR="003E16DB" w:rsidRPr="00F85A31" w:rsidRDefault="003E16DB" w:rsidP="00EF4DE7">
      <w:pPr>
        <w:tabs>
          <w:tab w:val="left" w:pos="-2410"/>
        </w:tabs>
        <w:suppressAutoHyphens w:val="0"/>
        <w:textAlignment w:val="auto"/>
        <w:rPr>
          <w:rFonts w:ascii="Times New Roman" w:eastAsiaTheme="minorHAnsi" w:hAnsi="Times New Roman" w:cs="Times New Roman"/>
          <w:b/>
          <w:color w:val="auto"/>
          <w:kern w:val="0"/>
          <w:sz w:val="22"/>
          <w:szCs w:val="22"/>
          <w:lang w:eastAsia="en-US" w:bidi="ar-SA"/>
        </w:rPr>
      </w:pPr>
    </w:p>
    <w:p w14:paraId="4BFB86F0" w14:textId="77777777" w:rsidR="003E16DB" w:rsidRPr="00F85A31" w:rsidRDefault="003E16DB" w:rsidP="00EF4DE7">
      <w:pPr>
        <w:tabs>
          <w:tab w:val="left" w:pos="-2410"/>
        </w:tabs>
        <w:suppressAutoHyphens w:val="0"/>
        <w:textAlignment w:val="auto"/>
        <w:rPr>
          <w:rFonts w:ascii="Times New Roman" w:eastAsiaTheme="minorHAnsi" w:hAnsi="Times New Roman" w:cs="Times New Roman"/>
          <w:b/>
          <w:color w:val="auto"/>
          <w:kern w:val="0"/>
          <w:sz w:val="22"/>
          <w:szCs w:val="22"/>
          <w:lang w:eastAsia="en-US" w:bidi="ar-SA"/>
        </w:rPr>
      </w:pPr>
    </w:p>
    <w:p w14:paraId="560D73D0" w14:textId="6F1E0F37" w:rsidR="0020042F" w:rsidRPr="00AE3E42" w:rsidRDefault="0091319E" w:rsidP="0020042F">
      <w:pPr>
        <w:suppressAutoHyphens w:val="0"/>
        <w:ind w:left="6372" w:firstLine="708"/>
        <w:jc w:val="center"/>
        <w:rPr>
          <w:rFonts w:ascii="Times New Roman" w:hAnsi="Times New Roman" w:cs="Times New Roman"/>
          <w:b/>
          <w:szCs w:val="20"/>
          <w:lang w:val="de-DE" w:eastAsia="pl-PL"/>
        </w:rPr>
      </w:pPr>
      <w:r w:rsidRPr="00AE3E42">
        <w:rPr>
          <w:rFonts w:ascii="Times New Roman" w:hAnsi="Times New Roman" w:cs="Times New Roman"/>
          <w:b/>
          <w:szCs w:val="20"/>
          <w:lang w:eastAsia="pl-PL"/>
        </w:rPr>
        <w:lastRenderedPageBreak/>
        <w:t>Z</w:t>
      </w:r>
      <w:r w:rsidR="0020042F" w:rsidRPr="00AE3E42">
        <w:rPr>
          <w:rFonts w:ascii="Times New Roman" w:hAnsi="Times New Roman" w:cs="Times New Roman"/>
          <w:b/>
          <w:szCs w:val="20"/>
          <w:lang w:eastAsia="pl-PL"/>
        </w:rPr>
        <w:t xml:space="preserve">ałącznik nr 3 </w:t>
      </w:r>
    </w:p>
    <w:p w14:paraId="5D20C68E" w14:textId="77777777" w:rsidR="0020042F" w:rsidRPr="00AE3E42" w:rsidRDefault="0020042F" w:rsidP="0020042F">
      <w:pPr>
        <w:suppressAutoHyphens w:val="0"/>
        <w:ind w:left="6381" w:firstLine="709"/>
        <w:rPr>
          <w:rFonts w:ascii="Times New Roman" w:hAnsi="Times New Roman" w:cs="Times New Roman"/>
          <w:szCs w:val="20"/>
          <w:lang w:eastAsia="pl-PL"/>
        </w:rPr>
      </w:pPr>
    </w:p>
    <w:p w14:paraId="4D6E272D" w14:textId="77777777" w:rsidR="0020042F" w:rsidRPr="00AE3E42" w:rsidRDefault="0020042F" w:rsidP="0020042F">
      <w:pPr>
        <w:autoSpaceDE w:val="0"/>
        <w:autoSpaceDN w:val="0"/>
        <w:ind w:left="567"/>
        <w:contextualSpacing/>
        <w:jc w:val="center"/>
        <w:rPr>
          <w:rFonts w:ascii="Times New Roman" w:hAnsi="Times New Roman" w:cs="Times New Roman"/>
          <w:b/>
          <w:szCs w:val="20"/>
        </w:rPr>
      </w:pPr>
      <w:r w:rsidRPr="00AE3E42">
        <w:rPr>
          <w:rFonts w:ascii="Times New Roman" w:hAnsi="Times New Roman" w:cs="Times New Roman"/>
          <w:b/>
          <w:szCs w:val="20"/>
        </w:rPr>
        <w:t>KLAUZULA INFORMACYJNA Z ART. 13 RODO:</w:t>
      </w:r>
    </w:p>
    <w:p w14:paraId="15E1D147" w14:textId="77777777" w:rsidR="0020042F" w:rsidRPr="00AE3E42" w:rsidRDefault="0020042F" w:rsidP="0020042F">
      <w:pPr>
        <w:suppressAutoHyphens w:val="0"/>
        <w:ind w:left="9" w:right="9"/>
        <w:jc w:val="both"/>
        <w:rPr>
          <w:rFonts w:ascii="Times New Roman" w:hAnsi="Times New Roman" w:cs="Times New Roman"/>
          <w:szCs w:val="20"/>
          <w:lang w:eastAsia="pl-PL"/>
        </w:rPr>
      </w:pPr>
    </w:p>
    <w:p w14:paraId="132641CD" w14:textId="77777777" w:rsidR="0020042F" w:rsidRPr="00AE3E42" w:rsidRDefault="0020042F" w:rsidP="0020042F">
      <w:pPr>
        <w:autoSpaceDE w:val="0"/>
        <w:jc w:val="both"/>
        <w:rPr>
          <w:rFonts w:ascii="Times New Roman" w:hAnsi="Times New Roman" w:cs="Times New Roman"/>
          <w:szCs w:val="20"/>
          <w:lang w:eastAsia="pl-PL"/>
        </w:rPr>
      </w:pPr>
      <w:r w:rsidRPr="00AE3E42">
        <w:rPr>
          <w:rFonts w:ascii="Times New Roman" w:hAnsi="Times New Roman" w:cs="Times New Roman"/>
          <w:szCs w:val="20"/>
        </w:rPr>
        <w:t>Zgodnie z art. 13 ust. 1 i 2 rozporządzenia Parlamentu Europejskiego i Rady (UE) 2016/679 z dnia 27 kwietnia 2016 r. w sprawie ochrony osób fizycznych w związku z przetwarzaniem danych osobowych i w sprawie swobodnego przepływu takich danych oraz uchylenia dyrektywy 95/46/WE</w:t>
      </w:r>
      <w:r w:rsidRPr="00AE3E42">
        <w:rPr>
          <w:rFonts w:ascii="Times New Roman" w:hAnsi="Times New Roman" w:cs="Times New Roman"/>
          <w:szCs w:val="20"/>
          <w:lang w:eastAsia="pl-PL"/>
        </w:rPr>
        <w:t xml:space="preserve"> (</w:t>
      </w:r>
      <w:r w:rsidRPr="00AE3E42">
        <w:rPr>
          <w:rFonts w:ascii="Times New Roman" w:hAnsi="Times New Roman" w:cs="Times New Roman"/>
          <w:szCs w:val="20"/>
        </w:rPr>
        <w:t>ogólne rozporządzenie o ochronie danych; Dz. Urz. UE L z 2016 r. Nr 119, str. 1 ze zm.) zwanym dalej „RODO”,</w:t>
      </w:r>
      <w:r w:rsidRPr="00AE3E42">
        <w:rPr>
          <w:rFonts w:ascii="Times New Roman" w:hAnsi="Times New Roman" w:cs="Times New Roman"/>
          <w:szCs w:val="20"/>
          <w:lang w:eastAsia="pl-PL"/>
        </w:rPr>
        <w:t xml:space="preserve"> informujemy, że:</w:t>
      </w:r>
    </w:p>
    <w:p w14:paraId="3DB70102" w14:textId="77777777" w:rsidR="0020042F" w:rsidRPr="00AE3E42" w:rsidRDefault="0020042F" w:rsidP="0020042F">
      <w:pPr>
        <w:tabs>
          <w:tab w:val="num" w:pos="567"/>
        </w:tabs>
        <w:suppressAutoHyphens w:val="0"/>
        <w:autoSpaceDE w:val="0"/>
        <w:autoSpaceDN w:val="0"/>
        <w:ind w:left="360"/>
        <w:jc w:val="both"/>
        <w:rPr>
          <w:rFonts w:ascii="Times New Roman" w:hAnsi="Times New Roman" w:cs="Times New Roman"/>
          <w:szCs w:val="20"/>
        </w:rPr>
      </w:pPr>
      <w:r w:rsidRPr="00AE3E42">
        <w:rPr>
          <w:rFonts w:ascii="Times New Roman" w:hAnsi="Times New Roman" w:cs="Times New Roman"/>
          <w:szCs w:val="20"/>
        </w:rPr>
        <w:t xml:space="preserve">1)    administratorem Pani/Pana danych osobowych jest Komendant Stołeczny Policji z siedzibą przy </w:t>
      </w:r>
      <w:r w:rsidRPr="00AE3E42">
        <w:rPr>
          <w:rFonts w:ascii="Times New Roman" w:hAnsi="Times New Roman" w:cs="Times New Roman"/>
          <w:szCs w:val="20"/>
        </w:rPr>
        <w:br/>
        <w:t xml:space="preserve">       ul. Nowolipie 2 w Warszawie;</w:t>
      </w:r>
    </w:p>
    <w:p w14:paraId="30AE71A9" w14:textId="77777777" w:rsidR="0020042F" w:rsidRPr="00AE3E42" w:rsidRDefault="0020042F" w:rsidP="0020042F">
      <w:pPr>
        <w:autoSpaceDE w:val="0"/>
        <w:autoSpaceDN w:val="0"/>
        <w:jc w:val="both"/>
        <w:rPr>
          <w:rFonts w:ascii="Times New Roman" w:hAnsi="Times New Roman" w:cs="Times New Roman"/>
          <w:szCs w:val="20"/>
        </w:rPr>
      </w:pPr>
      <w:r w:rsidRPr="00AE3E42">
        <w:rPr>
          <w:rFonts w:ascii="Times New Roman" w:hAnsi="Times New Roman" w:cs="Times New Roman"/>
          <w:szCs w:val="20"/>
        </w:rPr>
        <w:t xml:space="preserve">       2)    nadzór nad prawidłowym przetwarzaniem danych osobowych sprawuje Inspektor Ochrony Danych:    </w:t>
      </w:r>
    </w:p>
    <w:p w14:paraId="2F4B2242" w14:textId="77777777" w:rsidR="0020042F" w:rsidRPr="00AE3E42" w:rsidRDefault="0020042F" w:rsidP="0020042F">
      <w:pPr>
        <w:autoSpaceDE w:val="0"/>
        <w:autoSpaceDN w:val="0"/>
        <w:jc w:val="both"/>
        <w:rPr>
          <w:rFonts w:ascii="Times New Roman" w:hAnsi="Times New Roman" w:cs="Times New Roman"/>
          <w:szCs w:val="20"/>
        </w:rPr>
      </w:pPr>
      <w:r w:rsidRPr="00AE3E42">
        <w:rPr>
          <w:rFonts w:ascii="Times New Roman" w:hAnsi="Times New Roman" w:cs="Times New Roman"/>
          <w:szCs w:val="20"/>
        </w:rPr>
        <w:t xml:space="preserve">              adres: ul. Nowolipie 2, 00-150 Warszawa, e-mail:</w:t>
      </w:r>
      <w:r w:rsidRPr="00AE3E42">
        <w:rPr>
          <w:rFonts w:ascii="Times New Roman" w:hAnsi="Times New Roman" w:cs="Times New Roman"/>
          <w:color w:val="auto"/>
          <w:szCs w:val="20"/>
        </w:rPr>
        <w:t xml:space="preserve"> </w:t>
      </w:r>
      <w:hyperlink r:id="rId9" w:history="1">
        <w:r w:rsidRPr="00AE3E42">
          <w:rPr>
            <w:rStyle w:val="Hipercze"/>
            <w:rFonts w:ascii="Times New Roman" w:hAnsi="Times New Roman" w:cs="Times New Roman"/>
            <w:color w:val="auto"/>
            <w:szCs w:val="20"/>
          </w:rPr>
          <w:t>iod@ksp.policja.gov.pl</w:t>
        </w:r>
      </w:hyperlink>
    </w:p>
    <w:p w14:paraId="706E0ADA" w14:textId="77777777" w:rsidR="0020042F" w:rsidRPr="00AE3E42" w:rsidRDefault="0020042F" w:rsidP="00E45D76">
      <w:pPr>
        <w:numPr>
          <w:ilvl w:val="0"/>
          <w:numId w:val="29"/>
        </w:numPr>
        <w:suppressAutoHyphens w:val="0"/>
        <w:autoSpaceDE w:val="0"/>
        <w:autoSpaceDN w:val="0"/>
        <w:jc w:val="both"/>
        <w:rPr>
          <w:rFonts w:ascii="Times New Roman" w:hAnsi="Times New Roman" w:cs="Times New Roman"/>
          <w:szCs w:val="20"/>
        </w:rPr>
      </w:pPr>
      <w:r w:rsidRPr="00AE3E42">
        <w:rPr>
          <w:rFonts w:ascii="Times New Roman" w:hAnsi="Times New Roman" w:cs="Times New Roman"/>
          <w:szCs w:val="20"/>
          <w:lang w:eastAsia="pl-PL"/>
        </w:rPr>
        <w:t>Pani/Pana dane osobowe przetwarzane będą na podstawie:</w:t>
      </w:r>
    </w:p>
    <w:p w14:paraId="48A334F9" w14:textId="77777777" w:rsidR="0020042F" w:rsidRPr="00AE3E42" w:rsidRDefault="0020042F" w:rsidP="00E45D76">
      <w:pPr>
        <w:numPr>
          <w:ilvl w:val="0"/>
          <w:numId w:val="30"/>
        </w:numPr>
        <w:tabs>
          <w:tab w:val="left" w:pos="567"/>
        </w:tabs>
        <w:suppressAutoHyphens w:val="0"/>
        <w:autoSpaceDE w:val="0"/>
        <w:autoSpaceDN w:val="0"/>
        <w:contextualSpacing/>
        <w:jc w:val="both"/>
        <w:rPr>
          <w:rFonts w:ascii="Times New Roman" w:hAnsi="Times New Roman" w:cs="Times New Roman"/>
          <w:szCs w:val="20"/>
          <w:lang w:eastAsia="pl-PL"/>
        </w:rPr>
      </w:pPr>
      <w:r w:rsidRPr="00AE3E42">
        <w:rPr>
          <w:rFonts w:ascii="Times New Roman" w:hAnsi="Times New Roman" w:cs="Times New Roman"/>
          <w:szCs w:val="20"/>
          <w:lang w:eastAsia="pl-PL"/>
        </w:rPr>
        <w:t xml:space="preserve">art. 6 ust. 1 lit. b RODO w celu wykonania umowy nr…………………….. </w:t>
      </w:r>
    </w:p>
    <w:p w14:paraId="3833FDF6" w14:textId="77777777" w:rsidR="0020042F" w:rsidRPr="00AE3E42" w:rsidRDefault="0020042F" w:rsidP="00E45D76">
      <w:pPr>
        <w:numPr>
          <w:ilvl w:val="0"/>
          <w:numId w:val="30"/>
        </w:numPr>
        <w:tabs>
          <w:tab w:val="left" w:pos="567"/>
        </w:tabs>
        <w:suppressAutoHyphens w:val="0"/>
        <w:autoSpaceDE w:val="0"/>
        <w:autoSpaceDN w:val="0"/>
        <w:contextualSpacing/>
        <w:jc w:val="both"/>
        <w:rPr>
          <w:rFonts w:ascii="Times New Roman" w:hAnsi="Times New Roman" w:cs="Times New Roman"/>
          <w:szCs w:val="20"/>
          <w:lang w:eastAsia="pl-PL"/>
        </w:rPr>
      </w:pPr>
      <w:r w:rsidRPr="00AE3E42">
        <w:rPr>
          <w:rFonts w:ascii="Times New Roman" w:hAnsi="Times New Roman" w:cs="Times New Roman"/>
          <w:szCs w:val="20"/>
          <w:lang w:eastAsia="pl-PL"/>
        </w:rPr>
        <w:t xml:space="preserve">art. 6 ust. 1 lit. f RODO w celu zapewnienia współpracy przy realizacji umowy oraz  dochodzenia lub obrony przed ewentualnymi roszczeniami związanymi z realizacją umowy; </w:t>
      </w:r>
    </w:p>
    <w:p w14:paraId="3DA2A77A" w14:textId="77777777" w:rsidR="0020042F" w:rsidRPr="00AE3E42" w:rsidRDefault="0020042F" w:rsidP="00E45D76">
      <w:pPr>
        <w:numPr>
          <w:ilvl w:val="0"/>
          <w:numId w:val="29"/>
        </w:numPr>
        <w:textAlignment w:val="auto"/>
        <w:rPr>
          <w:rFonts w:ascii="Times New Roman" w:hAnsi="Times New Roman" w:cs="Times New Roman"/>
          <w:szCs w:val="20"/>
        </w:rPr>
      </w:pPr>
      <w:r w:rsidRPr="00AE3E42">
        <w:rPr>
          <w:rFonts w:ascii="Times New Roman" w:hAnsi="Times New Roman" w:cs="Times New Roman"/>
          <w:szCs w:val="20"/>
        </w:rPr>
        <w:t xml:space="preserve">w związku z przetwarzaniem danych w celu, o którym mowa w pkt 3 odbiorcami Pani/Pana danych osobowych mogą być organy władzy publicznej oraz podmioty wykonujące zadania publiczne lub działające na zlecenie organów władzy publicznej, w zakresie i w celach, które wynikają z przepisów powszechnie obowiązującego prawa; </w:t>
      </w:r>
    </w:p>
    <w:p w14:paraId="23FFB662" w14:textId="77777777" w:rsidR="0020042F" w:rsidRPr="00AE3E42" w:rsidRDefault="0020042F" w:rsidP="00E45D76">
      <w:pPr>
        <w:numPr>
          <w:ilvl w:val="0"/>
          <w:numId w:val="29"/>
        </w:numPr>
        <w:suppressAutoHyphens w:val="0"/>
        <w:autoSpaceDE w:val="0"/>
        <w:autoSpaceDN w:val="0"/>
        <w:jc w:val="both"/>
        <w:rPr>
          <w:rFonts w:ascii="Times New Roman" w:hAnsi="Times New Roman" w:cs="Times New Roman"/>
          <w:szCs w:val="20"/>
        </w:rPr>
      </w:pPr>
      <w:r w:rsidRPr="00AE3E42">
        <w:rPr>
          <w:rFonts w:ascii="Times New Roman" w:hAnsi="Times New Roman" w:cs="Times New Roman"/>
          <w:szCs w:val="20"/>
          <w:lang w:eastAsia="pl-PL"/>
        </w:rPr>
        <w:t xml:space="preserve">Pani/Pana dane osobowe będą przechowywane:  </w:t>
      </w:r>
    </w:p>
    <w:p w14:paraId="240496E2" w14:textId="77777777" w:rsidR="0020042F" w:rsidRPr="00AE3E42" w:rsidRDefault="0020042F" w:rsidP="00E45D76">
      <w:pPr>
        <w:numPr>
          <w:ilvl w:val="1"/>
          <w:numId w:val="31"/>
        </w:numPr>
        <w:suppressAutoHyphens w:val="0"/>
        <w:ind w:right="11"/>
        <w:contextualSpacing/>
        <w:jc w:val="both"/>
        <w:textAlignment w:val="auto"/>
        <w:rPr>
          <w:rFonts w:ascii="Times New Roman" w:hAnsi="Times New Roman" w:cs="Times New Roman"/>
          <w:szCs w:val="20"/>
          <w:lang w:eastAsia="pl-PL"/>
        </w:rPr>
      </w:pPr>
      <w:r w:rsidRPr="00AE3E42">
        <w:rPr>
          <w:rFonts w:ascii="Times New Roman" w:hAnsi="Times New Roman" w:cs="Times New Roman"/>
          <w:szCs w:val="20"/>
          <w:lang w:eastAsia="pl-PL"/>
        </w:rPr>
        <w:t>do celów realizacji umowy,</w:t>
      </w:r>
    </w:p>
    <w:p w14:paraId="5F1D284D" w14:textId="77777777" w:rsidR="0020042F" w:rsidRPr="00AE3E42" w:rsidRDefault="0020042F" w:rsidP="00E45D76">
      <w:pPr>
        <w:numPr>
          <w:ilvl w:val="1"/>
          <w:numId w:val="31"/>
        </w:numPr>
        <w:suppressAutoHyphens w:val="0"/>
        <w:ind w:right="11"/>
        <w:jc w:val="both"/>
        <w:textAlignment w:val="auto"/>
        <w:rPr>
          <w:rFonts w:ascii="Times New Roman" w:hAnsi="Times New Roman" w:cs="Times New Roman"/>
          <w:szCs w:val="20"/>
          <w:lang w:eastAsia="pl-PL"/>
        </w:rPr>
      </w:pPr>
      <w:r w:rsidRPr="00AE3E42">
        <w:rPr>
          <w:rFonts w:ascii="Times New Roman" w:hAnsi="Times New Roman" w:cs="Times New Roman"/>
          <w:szCs w:val="20"/>
          <w:lang w:eastAsia="pl-PL"/>
        </w:rPr>
        <w:t>po zakończeniu umowy przez okres określony w przepisach powszechnie obowiązującego prawa, w szczególności:</w:t>
      </w:r>
    </w:p>
    <w:p w14:paraId="7CA007C2" w14:textId="77777777" w:rsidR="0020042F" w:rsidRPr="00AE3E42" w:rsidRDefault="0020042F" w:rsidP="0020042F">
      <w:pPr>
        <w:suppressAutoHyphens w:val="0"/>
        <w:ind w:left="1416" w:right="11"/>
        <w:jc w:val="both"/>
        <w:rPr>
          <w:rFonts w:ascii="Times New Roman" w:hAnsi="Times New Roman" w:cs="Times New Roman"/>
          <w:szCs w:val="20"/>
          <w:lang w:eastAsia="pl-PL"/>
        </w:rPr>
      </w:pPr>
      <w:r w:rsidRPr="00AE3E42">
        <w:rPr>
          <w:rFonts w:ascii="Times New Roman" w:hAnsi="Times New Roman" w:cs="Times New Roman"/>
          <w:szCs w:val="20"/>
          <w:lang w:eastAsia="pl-PL"/>
        </w:rPr>
        <w:t xml:space="preserve">- przez okres przechowywania dokumentacji księgowej i podatkowej wynikający </w:t>
      </w:r>
      <w:r w:rsidRPr="00AE3E42">
        <w:rPr>
          <w:rFonts w:ascii="Times New Roman" w:hAnsi="Times New Roman" w:cs="Times New Roman"/>
          <w:szCs w:val="20"/>
          <w:lang w:eastAsia="pl-PL"/>
        </w:rPr>
        <w:br/>
        <w:t>z przepisów prawa do celów dokonywania rozliczeń,</w:t>
      </w:r>
    </w:p>
    <w:p w14:paraId="22568BFF" w14:textId="77777777" w:rsidR="0020042F" w:rsidRPr="00AE3E42" w:rsidRDefault="0020042F" w:rsidP="0020042F">
      <w:pPr>
        <w:suppressAutoHyphens w:val="0"/>
        <w:ind w:left="1416" w:right="11"/>
        <w:jc w:val="both"/>
        <w:rPr>
          <w:rFonts w:ascii="Times New Roman" w:hAnsi="Times New Roman" w:cs="Times New Roman"/>
          <w:szCs w:val="20"/>
          <w:lang w:eastAsia="pl-PL"/>
        </w:rPr>
      </w:pPr>
      <w:r w:rsidRPr="00AE3E42">
        <w:rPr>
          <w:rFonts w:ascii="Times New Roman" w:hAnsi="Times New Roman" w:cs="Times New Roman"/>
          <w:szCs w:val="20"/>
          <w:lang w:eastAsia="pl-PL"/>
        </w:rPr>
        <w:t xml:space="preserve">- przez okres przedawnienia roszczeń wynikający z przepisów prawa do celów dochodzenia roszczeń lub ochrony przed nimi, </w:t>
      </w:r>
    </w:p>
    <w:p w14:paraId="6D458C7A" w14:textId="77777777" w:rsidR="0020042F" w:rsidRPr="00AE3E42" w:rsidRDefault="0020042F" w:rsidP="0020042F">
      <w:pPr>
        <w:suppressAutoHyphens w:val="0"/>
        <w:ind w:left="1416" w:right="11"/>
        <w:jc w:val="both"/>
        <w:rPr>
          <w:rFonts w:ascii="Times New Roman" w:hAnsi="Times New Roman" w:cs="Times New Roman"/>
          <w:szCs w:val="20"/>
          <w:lang w:eastAsia="pl-PL"/>
        </w:rPr>
      </w:pPr>
      <w:r w:rsidRPr="00AE3E42">
        <w:rPr>
          <w:rFonts w:ascii="Times New Roman" w:hAnsi="Times New Roman" w:cs="Times New Roman"/>
          <w:szCs w:val="20"/>
          <w:lang w:eastAsia="pl-PL"/>
        </w:rPr>
        <w:t xml:space="preserve">- przez okres wynikający z kategorii archiwalnej ze względu na cele archiwalne </w:t>
      </w:r>
      <w:r w:rsidRPr="00AE3E42">
        <w:rPr>
          <w:rFonts w:ascii="Times New Roman" w:hAnsi="Times New Roman" w:cs="Times New Roman"/>
          <w:szCs w:val="20"/>
          <w:lang w:eastAsia="pl-PL"/>
        </w:rPr>
        <w:br/>
        <w:t xml:space="preserve">w interesie publicznym zgodnie z Jednolitym Rzeczowym Wykazem Akt Policji, który zgodnie z art. 6 ust. 2 ustawy  dnia 14 lipca 1983 r. o narodowym zasobie archiwalnym </w:t>
      </w:r>
      <w:r w:rsidRPr="00AE3E42">
        <w:rPr>
          <w:rFonts w:ascii="Times New Roman" w:hAnsi="Times New Roman" w:cs="Times New Roman"/>
          <w:szCs w:val="20"/>
          <w:lang w:eastAsia="pl-PL"/>
        </w:rPr>
        <w:br/>
        <w:t>i archiwum został przygotowany w porozumieniu z Naczelnym Dyrektorem Archiwów Państwowych.</w:t>
      </w:r>
    </w:p>
    <w:p w14:paraId="202B122B" w14:textId="77777777" w:rsidR="0020042F" w:rsidRPr="00AE3E42" w:rsidRDefault="0020042F" w:rsidP="0020042F">
      <w:pPr>
        <w:suppressAutoHyphens w:val="0"/>
        <w:ind w:left="1416" w:right="11"/>
        <w:jc w:val="both"/>
        <w:rPr>
          <w:rFonts w:ascii="Times New Roman" w:hAnsi="Times New Roman" w:cs="Times New Roman"/>
          <w:szCs w:val="20"/>
          <w:lang w:eastAsia="pl-PL"/>
        </w:rPr>
      </w:pPr>
      <w:r w:rsidRPr="00AE3E42">
        <w:rPr>
          <w:rFonts w:ascii="Times New Roman" w:hAnsi="Times New Roman" w:cs="Times New Roman"/>
          <w:szCs w:val="20"/>
          <w:lang w:eastAsia="pl-PL"/>
        </w:rPr>
        <w:t xml:space="preserve">- przez okres określony w odrębnych przepisach do celów badań naukowych </w:t>
      </w:r>
      <w:r w:rsidRPr="00AE3E42">
        <w:rPr>
          <w:rFonts w:ascii="Times New Roman" w:hAnsi="Times New Roman" w:cs="Times New Roman"/>
          <w:szCs w:val="20"/>
          <w:lang w:eastAsia="pl-PL"/>
        </w:rPr>
        <w:br/>
        <w:t>lub historycznych lub statystycznych;</w:t>
      </w:r>
    </w:p>
    <w:p w14:paraId="2F64BA30" w14:textId="77777777" w:rsidR="0020042F" w:rsidRPr="00AE3E42" w:rsidRDefault="0020042F" w:rsidP="00E45D76">
      <w:pPr>
        <w:numPr>
          <w:ilvl w:val="1"/>
          <w:numId w:val="31"/>
        </w:numPr>
        <w:autoSpaceDE w:val="0"/>
        <w:autoSpaceDN w:val="0"/>
        <w:jc w:val="both"/>
        <w:rPr>
          <w:rFonts w:ascii="Times New Roman" w:hAnsi="Times New Roman" w:cs="Times New Roman"/>
          <w:szCs w:val="20"/>
        </w:rPr>
      </w:pPr>
      <w:r w:rsidRPr="00AE3E42">
        <w:rPr>
          <w:rFonts w:ascii="Times New Roman" w:hAnsi="Times New Roman" w:cs="Times New Roman"/>
          <w:szCs w:val="20"/>
          <w:lang w:eastAsia="pl-PL"/>
        </w:rPr>
        <w:t xml:space="preserve">w odniesieniu do rzeczowych składników majątku ruchomego sfinansowanych </w:t>
      </w:r>
      <w:r w:rsidRPr="00AE3E42">
        <w:rPr>
          <w:rFonts w:ascii="Times New Roman" w:hAnsi="Times New Roman" w:cs="Times New Roman"/>
          <w:szCs w:val="20"/>
          <w:lang w:eastAsia="pl-PL"/>
        </w:rPr>
        <w:br/>
        <w:t xml:space="preserve">lub współfinansowanych w ramach projektów realizowanych ze środków pomocowych krajowych i zagranicznych okres przechowywania uwzględniał będzie wymogi dotyczące okresu przechowywania obowiązujące w przepisach prawa właściwych </w:t>
      </w:r>
      <w:r w:rsidRPr="00AE3E42">
        <w:rPr>
          <w:rFonts w:ascii="Times New Roman" w:hAnsi="Times New Roman" w:cs="Times New Roman"/>
          <w:szCs w:val="20"/>
          <w:lang w:eastAsia="pl-PL"/>
        </w:rPr>
        <w:br/>
        <w:t>dla środka pomocowego</w:t>
      </w:r>
    </w:p>
    <w:p w14:paraId="4647909D" w14:textId="77777777" w:rsidR="0020042F" w:rsidRPr="00AE3E42" w:rsidRDefault="0020042F" w:rsidP="00E45D76">
      <w:pPr>
        <w:numPr>
          <w:ilvl w:val="0"/>
          <w:numId w:val="29"/>
        </w:numPr>
        <w:autoSpaceDE w:val="0"/>
        <w:jc w:val="both"/>
        <w:rPr>
          <w:rFonts w:ascii="Times New Roman" w:hAnsi="Times New Roman" w:cs="Times New Roman"/>
          <w:szCs w:val="20"/>
        </w:rPr>
      </w:pPr>
      <w:r w:rsidRPr="00AE3E42">
        <w:rPr>
          <w:rFonts w:ascii="Times New Roman" w:hAnsi="Times New Roman" w:cs="Times New Roman"/>
          <w:szCs w:val="20"/>
          <w:lang w:eastAsia="pl-PL"/>
        </w:rPr>
        <w:t>w związku z przetwarzaniem Pani/Pana danych osobowych przysługują Pani/Panu następujące prawa:</w:t>
      </w:r>
    </w:p>
    <w:p w14:paraId="4283B452" w14:textId="77777777" w:rsidR="0020042F" w:rsidRPr="00AE3E42" w:rsidRDefault="0020042F" w:rsidP="00E45D76">
      <w:pPr>
        <w:numPr>
          <w:ilvl w:val="0"/>
          <w:numId w:val="32"/>
        </w:numPr>
        <w:suppressAutoHyphens w:val="0"/>
        <w:autoSpaceDE w:val="0"/>
        <w:autoSpaceDN w:val="0"/>
        <w:contextualSpacing/>
        <w:jc w:val="both"/>
        <w:rPr>
          <w:rFonts w:ascii="Times New Roman" w:hAnsi="Times New Roman" w:cs="Times New Roman"/>
          <w:szCs w:val="20"/>
          <w:lang w:eastAsia="pl-PL"/>
        </w:rPr>
      </w:pPr>
      <w:r w:rsidRPr="00AE3E42">
        <w:rPr>
          <w:rFonts w:ascii="Times New Roman" w:hAnsi="Times New Roman" w:cs="Times New Roman"/>
          <w:szCs w:val="20"/>
          <w:lang w:eastAsia="pl-PL"/>
        </w:rPr>
        <w:t>na podstawie art. 15 RODO prawo dostępu do danych osobowych Pani/Pana dotyczących;</w:t>
      </w:r>
    </w:p>
    <w:p w14:paraId="51A98D19" w14:textId="77777777" w:rsidR="0020042F" w:rsidRPr="00AE3E42" w:rsidRDefault="0020042F" w:rsidP="00E45D76">
      <w:pPr>
        <w:numPr>
          <w:ilvl w:val="0"/>
          <w:numId w:val="32"/>
        </w:numPr>
        <w:suppressAutoHyphens w:val="0"/>
        <w:autoSpaceDE w:val="0"/>
        <w:autoSpaceDN w:val="0"/>
        <w:contextualSpacing/>
        <w:jc w:val="both"/>
        <w:rPr>
          <w:rFonts w:ascii="Times New Roman" w:hAnsi="Times New Roman" w:cs="Times New Roman"/>
          <w:szCs w:val="20"/>
          <w:lang w:eastAsia="pl-PL"/>
        </w:rPr>
      </w:pPr>
      <w:r w:rsidRPr="00AE3E42">
        <w:rPr>
          <w:rFonts w:ascii="Times New Roman" w:hAnsi="Times New Roman" w:cs="Times New Roman"/>
          <w:szCs w:val="20"/>
          <w:lang w:eastAsia="pl-PL"/>
        </w:rPr>
        <w:t>na podstawie art. 16 RODO prawo do sprostowania Pani/Pana danych osobowych;</w:t>
      </w:r>
    </w:p>
    <w:p w14:paraId="7096D3B7" w14:textId="77777777" w:rsidR="0020042F" w:rsidRPr="00AE3E42" w:rsidRDefault="0020042F" w:rsidP="00E45D76">
      <w:pPr>
        <w:numPr>
          <w:ilvl w:val="0"/>
          <w:numId w:val="32"/>
        </w:numPr>
        <w:suppressAutoHyphens w:val="0"/>
        <w:autoSpaceDE w:val="0"/>
        <w:autoSpaceDN w:val="0"/>
        <w:contextualSpacing/>
        <w:jc w:val="both"/>
        <w:rPr>
          <w:rFonts w:ascii="Times New Roman" w:hAnsi="Times New Roman" w:cs="Times New Roman"/>
          <w:szCs w:val="20"/>
          <w:lang w:eastAsia="pl-PL"/>
        </w:rPr>
      </w:pPr>
      <w:r w:rsidRPr="00AE3E42">
        <w:rPr>
          <w:rFonts w:ascii="Times New Roman" w:hAnsi="Times New Roman" w:cs="Times New Roman"/>
          <w:szCs w:val="20"/>
          <w:lang w:eastAsia="pl-PL"/>
        </w:rPr>
        <w:t>na podstawie art. 20 RODO prawo do przenoszenia danych;</w:t>
      </w:r>
    </w:p>
    <w:p w14:paraId="6545194D" w14:textId="77777777" w:rsidR="0020042F" w:rsidRPr="00AE3E42" w:rsidRDefault="0020042F" w:rsidP="00E45D76">
      <w:pPr>
        <w:numPr>
          <w:ilvl w:val="0"/>
          <w:numId w:val="32"/>
        </w:numPr>
        <w:suppressAutoHyphens w:val="0"/>
        <w:autoSpaceDE w:val="0"/>
        <w:autoSpaceDN w:val="0"/>
        <w:contextualSpacing/>
        <w:jc w:val="both"/>
        <w:rPr>
          <w:rFonts w:ascii="Times New Roman" w:hAnsi="Times New Roman" w:cs="Times New Roman"/>
          <w:szCs w:val="20"/>
        </w:rPr>
      </w:pPr>
      <w:r w:rsidRPr="00AE3E42">
        <w:rPr>
          <w:rFonts w:ascii="Times New Roman" w:hAnsi="Times New Roman" w:cs="Times New Roman"/>
          <w:szCs w:val="20"/>
          <w:lang w:eastAsia="pl-PL"/>
        </w:rPr>
        <w:t>na podstawie art. 77 ust. 1 RODO prawo do wniesienia skargi do Prezesa Urzędu Ochrony Danych Osobowych, gdy uzna Pani/Pan, że przetwarzanie Pani/ Pana danych osobowych narusza przepisy RODO;</w:t>
      </w:r>
    </w:p>
    <w:p w14:paraId="26E888B3" w14:textId="77777777" w:rsidR="0020042F" w:rsidRPr="00AE3E42" w:rsidRDefault="0020042F" w:rsidP="00E45D76">
      <w:pPr>
        <w:numPr>
          <w:ilvl w:val="0"/>
          <w:numId w:val="32"/>
        </w:numPr>
        <w:suppressAutoHyphens w:val="0"/>
        <w:autoSpaceDE w:val="0"/>
        <w:autoSpaceDN w:val="0"/>
        <w:contextualSpacing/>
        <w:jc w:val="both"/>
        <w:rPr>
          <w:rFonts w:ascii="Times New Roman" w:hAnsi="Times New Roman" w:cs="Times New Roman"/>
          <w:szCs w:val="20"/>
        </w:rPr>
      </w:pPr>
      <w:r w:rsidRPr="00AE3E42">
        <w:rPr>
          <w:rFonts w:ascii="Times New Roman" w:hAnsi="Times New Roman" w:cs="Times New Roman"/>
          <w:szCs w:val="20"/>
        </w:rPr>
        <w:t xml:space="preserve">w zakresie jakim przesłanką </w:t>
      </w:r>
      <w:r w:rsidRPr="00AE3E42">
        <w:rPr>
          <w:rFonts w:ascii="Times New Roman" w:hAnsi="Times New Roman" w:cs="Times New Roman"/>
          <w:szCs w:val="20"/>
          <w:lang w:eastAsia="pl-PL"/>
        </w:rPr>
        <w:t>przetwarzania jest prawnie uzasadniony interes realizowany przez administratora tj. art. 6 ust. 1 lit. f RODO, dodatkowo przysługuje Pani/Panu prawo do wniesienia sprzeciwu wobec przetwarzania danych osobowych;</w:t>
      </w:r>
    </w:p>
    <w:p w14:paraId="41D0F9D1" w14:textId="77777777" w:rsidR="0020042F" w:rsidRPr="00AE3E42" w:rsidRDefault="0020042F" w:rsidP="00E45D76">
      <w:pPr>
        <w:pStyle w:val="Akapitzlist"/>
        <w:numPr>
          <w:ilvl w:val="0"/>
          <w:numId w:val="29"/>
        </w:numPr>
        <w:suppressAutoHyphens w:val="0"/>
        <w:ind w:right="11"/>
        <w:jc w:val="both"/>
        <w:textAlignment w:val="auto"/>
        <w:rPr>
          <w:rFonts w:ascii="Times New Roman" w:hAnsi="Times New Roman" w:cs="Times New Roman"/>
          <w:szCs w:val="20"/>
        </w:rPr>
      </w:pPr>
      <w:r w:rsidRPr="00AE3E42">
        <w:rPr>
          <w:rFonts w:ascii="Times New Roman" w:hAnsi="Times New Roman" w:cs="Times New Roman"/>
          <w:szCs w:val="20"/>
        </w:rPr>
        <w:t xml:space="preserve">w zakresie realizacji umowy nie </w:t>
      </w:r>
      <w:r w:rsidRPr="00AE3E42">
        <w:rPr>
          <w:rFonts w:ascii="Times New Roman" w:hAnsi="Times New Roman" w:cs="Times New Roman"/>
          <w:bCs/>
          <w:szCs w:val="20"/>
        </w:rPr>
        <w:t>ma zastosowania prawo sprzeciwu wobec przetwarzania danych osobowych na podstawie art. 21 RODO;</w:t>
      </w:r>
    </w:p>
    <w:p w14:paraId="090CA903" w14:textId="77777777" w:rsidR="0020042F" w:rsidRPr="00AE3E42" w:rsidRDefault="0020042F" w:rsidP="00E45D76">
      <w:pPr>
        <w:pStyle w:val="Akapitzlist"/>
        <w:numPr>
          <w:ilvl w:val="0"/>
          <w:numId w:val="29"/>
        </w:numPr>
        <w:suppressAutoHyphens w:val="0"/>
        <w:ind w:right="11"/>
        <w:jc w:val="both"/>
        <w:textAlignment w:val="auto"/>
        <w:rPr>
          <w:rFonts w:ascii="Times New Roman" w:hAnsi="Times New Roman" w:cs="Times New Roman"/>
          <w:szCs w:val="20"/>
        </w:rPr>
      </w:pPr>
      <w:r w:rsidRPr="00AE3E42">
        <w:rPr>
          <w:rFonts w:ascii="Times New Roman" w:hAnsi="Times New Roman" w:cs="Times New Roman"/>
          <w:szCs w:val="20"/>
        </w:rPr>
        <w:t xml:space="preserve">w związku z art. 17 ust. 3 lit. b, d lub e RODO możliwość usunięcia Państwa danych osobowych przez administratora jest ograniczona. </w:t>
      </w:r>
    </w:p>
    <w:p w14:paraId="45BC82A6" w14:textId="77777777" w:rsidR="0020042F" w:rsidRPr="00AE3E42" w:rsidRDefault="0020042F" w:rsidP="00E45D76">
      <w:pPr>
        <w:pStyle w:val="Akapitzlist"/>
        <w:numPr>
          <w:ilvl w:val="0"/>
          <w:numId w:val="29"/>
        </w:numPr>
        <w:suppressAutoHyphens w:val="0"/>
        <w:ind w:right="11"/>
        <w:jc w:val="both"/>
        <w:textAlignment w:val="auto"/>
        <w:rPr>
          <w:rFonts w:ascii="Times New Roman" w:hAnsi="Times New Roman" w:cs="Times New Roman"/>
          <w:szCs w:val="20"/>
        </w:rPr>
      </w:pPr>
      <w:r w:rsidRPr="00AE3E42">
        <w:rPr>
          <w:rFonts w:ascii="Times New Roman" w:hAnsi="Times New Roman" w:cs="Times New Roman"/>
          <w:bCs/>
          <w:szCs w:val="20"/>
        </w:rPr>
        <w:t xml:space="preserve">podanie przez Panią/Pana danych osobowych jest dobrowolne, ale konieczne do zawarcia </w:t>
      </w:r>
      <w:r w:rsidRPr="00AE3E42">
        <w:rPr>
          <w:rFonts w:ascii="Times New Roman" w:hAnsi="Times New Roman" w:cs="Times New Roman"/>
          <w:bCs/>
          <w:szCs w:val="20"/>
        </w:rPr>
        <w:br/>
        <w:t>i realizacji umowy;</w:t>
      </w:r>
    </w:p>
    <w:p w14:paraId="6BECFABC" w14:textId="77777777" w:rsidR="0020042F" w:rsidRPr="00AE3E42" w:rsidRDefault="0020042F" w:rsidP="00E45D76">
      <w:pPr>
        <w:pStyle w:val="Akapitzlist"/>
        <w:numPr>
          <w:ilvl w:val="0"/>
          <w:numId w:val="29"/>
        </w:numPr>
        <w:suppressAutoHyphens w:val="0"/>
        <w:ind w:right="11"/>
        <w:jc w:val="both"/>
        <w:textAlignment w:val="auto"/>
        <w:rPr>
          <w:rFonts w:ascii="Times New Roman" w:hAnsi="Times New Roman" w:cs="Times New Roman"/>
          <w:szCs w:val="20"/>
        </w:rPr>
      </w:pPr>
      <w:r w:rsidRPr="00AE3E42">
        <w:rPr>
          <w:rFonts w:ascii="Times New Roman" w:hAnsi="Times New Roman" w:cs="Times New Roman"/>
          <w:bCs/>
          <w:szCs w:val="20"/>
        </w:rPr>
        <w:t>P</w:t>
      </w:r>
      <w:r w:rsidRPr="00AE3E42">
        <w:rPr>
          <w:rFonts w:ascii="Times New Roman" w:hAnsi="Times New Roman" w:cs="Times New Roman"/>
          <w:szCs w:val="20"/>
        </w:rPr>
        <w:t>ani/Pana dane nie będą przetwarzane w sposób zautomatyzowany i nie będą profilowane.</w:t>
      </w:r>
    </w:p>
    <w:p w14:paraId="7D5BF5BB" w14:textId="77777777" w:rsidR="0020042F" w:rsidRPr="00F85A31" w:rsidRDefault="0020042F" w:rsidP="0020042F">
      <w:pPr>
        <w:pStyle w:val="Akapitzlist"/>
        <w:ind w:left="0" w:right="11"/>
        <w:jc w:val="both"/>
        <w:rPr>
          <w:rFonts w:ascii="Times New Roman" w:hAnsi="Times New Roman" w:cs="Times New Roman"/>
          <w:sz w:val="22"/>
          <w:szCs w:val="22"/>
        </w:rPr>
      </w:pPr>
    </w:p>
    <w:p w14:paraId="4BEEF574" w14:textId="77777777" w:rsidR="0020042F" w:rsidRPr="00F85A31" w:rsidRDefault="0020042F" w:rsidP="0020042F">
      <w:pPr>
        <w:tabs>
          <w:tab w:val="left" w:pos="-2410"/>
        </w:tabs>
        <w:suppressAutoHyphens w:val="0"/>
        <w:autoSpaceDE w:val="0"/>
        <w:ind w:left="720"/>
        <w:jc w:val="both"/>
        <w:rPr>
          <w:rFonts w:ascii="Times New Roman" w:eastAsia="Calibri" w:hAnsi="Times New Roman" w:cs="Times New Roman"/>
          <w:b/>
          <w:sz w:val="22"/>
          <w:szCs w:val="22"/>
          <w:lang w:val="x-none" w:eastAsia="en-US"/>
        </w:rPr>
      </w:pPr>
    </w:p>
    <w:p w14:paraId="294B39FC" w14:textId="201CD510" w:rsidR="0020042F" w:rsidRPr="00F85A31" w:rsidRDefault="0020042F" w:rsidP="0020042F">
      <w:pPr>
        <w:tabs>
          <w:tab w:val="left" w:pos="-2410"/>
        </w:tabs>
        <w:suppressAutoHyphens w:val="0"/>
        <w:autoSpaceDE w:val="0"/>
        <w:jc w:val="both"/>
        <w:rPr>
          <w:rFonts w:ascii="Times New Roman" w:eastAsia="Calibri" w:hAnsi="Times New Roman" w:cs="Times New Roman"/>
          <w:b/>
          <w:sz w:val="22"/>
          <w:szCs w:val="22"/>
          <w:lang w:eastAsia="en-US"/>
        </w:rPr>
      </w:pPr>
      <w:r w:rsidRPr="00F85A31">
        <w:rPr>
          <w:rFonts w:ascii="Times New Roman" w:eastAsia="Calibri" w:hAnsi="Times New Roman" w:cs="Times New Roman"/>
          <w:b/>
          <w:sz w:val="22"/>
          <w:szCs w:val="22"/>
          <w:lang w:eastAsia="en-US"/>
        </w:rPr>
        <w:t xml:space="preserve">                                                                                                                                                                                </w:t>
      </w:r>
    </w:p>
    <w:p w14:paraId="366B4932" w14:textId="77777777" w:rsidR="0020042F" w:rsidRPr="00F85A31" w:rsidRDefault="0020042F" w:rsidP="0020042F">
      <w:pPr>
        <w:tabs>
          <w:tab w:val="left" w:pos="-2410"/>
        </w:tabs>
        <w:suppressAutoHyphens w:val="0"/>
        <w:autoSpaceDE w:val="0"/>
        <w:jc w:val="both"/>
        <w:rPr>
          <w:rFonts w:ascii="Times New Roman" w:eastAsia="Calibri" w:hAnsi="Times New Roman" w:cs="Times New Roman"/>
          <w:b/>
          <w:sz w:val="22"/>
          <w:szCs w:val="22"/>
          <w:lang w:eastAsia="en-US"/>
        </w:rPr>
      </w:pPr>
    </w:p>
    <w:p w14:paraId="2E620797" w14:textId="0DD84B1C" w:rsidR="0020042F" w:rsidRPr="00F85A31" w:rsidRDefault="0020042F" w:rsidP="0020042F">
      <w:pPr>
        <w:tabs>
          <w:tab w:val="left" w:pos="-2410"/>
        </w:tabs>
        <w:suppressAutoHyphens w:val="0"/>
        <w:autoSpaceDE w:val="0"/>
        <w:jc w:val="both"/>
        <w:rPr>
          <w:rFonts w:ascii="Times New Roman" w:eastAsia="Calibri" w:hAnsi="Times New Roman" w:cs="Times New Roman"/>
          <w:b/>
          <w:sz w:val="22"/>
          <w:szCs w:val="22"/>
          <w:lang w:eastAsia="en-US"/>
        </w:rPr>
      </w:pPr>
      <w:r w:rsidRPr="00F85A31">
        <w:rPr>
          <w:rFonts w:ascii="Times New Roman" w:eastAsia="Calibri" w:hAnsi="Times New Roman" w:cs="Times New Roman"/>
          <w:b/>
          <w:sz w:val="22"/>
          <w:szCs w:val="22"/>
          <w:lang w:eastAsia="en-US"/>
        </w:rPr>
        <w:lastRenderedPageBreak/>
        <w:t xml:space="preserve">                                                                                                                                                                                            </w:t>
      </w:r>
      <w:r w:rsidRPr="00F85A31">
        <w:rPr>
          <w:rFonts w:ascii="Times New Roman" w:hAnsi="Times New Roman" w:cs="Times New Roman"/>
          <w:b/>
          <w:sz w:val="22"/>
          <w:szCs w:val="22"/>
        </w:rPr>
        <w:t xml:space="preserve"> Załącznik 4</w:t>
      </w:r>
    </w:p>
    <w:p w14:paraId="01C9E973" w14:textId="77777777" w:rsidR="0020042F" w:rsidRPr="00F85A31" w:rsidRDefault="0020042F" w:rsidP="0020042F">
      <w:pPr>
        <w:suppressAutoHyphens w:val="0"/>
        <w:spacing w:line="360" w:lineRule="auto"/>
        <w:ind w:left="6372" w:firstLine="708"/>
        <w:jc w:val="right"/>
        <w:rPr>
          <w:rFonts w:ascii="Times New Roman" w:eastAsia="Calibri" w:hAnsi="Times New Roman" w:cs="Times New Roman"/>
          <w:b/>
          <w:sz w:val="22"/>
          <w:szCs w:val="22"/>
          <w:lang w:eastAsia="en-US"/>
        </w:rPr>
      </w:pPr>
    </w:p>
    <w:p w14:paraId="3A0DA018" w14:textId="77777777" w:rsidR="0020042F" w:rsidRPr="00F85A31" w:rsidRDefault="0020042F" w:rsidP="0020042F">
      <w:pPr>
        <w:suppressAutoHyphens w:val="0"/>
        <w:spacing w:line="360" w:lineRule="auto"/>
        <w:rPr>
          <w:rFonts w:ascii="Times New Roman" w:eastAsia="Calibri" w:hAnsi="Times New Roman" w:cs="Times New Roman"/>
          <w:sz w:val="22"/>
          <w:szCs w:val="22"/>
          <w:lang w:eastAsia="en-US"/>
        </w:rPr>
      </w:pPr>
    </w:p>
    <w:p w14:paraId="37C37EDB" w14:textId="77777777" w:rsidR="0020042F" w:rsidRPr="00F85A31" w:rsidRDefault="0020042F" w:rsidP="0020042F">
      <w:pPr>
        <w:suppressAutoHyphens w:val="0"/>
        <w:spacing w:line="360" w:lineRule="auto"/>
        <w:jc w:val="right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F85A31">
        <w:rPr>
          <w:rFonts w:ascii="Times New Roman" w:eastAsia="Calibri" w:hAnsi="Times New Roman" w:cs="Times New Roman"/>
          <w:sz w:val="22"/>
          <w:szCs w:val="22"/>
          <w:lang w:eastAsia="en-US"/>
        </w:rPr>
        <w:t>………………………………………………..</w:t>
      </w:r>
    </w:p>
    <w:p w14:paraId="61E662A3" w14:textId="77777777" w:rsidR="0020042F" w:rsidRPr="00F85A31" w:rsidRDefault="0020042F" w:rsidP="0020042F">
      <w:pPr>
        <w:suppressAutoHyphens w:val="0"/>
        <w:spacing w:line="360" w:lineRule="auto"/>
        <w:jc w:val="right"/>
        <w:rPr>
          <w:rFonts w:ascii="Times New Roman" w:eastAsia="Calibri" w:hAnsi="Times New Roman" w:cs="Times New Roman"/>
          <w:i/>
          <w:sz w:val="22"/>
          <w:szCs w:val="22"/>
          <w:lang w:eastAsia="en-US"/>
        </w:rPr>
      </w:pPr>
      <w:r w:rsidRPr="00F85A31">
        <w:rPr>
          <w:rFonts w:ascii="Times New Roman" w:eastAsia="Calibri" w:hAnsi="Times New Roman" w:cs="Times New Roman"/>
          <w:i/>
          <w:sz w:val="22"/>
          <w:szCs w:val="22"/>
          <w:lang w:eastAsia="en-US"/>
        </w:rPr>
        <w:t>(miejscowość i data)</w:t>
      </w:r>
    </w:p>
    <w:p w14:paraId="5E62E134" w14:textId="77777777" w:rsidR="0020042F" w:rsidRPr="00F85A31" w:rsidRDefault="0020042F" w:rsidP="0020042F">
      <w:pPr>
        <w:suppressAutoHyphens w:val="0"/>
        <w:spacing w:line="360" w:lineRule="auto"/>
        <w:rPr>
          <w:rFonts w:ascii="Times New Roman" w:eastAsia="Calibri" w:hAnsi="Times New Roman" w:cs="Times New Roman"/>
          <w:sz w:val="22"/>
          <w:szCs w:val="22"/>
          <w:lang w:eastAsia="en-US"/>
        </w:rPr>
      </w:pPr>
    </w:p>
    <w:p w14:paraId="12666781" w14:textId="77777777" w:rsidR="0020042F" w:rsidRPr="00F85A31" w:rsidRDefault="0020042F" w:rsidP="0020042F">
      <w:pPr>
        <w:suppressAutoHyphens w:val="0"/>
        <w:spacing w:line="360" w:lineRule="auto"/>
        <w:rPr>
          <w:rFonts w:ascii="Times New Roman" w:eastAsia="Calibri" w:hAnsi="Times New Roman" w:cs="Times New Roman"/>
          <w:sz w:val="22"/>
          <w:szCs w:val="22"/>
          <w:lang w:eastAsia="en-US"/>
        </w:rPr>
      </w:pPr>
    </w:p>
    <w:p w14:paraId="7D9D6AA5" w14:textId="77777777" w:rsidR="0020042F" w:rsidRPr="00F85A31" w:rsidRDefault="0020042F" w:rsidP="0020042F">
      <w:pPr>
        <w:suppressAutoHyphens w:val="0"/>
        <w:spacing w:line="360" w:lineRule="auto"/>
        <w:rPr>
          <w:rFonts w:ascii="Times New Roman" w:eastAsia="Calibri" w:hAnsi="Times New Roman" w:cs="Times New Roman"/>
          <w:sz w:val="22"/>
          <w:szCs w:val="22"/>
          <w:lang w:eastAsia="en-US"/>
        </w:rPr>
      </w:pPr>
    </w:p>
    <w:p w14:paraId="1B113148" w14:textId="77777777" w:rsidR="0020042F" w:rsidRPr="00F85A31" w:rsidRDefault="0020042F" w:rsidP="0020042F">
      <w:pPr>
        <w:suppressAutoHyphens w:val="0"/>
        <w:spacing w:line="360" w:lineRule="auto"/>
        <w:jc w:val="center"/>
        <w:rPr>
          <w:rFonts w:ascii="Times New Roman" w:eastAsia="Calibri" w:hAnsi="Times New Roman" w:cs="Times New Roman"/>
          <w:b/>
          <w:sz w:val="22"/>
          <w:szCs w:val="22"/>
          <w:lang w:eastAsia="en-US"/>
        </w:rPr>
      </w:pPr>
      <w:r w:rsidRPr="00F85A31">
        <w:rPr>
          <w:rFonts w:ascii="Times New Roman" w:eastAsia="Calibri" w:hAnsi="Times New Roman" w:cs="Times New Roman"/>
          <w:b/>
          <w:sz w:val="22"/>
          <w:szCs w:val="22"/>
          <w:lang w:eastAsia="en-US"/>
        </w:rPr>
        <w:t>Oświadczenie</w:t>
      </w:r>
    </w:p>
    <w:p w14:paraId="7D9C5C03" w14:textId="77777777" w:rsidR="0020042F" w:rsidRPr="00F85A31" w:rsidRDefault="0020042F" w:rsidP="0020042F">
      <w:pPr>
        <w:suppressAutoHyphens w:val="0"/>
        <w:spacing w:line="360" w:lineRule="auto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</w:p>
    <w:p w14:paraId="7282DC84" w14:textId="77777777" w:rsidR="0020042F" w:rsidRPr="00F85A31" w:rsidRDefault="0020042F" w:rsidP="0020042F">
      <w:pPr>
        <w:suppressAutoHyphens w:val="0"/>
        <w:spacing w:line="360" w:lineRule="auto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F85A31">
        <w:rPr>
          <w:rFonts w:ascii="Times New Roman" w:eastAsia="Calibri" w:hAnsi="Times New Roman" w:cs="Times New Roman"/>
          <w:sz w:val="22"/>
          <w:szCs w:val="22"/>
          <w:lang w:eastAsia="en-US"/>
        </w:rPr>
        <w:t>Oświadczam, że wypełniłem obowiązki informacyjne przewidziane w art. 13 lub 14 rozporządzenia Parlamentu Europejskiego i Rady (UE) 2016/679 z dnia 27 kwietnia 2016 roku w sprawie ochrony osób fizycznych w związku z przetwarzaniem danych osobowych i w sprawie swobodnego przepływu takich danych oraz uchylenia dyrektywy 95/46/WE (ogólne rozporządzenie o ochronie danych; Dz. Urz. UE L z 2016 r. Nr 119, str. 1 ze zm.) wobec osób fizycznych, od których dane osobowe bezpośrednio lub pośrednio pozyskałem w związku z wykonywaniem Umowy nr …………… zawartej pomiędzy Skarbem Państwa – Komendantem Stołecznym Policji a ……………*</w:t>
      </w:r>
    </w:p>
    <w:p w14:paraId="2152B6DB" w14:textId="77777777" w:rsidR="0020042F" w:rsidRPr="00F85A31" w:rsidRDefault="0020042F" w:rsidP="0020042F">
      <w:pPr>
        <w:suppressAutoHyphens w:val="0"/>
        <w:spacing w:line="360" w:lineRule="auto"/>
        <w:jc w:val="both"/>
        <w:rPr>
          <w:rFonts w:ascii="Times New Roman" w:eastAsia="Calibri" w:hAnsi="Times New Roman" w:cs="Times New Roman"/>
          <w:b/>
          <w:sz w:val="22"/>
          <w:szCs w:val="22"/>
          <w:lang w:eastAsia="en-US"/>
        </w:rPr>
      </w:pPr>
    </w:p>
    <w:p w14:paraId="7D3DAF9E" w14:textId="77777777" w:rsidR="0020042F" w:rsidRPr="00F85A31" w:rsidRDefault="0020042F" w:rsidP="0020042F">
      <w:pPr>
        <w:suppressAutoHyphens w:val="0"/>
        <w:spacing w:line="360" w:lineRule="auto"/>
        <w:jc w:val="both"/>
        <w:rPr>
          <w:rFonts w:ascii="Times New Roman" w:eastAsia="Calibri" w:hAnsi="Times New Roman" w:cs="Times New Roman"/>
          <w:i/>
          <w:sz w:val="22"/>
          <w:szCs w:val="22"/>
          <w:lang w:eastAsia="en-US"/>
        </w:rPr>
      </w:pPr>
    </w:p>
    <w:p w14:paraId="42874C37" w14:textId="77777777" w:rsidR="0020042F" w:rsidRPr="00F85A31" w:rsidRDefault="0020042F" w:rsidP="0020042F">
      <w:pPr>
        <w:suppressAutoHyphens w:val="0"/>
        <w:spacing w:line="360" w:lineRule="auto"/>
        <w:jc w:val="right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F85A31">
        <w:rPr>
          <w:rFonts w:ascii="Times New Roman" w:eastAsia="Calibri" w:hAnsi="Times New Roman" w:cs="Times New Roman"/>
          <w:sz w:val="22"/>
          <w:szCs w:val="22"/>
          <w:lang w:eastAsia="en-US"/>
        </w:rPr>
        <w:t>………………………………………..</w:t>
      </w:r>
    </w:p>
    <w:p w14:paraId="5B83B1B8" w14:textId="77777777" w:rsidR="0020042F" w:rsidRPr="00F85A31" w:rsidRDefault="0020042F" w:rsidP="0020042F">
      <w:pPr>
        <w:suppressAutoHyphens w:val="0"/>
        <w:spacing w:line="360" w:lineRule="auto"/>
        <w:jc w:val="right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F85A31">
        <w:rPr>
          <w:rFonts w:ascii="Times New Roman" w:eastAsia="Calibri" w:hAnsi="Times New Roman" w:cs="Times New Roman"/>
          <w:sz w:val="22"/>
          <w:szCs w:val="22"/>
          <w:lang w:eastAsia="en-US"/>
        </w:rPr>
        <w:t>(podpis Wykonawcy)</w:t>
      </w:r>
    </w:p>
    <w:p w14:paraId="6645D494" w14:textId="77777777" w:rsidR="0020042F" w:rsidRPr="00F85A31" w:rsidRDefault="0020042F" w:rsidP="0020042F">
      <w:pPr>
        <w:suppressAutoHyphens w:val="0"/>
        <w:spacing w:line="360" w:lineRule="auto"/>
        <w:jc w:val="both"/>
        <w:rPr>
          <w:rFonts w:ascii="Times New Roman" w:eastAsia="Calibri" w:hAnsi="Times New Roman" w:cs="Times New Roman"/>
          <w:i/>
          <w:sz w:val="22"/>
          <w:szCs w:val="22"/>
          <w:lang w:eastAsia="en-US"/>
        </w:rPr>
      </w:pPr>
    </w:p>
    <w:p w14:paraId="1FF931D2" w14:textId="77777777" w:rsidR="0020042F" w:rsidRPr="00F85A31" w:rsidRDefault="0020042F" w:rsidP="0020042F">
      <w:pPr>
        <w:suppressAutoHyphens w:val="0"/>
        <w:spacing w:line="360" w:lineRule="auto"/>
        <w:jc w:val="both"/>
        <w:rPr>
          <w:rFonts w:ascii="Times New Roman" w:eastAsia="Calibri" w:hAnsi="Times New Roman" w:cs="Times New Roman"/>
          <w:i/>
          <w:sz w:val="22"/>
          <w:szCs w:val="22"/>
          <w:lang w:eastAsia="en-US"/>
        </w:rPr>
      </w:pPr>
    </w:p>
    <w:p w14:paraId="35F90906" w14:textId="77777777" w:rsidR="0020042F" w:rsidRPr="00F85A31" w:rsidRDefault="0020042F" w:rsidP="0020042F">
      <w:pPr>
        <w:suppressAutoHyphens w:val="0"/>
        <w:spacing w:line="360" w:lineRule="auto"/>
        <w:jc w:val="both"/>
        <w:rPr>
          <w:rFonts w:ascii="Times New Roman" w:eastAsia="Calibri" w:hAnsi="Times New Roman" w:cs="Times New Roman"/>
          <w:i/>
          <w:sz w:val="22"/>
          <w:szCs w:val="22"/>
          <w:lang w:eastAsia="en-US"/>
        </w:rPr>
      </w:pPr>
      <w:r w:rsidRPr="00F85A31">
        <w:rPr>
          <w:rFonts w:ascii="Times New Roman" w:eastAsia="Calibri" w:hAnsi="Times New Roman" w:cs="Times New Roman"/>
          <w:i/>
          <w:sz w:val="22"/>
          <w:szCs w:val="22"/>
          <w:lang w:eastAsia="en-US"/>
        </w:rPr>
        <w:t>*W przypadku gdy Wykonawca nie przekazuje danych osobowych innych niż bezpośrednio jego dotyczących lub zachodzi wyłączenie stosowania obowiązku informacyjnego, stosownie do art. 13 ust. 4 lub art. 14 ust. 5 RODO Wykonawca nie składa oświadczenia.</w:t>
      </w:r>
    </w:p>
    <w:p w14:paraId="2DDC0CD0" w14:textId="14B774D0" w:rsidR="0020042F" w:rsidRPr="00F85A31" w:rsidRDefault="0020042F" w:rsidP="0020042F">
      <w:pPr>
        <w:suppressAutoHyphens w:val="0"/>
        <w:spacing w:line="360" w:lineRule="auto"/>
        <w:ind w:left="6372" w:firstLine="708"/>
        <w:rPr>
          <w:rFonts w:ascii="Times New Roman" w:eastAsia="Calibri" w:hAnsi="Times New Roman" w:cs="Times New Roman"/>
          <w:sz w:val="22"/>
          <w:szCs w:val="22"/>
          <w:lang w:eastAsia="en-US"/>
        </w:rPr>
      </w:pPr>
    </w:p>
    <w:p w14:paraId="5D090270" w14:textId="722BBFA7" w:rsidR="00CE69D0" w:rsidRPr="00F85A31" w:rsidRDefault="00CE69D0" w:rsidP="0020042F">
      <w:pPr>
        <w:suppressAutoHyphens w:val="0"/>
        <w:spacing w:line="360" w:lineRule="auto"/>
        <w:ind w:left="6372" w:firstLine="708"/>
        <w:rPr>
          <w:rFonts w:ascii="Times New Roman" w:eastAsia="Calibri" w:hAnsi="Times New Roman" w:cs="Times New Roman"/>
          <w:sz w:val="22"/>
          <w:szCs w:val="22"/>
          <w:lang w:eastAsia="en-US"/>
        </w:rPr>
      </w:pPr>
    </w:p>
    <w:p w14:paraId="13645365" w14:textId="0AE0088F" w:rsidR="00612F83" w:rsidRPr="00F85A31" w:rsidRDefault="00612F83" w:rsidP="0020042F">
      <w:pPr>
        <w:suppressAutoHyphens w:val="0"/>
        <w:spacing w:line="360" w:lineRule="auto"/>
        <w:ind w:left="6372" w:firstLine="708"/>
        <w:rPr>
          <w:rFonts w:ascii="Times New Roman" w:eastAsia="Calibri" w:hAnsi="Times New Roman" w:cs="Times New Roman"/>
          <w:sz w:val="22"/>
          <w:szCs w:val="22"/>
          <w:lang w:eastAsia="en-US"/>
        </w:rPr>
      </w:pPr>
    </w:p>
    <w:p w14:paraId="4FB518A3" w14:textId="717EF203" w:rsidR="00612F83" w:rsidRPr="00F85A31" w:rsidRDefault="00612F83" w:rsidP="0020042F">
      <w:pPr>
        <w:suppressAutoHyphens w:val="0"/>
        <w:spacing w:line="360" w:lineRule="auto"/>
        <w:ind w:left="6372" w:firstLine="708"/>
        <w:rPr>
          <w:rFonts w:ascii="Times New Roman" w:eastAsia="Calibri" w:hAnsi="Times New Roman" w:cs="Times New Roman"/>
          <w:sz w:val="22"/>
          <w:szCs w:val="22"/>
          <w:lang w:eastAsia="en-US"/>
        </w:rPr>
      </w:pPr>
    </w:p>
    <w:p w14:paraId="2E176443" w14:textId="77777777" w:rsidR="00612F83" w:rsidRPr="00F85A31" w:rsidRDefault="00612F83" w:rsidP="0020042F">
      <w:pPr>
        <w:suppressAutoHyphens w:val="0"/>
        <w:spacing w:line="360" w:lineRule="auto"/>
        <w:ind w:left="6372" w:firstLine="708"/>
        <w:rPr>
          <w:rFonts w:ascii="Times New Roman" w:eastAsia="Calibri" w:hAnsi="Times New Roman" w:cs="Times New Roman"/>
          <w:sz w:val="22"/>
          <w:szCs w:val="22"/>
          <w:lang w:eastAsia="en-US"/>
        </w:rPr>
      </w:pPr>
    </w:p>
    <w:p w14:paraId="0D69029A" w14:textId="1095992D" w:rsidR="00CE69D0" w:rsidRPr="00F85A31" w:rsidRDefault="00CE69D0" w:rsidP="0020042F">
      <w:pPr>
        <w:suppressAutoHyphens w:val="0"/>
        <w:spacing w:line="360" w:lineRule="auto"/>
        <w:ind w:left="6372" w:firstLine="708"/>
        <w:rPr>
          <w:rFonts w:ascii="Times New Roman" w:eastAsia="Calibri" w:hAnsi="Times New Roman" w:cs="Times New Roman"/>
          <w:sz w:val="22"/>
          <w:szCs w:val="22"/>
          <w:lang w:eastAsia="en-US"/>
        </w:rPr>
      </w:pPr>
    </w:p>
    <w:p w14:paraId="562214E9" w14:textId="74890602" w:rsidR="00CE69D0" w:rsidRPr="00F85A31" w:rsidRDefault="00CE69D0" w:rsidP="0020042F">
      <w:pPr>
        <w:suppressAutoHyphens w:val="0"/>
        <w:spacing w:line="360" w:lineRule="auto"/>
        <w:ind w:left="6372" w:firstLine="708"/>
        <w:rPr>
          <w:rFonts w:ascii="Times New Roman" w:eastAsia="Calibri" w:hAnsi="Times New Roman" w:cs="Times New Roman"/>
          <w:sz w:val="22"/>
          <w:szCs w:val="22"/>
          <w:lang w:eastAsia="en-US"/>
        </w:rPr>
      </w:pPr>
    </w:p>
    <w:sectPr w:rsidR="00CE69D0" w:rsidRPr="00F85A31" w:rsidSect="00BE3E59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7A6FD9" w14:textId="77777777" w:rsidR="00352A59" w:rsidRDefault="00352A59" w:rsidP="00D41698">
      <w:r>
        <w:separator/>
      </w:r>
    </w:p>
  </w:endnote>
  <w:endnote w:type="continuationSeparator" w:id="0">
    <w:p w14:paraId="33D80E99" w14:textId="77777777" w:rsidR="00352A59" w:rsidRDefault="00352A59" w:rsidP="00D416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Gulim">
    <w:altName w:val="Gulim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, 宋体">
    <w:charset w:val="00"/>
    <w:family w:val="auto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85F726" w14:textId="77777777" w:rsidR="00352A59" w:rsidRDefault="00352A59" w:rsidP="00D41698">
      <w:r>
        <w:separator/>
      </w:r>
    </w:p>
  </w:footnote>
  <w:footnote w:type="continuationSeparator" w:id="0">
    <w:p w14:paraId="77A932A0" w14:textId="77777777" w:rsidR="00352A59" w:rsidRDefault="00352A59" w:rsidP="00D416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782C97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  <w:sz w:val="20"/>
        <w:szCs w:val="20"/>
      </w:rPr>
    </w:lvl>
  </w:abstractNum>
  <w:abstractNum w:abstractNumId="1" w15:restartNumberingAfterBreak="0">
    <w:nsid w:val="00000004"/>
    <w:multiLevelType w:val="multilevel"/>
    <w:tmpl w:val="33A800C0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3356" w:hanging="360"/>
      </w:pPr>
      <w:rPr>
        <w:rFonts w:ascii="Century Gothic" w:hAnsi="Century Gothic" w:cs="Times New Roman" w:hint="default"/>
        <w:b w:val="0"/>
        <w:bCs w:val="0"/>
        <w:spacing w:val="-1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364" w:hanging="284"/>
      </w:pPr>
      <w:rPr>
        <w:rFonts w:hint="default"/>
        <w:b w:val="0"/>
        <w:bCs w:val="0"/>
        <w:color w:val="000000"/>
        <w:sz w:val="22"/>
        <w:szCs w:val="22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2340" w:hanging="360"/>
      </w:pPr>
      <w:rPr>
        <w:rFonts w:ascii="Times New Roman" w:eastAsia="Times New Roman" w:hAnsi="Times New Roman" w:cs="Times New Roman" w:hint="default"/>
        <w:b/>
      </w:rPr>
    </w:lvl>
    <w:lvl w:ilvl="3">
      <w:start w:val="2"/>
      <w:numFmt w:val="lowerLetter"/>
      <w:lvlText w:val="%4."/>
      <w:lvlJc w:val="left"/>
      <w:pPr>
        <w:tabs>
          <w:tab w:val="num" w:pos="0"/>
        </w:tabs>
        <w:ind w:left="2917" w:hanging="397"/>
      </w:pPr>
      <w:rPr>
        <w:rFonts w:hint="default"/>
        <w:b/>
      </w:rPr>
    </w:lvl>
    <w:lvl w:ilvl="4">
      <w:start w:val="1"/>
      <w:numFmt w:val="decimal"/>
      <w:lvlText w:val="%5)"/>
      <w:lvlJc w:val="left"/>
      <w:pPr>
        <w:tabs>
          <w:tab w:val="num" w:pos="0"/>
        </w:tabs>
        <w:ind w:left="3600" w:hanging="360"/>
      </w:pPr>
      <w:rPr>
        <w:rFonts w:hint="default"/>
        <w:b w:val="0"/>
        <w:color w:val="000000"/>
      </w:rPr>
    </w:lvl>
    <w:lvl w:ilvl="5">
      <w:start w:val="9"/>
      <w:numFmt w:val="decimal"/>
      <w:lvlText w:val="%6."/>
      <w:lvlJc w:val="left"/>
      <w:pPr>
        <w:tabs>
          <w:tab w:val="num" w:pos="0"/>
        </w:tabs>
        <w:ind w:left="4500" w:hanging="360"/>
      </w:pPr>
      <w:rPr>
        <w:rFonts w:hint="default"/>
        <w:b w:val="0"/>
        <w:color w:val="000000"/>
      </w:rPr>
    </w:lvl>
    <w:lvl w:ilvl="6">
      <w:start w:val="1"/>
      <w:numFmt w:val="lowerLetter"/>
      <w:lvlText w:val="%7)"/>
      <w:lvlJc w:val="left"/>
      <w:pPr>
        <w:tabs>
          <w:tab w:val="num" w:pos="0"/>
        </w:tabs>
        <w:ind w:left="5040" w:hanging="360"/>
      </w:pPr>
      <w:rPr>
        <w:rFonts w:hint="default"/>
        <w:b w:val="0"/>
        <w:bCs w:val="0"/>
        <w:color w:val="000000"/>
        <w:sz w:val="22"/>
        <w:szCs w:val="22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5684" w:hanging="284"/>
      </w:pPr>
      <w:rPr>
        <w:rFonts w:hint="default"/>
        <w:b/>
      </w:rPr>
    </w:lvl>
    <w:lvl w:ilvl="8">
      <w:start w:val="1"/>
      <w:numFmt w:val="lowerLetter"/>
      <w:lvlText w:val="%9."/>
      <w:lvlJc w:val="left"/>
      <w:pPr>
        <w:tabs>
          <w:tab w:val="num" w:pos="0"/>
        </w:tabs>
        <w:ind w:left="6660" w:hanging="360"/>
      </w:pPr>
      <w:rPr>
        <w:rFonts w:hint="default"/>
        <w:b/>
      </w:rPr>
    </w:lvl>
  </w:abstractNum>
  <w:abstractNum w:abstractNumId="2" w15:restartNumberingAfterBreak="0">
    <w:nsid w:val="00000006"/>
    <w:multiLevelType w:val="multilevel"/>
    <w:tmpl w:val="01A80D10"/>
    <w:name w:val="WW8Num6"/>
    <w:lvl w:ilvl="0">
      <w:start w:val="1"/>
      <w:numFmt w:val="decimal"/>
      <w:lvlText w:val="%1)"/>
      <w:lvlJc w:val="left"/>
      <w:pPr>
        <w:tabs>
          <w:tab w:val="num" w:pos="426"/>
        </w:tabs>
        <w:ind w:left="1146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426"/>
        </w:tabs>
        <w:ind w:left="1506" w:hanging="360"/>
      </w:pPr>
    </w:lvl>
    <w:lvl w:ilvl="2">
      <w:start w:val="1"/>
      <w:numFmt w:val="decimal"/>
      <w:lvlText w:val="%3."/>
      <w:lvlJc w:val="left"/>
      <w:pPr>
        <w:tabs>
          <w:tab w:val="num" w:pos="426"/>
        </w:tabs>
        <w:ind w:left="1866" w:hanging="360"/>
      </w:pPr>
    </w:lvl>
    <w:lvl w:ilvl="3">
      <w:start w:val="1"/>
      <w:numFmt w:val="decimal"/>
      <w:lvlText w:val="%4."/>
      <w:lvlJc w:val="left"/>
      <w:pPr>
        <w:tabs>
          <w:tab w:val="num" w:pos="426"/>
        </w:tabs>
        <w:ind w:left="2226" w:hanging="360"/>
      </w:pPr>
      <w:rPr>
        <w:rFonts w:ascii="Century Gothic" w:hAnsi="Century Gothic" w:hint="default"/>
      </w:rPr>
    </w:lvl>
    <w:lvl w:ilvl="4">
      <w:start w:val="1"/>
      <w:numFmt w:val="decimal"/>
      <w:lvlText w:val="%5."/>
      <w:lvlJc w:val="left"/>
      <w:pPr>
        <w:tabs>
          <w:tab w:val="num" w:pos="426"/>
        </w:tabs>
        <w:ind w:left="2586" w:hanging="360"/>
      </w:pPr>
    </w:lvl>
    <w:lvl w:ilvl="5">
      <w:start w:val="1"/>
      <w:numFmt w:val="decimal"/>
      <w:lvlText w:val="%6."/>
      <w:lvlJc w:val="left"/>
      <w:pPr>
        <w:tabs>
          <w:tab w:val="num" w:pos="426"/>
        </w:tabs>
        <w:ind w:left="2946" w:hanging="360"/>
      </w:pPr>
    </w:lvl>
    <w:lvl w:ilvl="6">
      <w:start w:val="1"/>
      <w:numFmt w:val="decimal"/>
      <w:lvlText w:val="%7."/>
      <w:lvlJc w:val="left"/>
      <w:pPr>
        <w:tabs>
          <w:tab w:val="num" w:pos="426"/>
        </w:tabs>
        <w:ind w:left="3306" w:hanging="360"/>
      </w:pPr>
    </w:lvl>
    <w:lvl w:ilvl="7">
      <w:start w:val="1"/>
      <w:numFmt w:val="decimal"/>
      <w:lvlText w:val="%8."/>
      <w:lvlJc w:val="left"/>
      <w:pPr>
        <w:tabs>
          <w:tab w:val="num" w:pos="426"/>
        </w:tabs>
        <w:ind w:left="3666" w:hanging="360"/>
      </w:pPr>
    </w:lvl>
    <w:lvl w:ilvl="8">
      <w:start w:val="1"/>
      <w:numFmt w:val="decimal"/>
      <w:lvlText w:val="%9."/>
      <w:lvlJc w:val="left"/>
      <w:pPr>
        <w:tabs>
          <w:tab w:val="num" w:pos="426"/>
        </w:tabs>
        <w:ind w:left="4026" w:hanging="360"/>
      </w:pPr>
    </w:lvl>
  </w:abstractNum>
  <w:abstractNum w:abstractNumId="3" w15:restartNumberingAfterBreak="0">
    <w:nsid w:val="00000007"/>
    <w:multiLevelType w:val="multilevel"/>
    <w:tmpl w:val="41723694"/>
    <w:name w:val="WW8Num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000000C"/>
    <w:multiLevelType w:val="multilevel"/>
    <w:tmpl w:val="C012FD30"/>
    <w:name w:val="WW8Num12"/>
    <w:lvl w:ilvl="0">
      <w:start w:val="1"/>
      <w:numFmt w:val="decimal"/>
      <w:lvlText w:val="%1)"/>
      <w:lvlJc w:val="left"/>
      <w:pPr>
        <w:tabs>
          <w:tab w:val="num" w:pos="852"/>
        </w:tabs>
        <w:ind w:left="1622" w:hanging="360"/>
      </w:pPr>
      <w:rPr>
        <w:rFonts w:hint="default"/>
        <w:sz w:val="20"/>
        <w:szCs w:val="20"/>
      </w:rPr>
    </w:lvl>
    <w:lvl w:ilvl="1">
      <w:start w:val="2"/>
      <w:numFmt w:val="upperLetter"/>
      <w:lvlText w:val="%2."/>
      <w:lvlJc w:val="left"/>
      <w:pPr>
        <w:tabs>
          <w:tab w:val="num" w:pos="2342"/>
        </w:tabs>
        <w:ind w:left="2342" w:hanging="360"/>
      </w:pPr>
    </w:lvl>
    <w:lvl w:ilvl="2">
      <w:start w:val="1"/>
      <w:numFmt w:val="lowerRoman"/>
      <w:lvlText w:val="%3."/>
      <w:lvlJc w:val="right"/>
      <w:pPr>
        <w:tabs>
          <w:tab w:val="num" w:pos="852"/>
        </w:tabs>
        <w:ind w:left="3062" w:hanging="180"/>
      </w:pPr>
    </w:lvl>
    <w:lvl w:ilvl="3">
      <w:start w:val="1"/>
      <w:numFmt w:val="decimal"/>
      <w:lvlText w:val="%4."/>
      <w:lvlJc w:val="left"/>
      <w:pPr>
        <w:tabs>
          <w:tab w:val="num" w:pos="852"/>
        </w:tabs>
        <w:ind w:left="3782" w:hanging="360"/>
      </w:pPr>
    </w:lvl>
    <w:lvl w:ilvl="4">
      <w:start w:val="1"/>
      <w:numFmt w:val="lowerLetter"/>
      <w:lvlText w:val="%5."/>
      <w:lvlJc w:val="left"/>
      <w:pPr>
        <w:tabs>
          <w:tab w:val="num" w:pos="852"/>
        </w:tabs>
        <w:ind w:left="4502" w:hanging="360"/>
      </w:pPr>
    </w:lvl>
    <w:lvl w:ilvl="5">
      <w:start w:val="1"/>
      <w:numFmt w:val="lowerRoman"/>
      <w:lvlText w:val="%6."/>
      <w:lvlJc w:val="right"/>
      <w:pPr>
        <w:tabs>
          <w:tab w:val="num" w:pos="852"/>
        </w:tabs>
        <w:ind w:left="5222" w:hanging="180"/>
      </w:pPr>
    </w:lvl>
    <w:lvl w:ilvl="6">
      <w:start w:val="1"/>
      <w:numFmt w:val="decimal"/>
      <w:lvlText w:val="%7."/>
      <w:lvlJc w:val="left"/>
      <w:pPr>
        <w:tabs>
          <w:tab w:val="num" w:pos="852"/>
        </w:tabs>
        <w:ind w:left="5942" w:hanging="360"/>
      </w:pPr>
    </w:lvl>
    <w:lvl w:ilvl="7">
      <w:start w:val="1"/>
      <w:numFmt w:val="lowerLetter"/>
      <w:lvlText w:val="%8."/>
      <w:lvlJc w:val="left"/>
      <w:pPr>
        <w:tabs>
          <w:tab w:val="num" w:pos="852"/>
        </w:tabs>
        <w:ind w:left="6662" w:hanging="360"/>
      </w:pPr>
    </w:lvl>
    <w:lvl w:ilvl="8">
      <w:start w:val="1"/>
      <w:numFmt w:val="lowerRoman"/>
      <w:lvlText w:val="%9."/>
      <w:lvlJc w:val="right"/>
      <w:pPr>
        <w:tabs>
          <w:tab w:val="num" w:pos="852"/>
        </w:tabs>
        <w:ind w:left="7382" w:hanging="180"/>
      </w:pPr>
    </w:lvl>
  </w:abstractNum>
  <w:abstractNum w:abstractNumId="5" w15:restartNumberingAfterBreak="0">
    <w:nsid w:val="0000000F"/>
    <w:multiLevelType w:val="multilevel"/>
    <w:tmpl w:val="BE962594"/>
    <w:name w:val="WW8Num1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0000013"/>
    <w:multiLevelType w:val="multilevel"/>
    <w:tmpl w:val="00000013"/>
    <w:numStyleLink w:val="Styl14"/>
  </w:abstractNum>
  <w:abstractNum w:abstractNumId="7" w15:restartNumberingAfterBreak="0">
    <w:nsid w:val="00000014"/>
    <w:multiLevelType w:val="singleLevel"/>
    <w:tmpl w:val="00000014"/>
    <w:name w:val="WW8Num20"/>
    <w:lvl w:ilvl="0">
      <w:start w:val="1"/>
      <w:numFmt w:val="decimal"/>
      <w:lvlText w:val="%1)"/>
      <w:lvlJc w:val="left"/>
      <w:pPr>
        <w:tabs>
          <w:tab w:val="num" w:pos="0"/>
        </w:tabs>
        <w:ind w:left="1069" w:hanging="360"/>
      </w:pPr>
    </w:lvl>
  </w:abstractNum>
  <w:abstractNum w:abstractNumId="8" w15:restartNumberingAfterBreak="0">
    <w:nsid w:val="00000015"/>
    <w:multiLevelType w:val="singleLevel"/>
    <w:tmpl w:val="00000015"/>
    <w:name w:val="WW8Num21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rFonts w:ascii="Century Gothic" w:eastAsia="SimSun" w:hAnsi="Century Gothic" w:cs="Mangal" w:hint="default"/>
        <w:szCs w:val="20"/>
      </w:rPr>
    </w:lvl>
  </w:abstractNum>
  <w:abstractNum w:abstractNumId="9" w15:restartNumberingAfterBreak="0">
    <w:nsid w:val="00000016"/>
    <w:multiLevelType w:val="multilevel"/>
    <w:tmpl w:val="03C87466"/>
    <w:name w:val="WW8Num22"/>
    <w:numStyleLink w:val="Styl19"/>
  </w:abstractNum>
  <w:abstractNum w:abstractNumId="10" w15:restartNumberingAfterBreak="0">
    <w:nsid w:val="00000018"/>
    <w:multiLevelType w:val="multilevel"/>
    <w:tmpl w:val="4A7A7F5C"/>
    <w:name w:val="WW8Num24"/>
    <w:lvl w:ilvl="0">
      <w:start w:val="1"/>
      <w:numFmt w:val="decimal"/>
      <w:lvlText w:val="%1."/>
      <w:lvlJc w:val="left"/>
      <w:pPr>
        <w:tabs>
          <w:tab w:val="num" w:pos="0"/>
        </w:tabs>
        <w:ind w:left="3356" w:hanging="360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364" w:hanging="284"/>
      </w:pPr>
      <w:rPr>
        <w:b w:val="0"/>
        <w:bCs w:val="0"/>
        <w:i w:val="0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2340" w:hanging="360"/>
      </w:pPr>
      <w:rPr>
        <w:b w:val="0"/>
        <w:bCs w:val="0"/>
        <w:i w:val="0"/>
        <w:sz w:val="22"/>
        <w:szCs w:val="22"/>
      </w:rPr>
    </w:lvl>
    <w:lvl w:ilvl="3">
      <w:start w:val="2"/>
      <w:numFmt w:val="lowerLetter"/>
      <w:lvlText w:val="%4."/>
      <w:lvlJc w:val="left"/>
      <w:pPr>
        <w:tabs>
          <w:tab w:val="num" w:pos="0"/>
        </w:tabs>
        <w:ind w:left="2917" w:hanging="397"/>
      </w:pPr>
      <w:rPr>
        <w:b w:val="0"/>
        <w:bCs w:val="0"/>
      </w:rPr>
    </w:lvl>
    <w:lvl w:ilvl="4">
      <w:start w:val="1"/>
      <w:numFmt w:val="decimal"/>
      <w:lvlText w:val="%5)"/>
      <w:lvlJc w:val="left"/>
      <w:pPr>
        <w:tabs>
          <w:tab w:val="num" w:pos="0"/>
        </w:tabs>
        <w:ind w:left="3600" w:hanging="360"/>
      </w:pPr>
      <w:rPr>
        <w:b w:val="0"/>
        <w:bCs w:val="0"/>
        <w:i w:val="0"/>
        <w:color w:val="000000"/>
        <w:sz w:val="22"/>
        <w:szCs w:val="22"/>
      </w:rPr>
    </w:lvl>
    <w:lvl w:ilvl="5">
      <w:start w:val="10"/>
      <w:numFmt w:val="decimal"/>
      <w:lvlText w:val="%6."/>
      <w:lvlJc w:val="left"/>
      <w:pPr>
        <w:tabs>
          <w:tab w:val="num" w:pos="0"/>
        </w:tabs>
        <w:ind w:left="4500" w:hanging="360"/>
      </w:pPr>
      <w:rPr>
        <w:b w:val="0"/>
        <w:bCs w:val="0"/>
        <w:i w:val="0"/>
        <w:color w:val="000000"/>
        <w:sz w:val="22"/>
        <w:szCs w:val="22"/>
      </w:rPr>
    </w:lvl>
    <w:lvl w:ilvl="6">
      <w:start w:val="1"/>
      <w:numFmt w:val="lowerLetter"/>
      <w:lvlText w:val="%7)"/>
      <w:lvlJc w:val="left"/>
      <w:pPr>
        <w:tabs>
          <w:tab w:val="num" w:pos="0"/>
        </w:tabs>
        <w:ind w:left="5040" w:hanging="360"/>
      </w:pPr>
      <w:rPr>
        <w:b w:val="0"/>
        <w:bCs w:val="0"/>
        <w:i w:val="0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5684" w:hanging="284"/>
      </w:pPr>
      <w:rPr>
        <w:b w:val="0"/>
        <w:bCs w:val="0"/>
      </w:rPr>
    </w:lvl>
    <w:lvl w:ilvl="8">
      <w:start w:val="1"/>
      <w:numFmt w:val="lowerLetter"/>
      <w:lvlText w:val="%9."/>
      <w:lvlJc w:val="left"/>
      <w:pPr>
        <w:tabs>
          <w:tab w:val="num" w:pos="0"/>
        </w:tabs>
        <w:ind w:left="6660" w:hanging="360"/>
      </w:pPr>
      <w:rPr>
        <w:b w:val="0"/>
        <w:bCs w:val="0"/>
      </w:rPr>
    </w:lvl>
  </w:abstractNum>
  <w:abstractNum w:abstractNumId="11" w15:restartNumberingAfterBreak="0">
    <w:nsid w:val="0000001A"/>
    <w:multiLevelType w:val="multilevel"/>
    <w:tmpl w:val="EDAA2E00"/>
    <w:name w:val="WW8Num26"/>
    <w:lvl w:ilvl="0">
      <w:start w:val="1"/>
      <w:numFmt w:val="decimal"/>
      <w:lvlText w:val="%1)"/>
      <w:lvlJc w:val="left"/>
      <w:pPr>
        <w:tabs>
          <w:tab w:val="num" w:pos="852"/>
        </w:tabs>
        <w:ind w:left="1572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852"/>
        </w:tabs>
        <w:ind w:left="1932" w:hanging="360"/>
      </w:pPr>
    </w:lvl>
    <w:lvl w:ilvl="2">
      <w:start w:val="1"/>
      <w:numFmt w:val="decimal"/>
      <w:lvlText w:val="%3."/>
      <w:lvlJc w:val="left"/>
      <w:pPr>
        <w:tabs>
          <w:tab w:val="num" w:pos="852"/>
        </w:tabs>
        <w:ind w:left="2292" w:hanging="360"/>
      </w:pPr>
    </w:lvl>
    <w:lvl w:ilvl="3">
      <w:start w:val="1"/>
      <w:numFmt w:val="decimal"/>
      <w:lvlText w:val="%4."/>
      <w:lvlJc w:val="left"/>
      <w:pPr>
        <w:tabs>
          <w:tab w:val="num" w:pos="852"/>
        </w:tabs>
        <w:ind w:left="2652" w:hanging="360"/>
      </w:pPr>
    </w:lvl>
    <w:lvl w:ilvl="4">
      <w:start w:val="1"/>
      <w:numFmt w:val="decimal"/>
      <w:lvlText w:val="%5."/>
      <w:lvlJc w:val="left"/>
      <w:pPr>
        <w:tabs>
          <w:tab w:val="num" w:pos="852"/>
        </w:tabs>
        <w:ind w:left="3012" w:hanging="360"/>
      </w:pPr>
    </w:lvl>
    <w:lvl w:ilvl="5">
      <w:start w:val="1"/>
      <w:numFmt w:val="decimal"/>
      <w:lvlText w:val="%6."/>
      <w:lvlJc w:val="left"/>
      <w:pPr>
        <w:tabs>
          <w:tab w:val="num" w:pos="852"/>
        </w:tabs>
        <w:ind w:left="3372" w:hanging="360"/>
      </w:pPr>
    </w:lvl>
    <w:lvl w:ilvl="6">
      <w:start w:val="1"/>
      <w:numFmt w:val="decimal"/>
      <w:lvlText w:val="%7."/>
      <w:lvlJc w:val="left"/>
      <w:pPr>
        <w:tabs>
          <w:tab w:val="num" w:pos="852"/>
        </w:tabs>
        <w:ind w:left="3732" w:hanging="360"/>
      </w:pPr>
    </w:lvl>
    <w:lvl w:ilvl="7">
      <w:start w:val="1"/>
      <w:numFmt w:val="decimal"/>
      <w:lvlText w:val="%8."/>
      <w:lvlJc w:val="left"/>
      <w:pPr>
        <w:tabs>
          <w:tab w:val="num" w:pos="852"/>
        </w:tabs>
        <w:ind w:left="4092" w:hanging="360"/>
      </w:pPr>
    </w:lvl>
    <w:lvl w:ilvl="8">
      <w:start w:val="1"/>
      <w:numFmt w:val="decimal"/>
      <w:lvlText w:val="%9."/>
      <w:lvlJc w:val="left"/>
      <w:pPr>
        <w:tabs>
          <w:tab w:val="num" w:pos="852"/>
        </w:tabs>
        <w:ind w:left="4452" w:hanging="360"/>
      </w:pPr>
    </w:lvl>
  </w:abstractNum>
  <w:abstractNum w:abstractNumId="12" w15:restartNumberingAfterBreak="0">
    <w:nsid w:val="0000001B"/>
    <w:multiLevelType w:val="multilevel"/>
    <w:tmpl w:val="FE1AE6A2"/>
    <w:name w:val="WW8Num2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0000001C"/>
    <w:multiLevelType w:val="multilevel"/>
    <w:tmpl w:val="DB746DE4"/>
    <w:name w:val="WW8Num28"/>
    <w:lvl w:ilvl="0">
      <w:start w:val="1"/>
      <w:numFmt w:val="decimal"/>
      <w:lvlText w:val="%1)"/>
      <w:lvlJc w:val="left"/>
      <w:pPr>
        <w:tabs>
          <w:tab w:val="num" w:pos="66"/>
        </w:tabs>
        <w:ind w:left="786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66"/>
        </w:tabs>
        <w:ind w:left="1506" w:hanging="360"/>
      </w:pPr>
    </w:lvl>
    <w:lvl w:ilvl="2">
      <w:start w:val="1"/>
      <w:numFmt w:val="lowerRoman"/>
      <w:lvlText w:val="%3."/>
      <w:lvlJc w:val="right"/>
      <w:pPr>
        <w:tabs>
          <w:tab w:val="num" w:pos="66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66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66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66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66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66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66"/>
        </w:tabs>
        <w:ind w:left="6546" w:hanging="180"/>
      </w:pPr>
    </w:lvl>
  </w:abstractNum>
  <w:abstractNum w:abstractNumId="14" w15:restartNumberingAfterBreak="0">
    <w:nsid w:val="0000001D"/>
    <w:multiLevelType w:val="multilevel"/>
    <w:tmpl w:val="A894B308"/>
    <w:name w:val="WW8Num29"/>
    <w:lvl w:ilvl="0">
      <w:start w:val="1"/>
      <w:numFmt w:val="decimal"/>
      <w:lvlText w:val="%1)"/>
      <w:lvlJc w:val="left"/>
      <w:pPr>
        <w:tabs>
          <w:tab w:val="num" w:pos="0"/>
        </w:tabs>
        <w:ind w:left="675" w:hanging="675"/>
      </w:pPr>
      <w:rPr>
        <w:b w:val="0"/>
      </w:rPr>
    </w:lvl>
    <w:lvl w:ilvl="1">
      <w:start w:val="150"/>
      <w:numFmt w:val="decimal"/>
      <w:lvlText w:val="%1.%2"/>
      <w:lvlJc w:val="left"/>
      <w:pPr>
        <w:tabs>
          <w:tab w:val="num" w:pos="0"/>
        </w:tabs>
        <w:ind w:left="2489" w:hanging="675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4348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6162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8336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15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32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138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6312" w:hanging="1800"/>
      </w:pPr>
    </w:lvl>
  </w:abstractNum>
  <w:abstractNum w:abstractNumId="15" w15:restartNumberingAfterBreak="0">
    <w:nsid w:val="00000021"/>
    <w:multiLevelType w:val="multilevel"/>
    <w:tmpl w:val="A33470F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  <w:b w:val="0"/>
        <w:bCs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/>
        <w:b w:val="0"/>
        <w:bCs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/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cs="Times New Roman"/>
        <w:b w:val="0"/>
        <w:bCs w:val="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Times New Roman" w:eastAsia="Times New Roman" w:hAnsi="Times New Roman" w:cs="Times New Roman"/>
        <w:b w:val="0"/>
        <w:bCs w:val="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</w:rPr>
    </w:lvl>
  </w:abstractNum>
  <w:abstractNum w:abstractNumId="16" w15:restartNumberingAfterBreak="0">
    <w:nsid w:val="00000022"/>
    <w:multiLevelType w:val="singleLevel"/>
    <w:tmpl w:val="00000022"/>
    <w:name w:val="WW8Num34"/>
    <w:lvl w:ilvl="0">
      <w:start w:val="1"/>
      <w:numFmt w:val="decimal"/>
      <w:lvlText w:val="%1)"/>
      <w:lvlJc w:val="left"/>
      <w:pPr>
        <w:tabs>
          <w:tab w:val="num" w:pos="0"/>
        </w:tabs>
        <w:ind w:left="1069" w:hanging="360"/>
      </w:pPr>
    </w:lvl>
  </w:abstractNum>
  <w:abstractNum w:abstractNumId="17" w15:restartNumberingAfterBreak="0">
    <w:nsid w:val="00000024"/>
    <w:multiLevelType w:val="multilevel"/>
    <w:tmpl w:val="BE10ED28"/>
    <w:name w:val="WW8Num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000000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/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789"/>
        </w:tabs>
        <w:ind w:left="789" w:hanging="363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  <w:rPr>
        <w:b w:val="0"/>
        <w:i w:val="0"/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00000025"/>
    <w:multiLevelType w:val="singleLevel"/>
    <w:tmpl w:val="00000025"/>
    <w:name w:val="WW8Num37"/>
    <w:lvl w:ilvl="0">
      <w:start w:val="1"/>
      <w:numFmt w:val="decimal"/>
      <w:lvlText w:val="%1)"/>
      <w:lvlJc w:val="left"/>
      <w:pPr>
        <w:tabs>
          <w:tab w:val="num" w:pos="0"/>
        </w:tabs>
        <w:ind w:left="1069" w:hanging="360"/>
      </w:pPr>
    </w:lvl>
  </w:abstractNum>
  <w:abstractNum w:abstractNumId="19" w15:restartNumberingAfterBreak="0">
    <w:nsid w:val="00000026"/>
    <w:multiLevelType w:val="singleLevel"/>
    <w:tmpl w:val="00000026"/>
    <w:name w:val="WW8Num3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0" w15:restartNumberingAfterBreak="0">
    <w:nsid w:val="00000027"/>
    <w:multiLevelType w:val="singleLevel"/>
    <w:tmpl w:val="00000027"/>
    <w:name w:val="WW8Num3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1" w15:restartNumberingAfterBreak="0">
    <w:nsid w:val="00000028"/>
    <w:multiLevelType w:val="singleLevel"/>
    <w:tmpl w:val="00000028"/>
    <w:name w:val="WW8Num40"/>
    <w:lvl w:ilvl="0">
      <w:start w:val="1"/>
      <w:numFmt w:val="decimal"/>
      <w:lvlText w:val="%1)"/>
      <w:lvlJc w:val="left"/>
      <w:pPr>
        <w:tabs>
          <w:tab w:val="num" w:pos="0"/>
        </w:tabs>
        <w:ind w:left="1069" w:hanging="360"/>
      </w:pPr>
    </w:lvl>
  </w:abstractNum>
  <w:abstractNum w:abstractNumId="22" w15:restartNumberingAfterBreak="0">
    <w:nsid w:val="00000029"/>
    <w:multiLevelType w:val="singleLevel"/>
    <w:tmpl w:val="00000029"/>
    <w:name w:val="WW8Num41"/>
    <w:lvl w:ilvl="0">
      <w:start w:val="1"/>
      <w:numFmt w:val="decimal"/>
      <w:lvlText w:val="%1)"/>
      <w:lvlJc w:val="left"/>
      <w:pPr>
        <w:tabs>
          <w:tab w:val="num" w:pos="0"/>
        </w:tabs>
        <w:ind w:left="1069" w:hanging="360"/>
      </w:pPr>
    </w:lvl>
  </w:abstractNum>
  <w:abstractNum w:abstractNumId="23" w15:restartNumberingAfterBreak="0">
    <w:nsid w:val="0000002A"/>
    <w:multiLevelType w:val="singleLevel"/>
    <w:tmpl w:val="5F40A4FA"/>
    <w:name w:val="WW8Num42"/>
    <w:lvl w:ilvl="0">
      <w:start w:val="1"/>
      <w:numFmt w:val="lowerLetter"/>
      <w:lvlText w:val="%1)"/>
      <w:lvlJc w:val="left"/>
      <w:pPr>
        <w:tabs>
          <w:tab w:val="num" w:pos="0"/>
        </w:tabs>
        <w:ind w:left="1429" w:hanging="360"/>
      </w:pPr>
      <w:rPr>
        <w:b w:val="0"/>
      </w:rPr>
    </w:lvl>
  </w:abstractNum>
  <w:abstractNum w:abstractNumId="24" w15:restartNumberingAfterBreak="0">
    <w:nsid w:val="0000002B"/>
    <w:multiLevelType w:val="singleLevel"/>
    <w:tmpl w:val="A5EE0D58"/>
    <w:lvl w:ilvl="0">
      <w:start w:val="1"/>
      <w:numFmt w:val="decimal"/>
      <w:lvlText w:val="%1."/>
      <w:lvlJc w:val="left"/>
      <w:pPr>
        <w:ind w:left="1069" w:hanging="360"/>
      </w:pPr>
      <w:rPr>
        <w:rFonts w:ascii="Century Gothic" w:hAnsi="Century Gothic" w:cs="Times New Roman" w:hint="default"/>
        <w:b w:val="0"/>
        <w:bCs w:val="0"/>
        <w:color w:val="auto"/>
        <w:spacing w:val="-1"/>
        <w:sz w:val="20"/>
        <w:szCs w:val="20"/>
      </w:rPr>
    </w:lvl>
  </w:abstractNum>
  <w:abstractNum w:abstractNumId="25" w15:restartNumberingAfterBreak="0">
    <w:nsid w:val="0000002C"/>
    <w:multiLevelType w:val="singleLevel"/>
    <w:tmpl w:val="0000002C"/>
    <w:name w:val="WW8Num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6" w15:restartNumberingAfterBreak="0">
    <w:nsid w:val="0000002D"/>
    <w:multiLevelType w:val="singleLevel"/>
    <w:tmpl w:val="0000002D"/>
    <w:name w:val="WW8Num4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7" w15:restartNumberingAfterBreak="0">
    <w:nsid w:val="0000002E"/>
    <w:multiLevelType w:val="singleLevel"/>
    <w:tmpl w:val="0000002E"/>
    <w:name w:val="WW8Num46"/>
    <w:lvl w:ilvl="0">
      <w:start w:val="1"/>
      <w:numFmt w:val="decimal"/>
      <w:lvlText w:val="%1)"/>
      <w:lvlJc w:val="left"/>
      <w:pPr>
        <w:tabs>
          <w:tab w:val="num" w:pos="0"/>
        </w:tabs>
        <w:ind w:left="1069" w:hanging="360"/>
      </w:pPr>
    </w:lvl>
  </w:abstractNum>
  <w:abstractNum w:abstractNumId="28" w15:restartNumberingAfterBreak="0">
    <w:nsid w:val="0000002F"/>
    <w:multiLevelType w:val="singleLevel"/>
    <w:tmpl w:val="0000002F"/>
    <w:name w:val="WW8Num47"/>
    <w:lvl w:ilvl="0">
      <w:start w:val="1"/>
      <w:numFmt w:val="decimal"/>
      <w:lvlText w:val="%1)"/>
      <w:lvlJc w:val="left"/>
      <w:pPr>
        <w:tabs>
          <w:tab w:val="num" w:pos="0"/>
        </w:tabs>
        <w:ind w:left="1069" w:hanging="360"/>
      </w:pPr>
    </w:lvl>
  </w:abstractNum>
  <w:abstractNum w:abstractNumId="29" w15:restartNumberingAfterBreak="0">
    <w:nsid w:val="00000030"/>
    <w:multiLevelType w:val="singleLevel"/>
    <w:tmpl w:val="00000030"/>
    <w:name w:val="WW8Num4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30" w15:restartNumberingAfterBreak="0">
    <w:nsid w:val="00000031"/>
    <w:multiLevelType w:val="singleLevel"/>
    <w:tmpl w:val="00000031"/>
    <w:name w:val="WW8Num49"/>
    <w:lvl w:ilvl="0">
      <w:start w:val="1"/>
      <w:numFmt w:val="decimal"/>
      <w:lvlText w:val="%1)"/>
      <w:lvlJc w:val="left"/>
      <w:pPr>
        <w:tabs>
          <w:tab w:val="num" w:pos="0"/>
        </w:tabs>
        <w:ind w:left="1069" w:hanging="360"/>
      </w:pPr>
    </w:lvl>
  </w:abstractNum>
  <w:abstractNum w:abstractNumId="31" w15:restartNumberingAfterBreak="0">
    <w:nsid w:val="00000032"/>
    <w:multiLevelType w:val="singleLevel"/>
    <w:tmpl w:val="00000032"/>
    <w:name w:val="WW8Num50"/>
    <w:lvl w:ilvl="0">
      <w:start w:val="1"/>
      <w:numFmt w:val="decimal"/>
      <w:lvlText w:val="%1)"/>
      <w:lvlJc w:val="left"/>
      <w:pPr>
        <w:tabs>
          <w:tab w:val="num" w:pos="0"/>
        </w:tabs>
        <w:ind w:left="1069" w:hanging="360"/>
      </w:pPr>
    </w:lvl>
  </w:abstractNum>
  <w:abstractNum w:abstractNumId="32" w15:restartNumberingAfterBreak="0">
    <w:nsid w:val="00000033"/>
    <w:multiLevelType w:val="singleLevel"/>
    <w:tmpl w:val="00000033"/>
    <w:name w:val="WW8Num51"/>
    <w:lvl w:ilvl="0">
      <w:start w:val="1"/>
      <w:numFmt w:val="decimal"/>
      <w:lvlText w:val="%1)"/>
      <w:lvlJc w:val="left"/>
      <w:pPr>
        <w:tabs>
          <w:tab w:val="num" w:pos="0"/>
        </w:tabs>
        <w:ind w:left="1069" w:hanging="360"/>
      </w:pPr>
    </w:lvl>
  </w:abstractNum>
  <w:abstractNum w:abstractNumId="33" w15:restartNumberingAfterBreak="0">
    <w:nsid w:val="00000036"/>
    <w:multiLevelType w:val="singleLevel"/>
    <w:tmpl w:val="00000036"/>
    <w:name w:val="WW8Num5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34" w15:restartNumberingAfterBreak="0">
    <w:nsid w:val="00000037"/>
    <w:multiLevelType w:val="singleLevel"/>
    <w:tmpl w:val="00000037"/>
    <w:name w:val="WW8Num5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35" w15:restartNumberingAfterBreak="0">
    <w:nsid w:val="00000038"/>
    <w:multiLevelType w:val="singleLevel"/>
    <w:tmpl w:val="00000038"/>
    <w:name w:val="WW8Num56"/>
    <w:lvl w:ilvl="0">
      <w:start w:val="1"/>
      <w:numFmt w:val="decimal"/>
      <w:lvlText w:val="%1)"/>
      <w:lvlJc w:val="left"/>
      <w:pPr>
        <w:tabs>
          <w:tab w:val="num" w:pos="0"/>
        </w:tabs>
        <w:ind w:left="1069" w:hanging="360"/>
      </w:pPr>
    </w:lvl>
  </w:abstractNum>
  <w:abstractNum w:abstractNumId="36" w15:restartNumberingAfterBreak="0">
    <w:nsid w:val="00000039"/>
    <w:multiLevelType w:val="singleLevel"/>
    <w:tmpl w:val="00000039"/>
    <w:name w:val="WW8Num57"/>
    <w:lvl w:ilvl="0">
      <w:start w:val="1"/>
      <w:numFmt w:val="decimal"/>
      <w:lvlText w:val="%1)"/>
      <w:lvlJc w:val="left"/>
      <w:pPr>
        <w:tabs>
          <w:tab w:val="num" w:pos="0"/>
        </w:tabs>
        <w:ind w:left="1069" w:hanging="360"/>
      </w:pPr>
    </w:lvl>
  </w:abstractNum>
  <w:abstractNum w:abstractNumId="37" w15:restartNumberingAfterBreak="0">
    <w:nsid w:val="0000003A"/>
    <w:multiLevelType w:val="singleLevel"/>
    <w:tmpl w:val="0000003A"/>
    <w:name w:val="WW8Num58"/>
    <w:lvl w:ilvl="0">
      <w:start w:val="1"/>
      <w:numFmt w:val="decimal"/>
      <w:lvlText w:val="%1)"/>
      <w:lvlJc w:val="left"/>
      <w:pPr>
        <w:tabs>
          <w:tab w:val="num" w:pos="0"/>
        </w:tabs>
        <w:ind w:left="1069" w:hanging="360"/>
      </w:pPr>
    </w:lvl>
  </w:abstractNum>
  <w:abstractNum w:abstractNumId="38" w15:restartNumberingAfterBreak="0">
    <w:nsid w:val="0000003B"/>
    <w:multiLevelType w:val="singleLevel"/>
    <w:tmpl w:val="04150011"/>
    <w:lvl w:ilvl="0">
      <w:start w:val="1"/>
      <w:numFmt w:val="decimal"/>
      <w:lvlText w:val="%1)"/>
      <w:lvlJc w:val="left"/>
      <w:pPr>
        <w:ind w:left="1429" w:hanging="360"/>
      </w:pPr>
    </w:lvl>
  </w:abstractNum>
  <w:abstractNum w:abstractNumId="39" w15:restartNumberingAfterBreak="0">
    <w:nsid w:val="0000003C"/>
    <w:multiLevelType w:val="singleLevel"/>
    <w:tmpl w:val="0000003C"/>
    <w:name w:val="WW8Num60"/>
    <w:lvl w:ilvl="0">
      <w:start w:val="1"/>
      <w:numFmt w:val="decimal"/>
      <w:lvlText w:val="%1)"/>
      <w:lvlJc w:val="left"/>
      <w:pPr>
        <w:tabs>
          <w:tab w:val="num" w:pos="0"/>
        </w:tabs>
        <w:ind w:left="1069" w:hanging="360"/>
      </w:pPr>
    </w:lvl>
  </w:abstractNum>
  <w:abstractNum w:abstractNumId="40" w15:restartNumberingAfterBreak="0">
    <w:nsid w:val="0000003E"/>
    <w:multiLevelType w:val="singleLevel"/>
    <w:tmpl w:val="0000003E"/>
    <w:name w:val="WW8Num62"/>
    <w:lvl w:ilvl="0">
      <w:start w:val="1"/>
      <w:numFmt w:val="decimal"/>
      <w:lvlText w:val="%1)"/>
      <w:lvlJc w:val="left"/>
      <w:pPr>
        <w:tabs>
          <w:tab w:val="num" w:pos="0"/>
        </w:tabs>
        <w:ind w:left="1069" w:hanging="360"/>
      </w:pPr>
      <w:rPr>
        <w:rFonts w:ascii="Century Gothic" w:eastAsia="SimSun" w:hAnsi="Century Gothic" w:cs="Mangal" w:hint="default"/>
        <w:szCs w:val="20"/>
      </w:rPr>
    </w:lvl>
  </w:abstractNum>
  <w:abstractNum w:abstractNumId="41" w15:restartNumberingAfterBreak="0">
    <w:nsid w:val="00000041"/>
    <w:multiLevelType w:val="multilevel"/>
    <w:tmpl w:val="6F8EFA20"/>
    <w:name w:val="WW8Num6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entury Gothic" w:eastAsia="SimSun" w:hAnsi="Century Gothic" w:cs="Mangal" w:hint="default"/>
        <w:szCs w:val="2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ascii="Century Gothic" w:eastAsia="SimSun" w:hAnsi="Century Gothic" w:cs="Century Gothic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2" w15:restartNumberingAfterBreak="0">
    <w:nsid w:val="00000043"/>
    <w:multiLevelType w:val="singleLevel"/>
    <w:tmpl w:val="00000043"/>
    <w:name w:val="WW8Num67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rFonts w:ascii="Century Gothic" w:eastAsia="SimSun" w:hAnsi="Century Gothic" w:cs="Mangal" w:hint="default"/>
        <w:szCs w:val="20"/>
      </w:rPr>
    </w:lvl>
  </w:abstractNum>
  <w:abstractNum w:abstractNumId="43" w15:restartNumberingAfterBreak="0">
    <w:nsid w:val="00000044"/>
    <w:multiLevelType w:val="multilevel"/>
    <w:tmpl w:val="83F2578A"/>
    <w:name w:val="WW8Num6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Century Gothic"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8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00000049"/>
    <w:multiLevelType w:val="singleLevel"/>
    <w:tmpl w:val="4E9296B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eastAsia="SimSun" w:hAnsi="Times New Roman" w:cs="Times New Roman" w:hint="default"/>
        <w:szCs w:val="20"/>
      </w:rPr>
    </w:lvl>
  </w:abstractNum>
  <w:abstractNum w:abstractNumId="45" w15:restartNumberingAfterBreak="0">
    <w:nsid w:val="0000004D"/>
    <w:multiLevelType w:val="singleLevel"/>
    <w:tmpl w:val="0000004D"/>
    <w:name w:val="WW8Num77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rFonts w:ascii="Century Gothic" w:eastAsia="SimSun" w:hAnsi="Century Gothic" w:cs="Mangal" w:hint="default"/>
        <w:szCs w:val="20"/>
      </w:rPr>
    </w:lvl>
  </w:abstractNum>
  <w:abstractNum w:abstractNumId="46" w15:restartNumberingAfterBreak="0">
    <w:nsid w:val="014D25A5"/>
    <w:multiLevelType w:val="hybridMultilevel"/>
    <w:tmpl w:val="EE7254EE"/>
    <w:lvl w:ilvl="0" w:tplc="7EA8685C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03FE47A9"/>
    <w:multiLevelType w:val="hybridMultilevel"/>
    <w:tmpl w:val="9F5AE066"/>
    <w:lvl w:ilvl="0" w:tplc="E408B6DC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04526D9D"/>
    <w:multiLevelType w:val="hybridMultilevel"/>
    <w:tmpl w:val="6182394C"/>
    <w:lvl w:ilvl="0" w:tplc="04150011">
      <w:start w:val="1"/>
      <w:numFmt w:val="decimal"/>
      <w:lvlText w:val="%1)"/>
      <w:lvlJc w:val="left"/>
      <w:pPr>
        <w:ind w:left="1086" w:hanging="360"/>
      </w:pPr>
    </w:lvl>
    <w:lvl w:ilvl="1" w:tplc="04150019">
      <w:start w:val="1"/>
      <w:numFmt w:val="lowerLetter"/>
      <w:lvlText w:val="%2."/>
      <w:lvlJc w:val="left"/>
      <w:pPr>
        <w:ind w:left="1806" w:hanging="360"/>
      </w:pPr>
    </w:lvl>
    <w:lvl w:ilvl="2" w:tplc="0415001B" w:tentative="1">
      <w:start w:val="1"/>
      <w:numFmt w:val="lowerRoman"/>
      <w:lvlText w:val="%3."/>
      <w:lvlJc w:val="right"/>
      <w:pPr>
        <w:ind w:left="2526" w:hanging="180"/>
      </w:pPr>
    </w:lvl>
    <w:lvl w:ilvl="3" w:tplc="0415000F" w:tentative="1">
      <w:start w:val="1"/>
      <w:numFmt w:val="decimal"/>
      <w:lvlText w:val="%4."/>
      <w:lvlJc w:val="left"/>
      <w:pPr>
        <w:ind w:left="3246" w:hanging="360"/>
      </w:pPr>
    </w:lvl>
    <w:lvl w:ilvl="4" w:tplc="04150019" w:tentative="1">
      <w:start w:val="1"/>
      <w:numFmt w:val="lowerLetter"/>
      <w:lvlText w:val="%5."/>
      <w:lvlJc w:val="left"/>
      <w:pPr>
        <w:ind w:left="3966" w:hanging="360"/>
      </w:pPr>
    </w:lvl>
    <w:lvl w:ilvl="5" w:tplc="0415001B" w:tentative="1">
      <w:start w:val="1"/>
      <w:numFmt w:val="lowerRoman"/>
      <w:lvlText w:val="%6."/>
      <w:lvlJc w:val="right"/>
      <w:pPr>
        <w:ind w:left="4686" w:hanging="180"/>
      </w:pPr>
    </w:lvl>
    <w:lvl w:ilvl="6" w:tplc="0415000F" w:tentative="1">
      <w:start w:val="1"/>
      <w:numFmt w:val="decimal"/>
      <w:lvlText w:val="%7."/>
      <w:lvlJc w:val="left"/>
      <w:pPr>
        <w:ind w:left="5406" w:hanging="360"/>
      </w:pPr>
    </w:lvl>
    <w:lvl w:ilvl="7" w:tplc="04150019" w:tentative="1">
      <w:start w:val="1"/>
      <w:numFmt w:val="lowerLetter"/>
      <w:lvlText w:val="%8."/>
      <w:lvlJc w:val="left"/>
      <w:pPr>
        <w:ind w:left="6126" w:hanging="360"/>
      </w:pPr>
    </w:lvl>
    <w:lvl w:ilvl="8" w:tplc="0415001B" w:tentative="1">
      <w:start w:val="1"/>
      <w:numFmt w:val="lowerRoman"/>
      <w:lvlText w:val="%9."/>
      <w:lvlJc w:val="right"/>
      <w:pPr>
        <w:ind w:left="6846" w:hanging="180"/>
      </w:pPr>
    </w:lvl>
  </w:abstractNum>
  <w:abstractNum w:abstractNumId="49" w15:restartNumberingAfterBreak="0">
    <w:nsid w:val="09605B1B"/>
    <w:multiLevelType w:val="hybridMultilevel"/>
    <w:tmpl w:val="58CA9FA2"/>
    <w:lvl w:ilvl="0" w:tplc="C4544242">
      <w:start w:val="3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0" w15:restartNumberingAfterBreak="0">
    <w:nsid w:val="0BE33C92"/>
    <w:multiLevelType w:val="hybridMultilevel"/>
    <w:tmpl w:val="CA70B6A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0D911498"/>
    <w:multiLevelType w:val="hybridMultilevel"/>
    <w:tmpl w:val="D28021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109F6998"/>
    <w:multiLevelType w:val="multilevel"/>
    <w:tmpl w:val="C75CCF38"/>
    <w:lvl w:ilvl="0">
      <w:start w:val="1"/>
      <w:numFmt w:val="decimal"/>
      <w:lvlText w:val="%1."/>
      <w:lvlJc w:val="left"/>
      <w:pPr>
        <w:ind w:left="360" w:hanging="360"/>
      </w:pPr>
      <w:rPr>
        <w:rFonts w:ascii="Century Gothic" w:hAnsi="Century Gothic" w:cs="Times New Roman" w:hint="default"/>
        <w:b w:val="0"/>
        <w:bCs w:val="0"/>
        <w:i w:val="0"/>
        <w:strike w:val="0"/>
        <w:dstrike w:val="0"/>
        <w:color w:val="auto"/>
        <w:spacing w:val="-1"/>
        <w:sz w:val="22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ascii="Century Gothic" w:eastAsia="Times New Roman" w:hAnsi="Century Gothic"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116B61C3"/>
    <w:multiLevelType w:val="hybridMultilevel"/>
    <w:tmpl w:val="ED10003C"/>
    <w:lvl w:ilvl="0" w:tplc="6D5A951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72ED8AE">
      <w:start w:val="1"/>
      <w:numFmt w:val="decimal"/>
      <w:lvlText w:val="%2)"/>
      <w:lvlJc w:val="left"/>
      <w:pPr>
        <w:ind w:left="1211" w:hanging="360"/>
      </w:pPr>
      <w:rPr>
        <w:rFonts w:eastAsia="SimSun" w:cs="Century Gothic" w:hint="default"/>
      </w:rPr>
    </w:lvl>
    <w:lvl w:ilvl="2" w:tplc="63ECC172">
      <w:start w:val="50"/>
      <w:numFmt w:val="decimal"/>
      <w:lvlText w:val="%3"/>
      <w:lvlJc w:val="left"/>
      <w:pPr>
        <w:ind w:left="2198" w:hanging="360"/>
      </w:pPr>
      <w:rPr>
        <w:rFonts w:hint="default"/>
        <w:sz w:val="16"/>
      </w:r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54" w15:restartNumberingAfterBreak="0">
    <w:nsid w:val="1428716C"/>
    <w:multiLevelType w:val="multilevel"/>
    <w:tmpl w:val="04150017"/>
    <w:styleLink w:val="Styl21"/>
    <w:lvl w:ilvl="0">
      <w:start w:val="1"/>
      <w:numFmt w:val="lowerLetter"/>
      <w:lvlText w:val="%1)"/>
      <w:lvlJc w:val="left"/>
      <w:pPr>
        <w:tabs>
          <w:tab w:val="num" w:pos="4000"/>
        </w:tabs>
        <w:ind w:left="4000" w:hanging="360"/>
      </w:pPr>
      <w:rPr>
        <w:rFonts w:ascii="Century Gothic" w:hAnsi="Century Gothic" w:cs="Gulim" w:hint="default"/>
        <w:b w:val="0"/>
        <w:i w:val="0"/>
        <w:color w:val="00000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1AF612AD"/>
    <w:multiLevelType w:val="hybridMultilevel"/>
    <w:tmpl w:val="A64E843E"/>
    <w:lvl w:ilvl="0" w:tplc="496E8F7A">
      <w:start w:val="1"/>
      <w:numFmt w:val="lowerLetter"/>
      <w:lvlText w:val="%1)"/>
      <w:lvlJc w:val="left"/>
      <w:pPr>
        <w:ind w:left="1070" w:hanging="360"/>
      </w:pPr>
      <w:rPr>
        <w:rFonts w:ascii="Century Gothic" w:hAnsi="Century Gothic" w:cs="Calibri Light" w:hint="default"/>
        <w:spacing w:val="-1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225" w:hanging="360"/>
      </w:pPr>
    </w:lvl>
    <w:lvl w:ilvl="2" w:tplc="0415001B" w:tentative="1">
      <w:start w:val="1"/>
      <w:numFmt w:val="lowerRoman"/>
      <w:lvlText w:val="%3."/>
      <w:lvlJc w:val="right"/>
      <w:pPr>
        <w:ind w:left="2945" w:hanging="180"/>
      </w:pPr>
    </w:lvl>
    <w:lvl w:ilvl="3" w:tplc="0415000F" w:tentative="1">
      <w:start w:val="1"/>
      <w:numFmt w:val="decimal"/>
      <w:lvlText w:val="%4."/>
      <w:lvlJc w:val="left"/>
      <w:pPr>
        <w:ind w:left="3665" w:hanging="360"/>
      </w:pPr>
    </w:lvl>
    <w:lvl w:ilvl="4" w:tplc="04150019" w:tentative="1">
      <w:start w:val="1"/>
      <w:numFmt w:val="lowerLetter"/>
      <w:lvlText w:val="%5."/>
      <w:lvlJc w:val="left"/>
      <w:pPr>
        <w:ind w:left="4385" w:hanging="360"/>
      </w:pPr>
    </w:lvl>
    <w:lvl w:ilvl="5" w:tplc="0415001B" w:tentative="1">
      <w:start w:val="1"/>
      <w:numFmt w:val="lowerRoman"/>
      <w:lvlText w:val="%6."/>
      <w:lvlJc w:val="right"/>
      <w:pPr>
        <w:ind w:left="5105" w:hanging="180"/>
      </w:pPr>
    </w:lvl>
    <w:lvl w:ilvl="6" w:tplc="0415000F" w:tentative="1">
      <w:start w:val="1"/>
      <w:numFmt w:val="decimal"/>
      <w:lvlText w:val="%7."/>
      <w:lvlJc w:val="left"/>
      <w:pPr>
        <w:ind w:left="5825" w:hanging="360"/>
      </w:pPr>
    </w:lvl>
    <w:lvl w:ilvl="7" w:tplc="04150019" w:tentative="1">
      <w:start w:val="1"/>
      <w:numFmt w:val="lowerLetter"/>
      <w:lvlText w:val="%8."/>
      <w:lvlJc w:val="left"/>
      <w:pPr>
        <w:ind w:left="6545" w:hanging="360"/>
      </w:pPr>
    </w:lvl>
    <w:lvl w:ilvl="8" w:tplc="0415001B" w:tentative="1">
      <w:start w:val="1"/>
      <w:numFmt w:val="lowerRoman"/>
      <w:lvlText w:val="%9."/>
      <w:lvlJc w:val="right"/>
      <w:pPr>
        <w:ind w:left="7265" w:hanging="180"/>
      </w:pPr>
    </w:lvl>
  </w:abstractNum>
  <w:abstractNum w:abstractNumId="56" w15:restartNumberingAfterBreak="0">
    <w:nsid w:val="1F484FF6"/>
    <w:multiLevelType w:val="multilevel"/>
    <w:tmpl w:val="00000012"/>
    <w:styleLink w:val="Styl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entury Gothic" w:eastAsia="Wingdings" w:hAnsi="Century Gothic" w:cs="Wingdings"/>
        <w:b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Gulim" w:eastAsia="Wingdings" w:hAnsi="Gulim" w:cs="Wingdings"/>
        <w:b w:val="0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Gulim" w:eastAsia="Wingdings" w:hAnsi="Gulim" w:cs="Wingdings"/>
        <w:b w:val="0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Gulim" w:eastAsia="Wingdings" w:hAnsi="Gulim" w:cs="Wingdings"/>
        <w:b w:val="0"/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Gulim" w:eastAsia="Wingdings" w:hAnsi="Gulim" w:cs="Wingdings"/>
        <w:b w:val="0"/>
        <w:sz w:val="20"/>
        <w:szCs w:val="2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Gulim" w:eastAsia="Wingdings" w:hAnsi="Gulim" w:cs="Wingdings"/>
        <w:b w:val="0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Gulim" w:eastAsia="Wingdings" w:hAnsi="Gulim" w:cs="Wingdings"/>
        <w:b w:val="0"/>
        <w:sz w:val="20"/>
        <w:szCs w:val="2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Gulim" w:eastAsia="Wingdings" w:hAnsi="Gulim" w:cs="Wingdings"/>
        <w:b w:val="0"/>
        <w:sz w:val="20"/>
        <w:szCs w:val="2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Gulim" w:eastAsia="Wingdings" w:hAnsi="Gulim" w:cs="Wingdings"/>
        <w:b w:val="0"/>
        <w:sz w:val="20"/>
        <w:szCs w:val="20"/>
      </w:rPr>
    </w:lvl>
  </w:abstractNum>
  <w:abstractNum w:abstractNumId="57" w15:restartNumberingAfterBreak="0">
    <w:nsid w:val="20437368"/>
    <w:multiLevelType w:val="multilevel"/>
    <w:tmpl w:val="1E40D6F6"/>
    <w:styleLink w:val="WW8Num15"/>
    <w:lvl w:ilvl="0">
      <w:start w:val="1"/>
      <w:numFmt w:val="decimal"/>
      <w:lvlText w:val="%1."/>
      <w:lvlJc w:val="left"/>
      <w:pPr>
        <w:ind w:left="360" w:hanging="360"/>
      </w:pPr>
      <w:rPr>
        <w:rFonts w:ascii="Century Gothic" w:hAnsi="Century Gothic" w:cs="Times New Roman" w:hint="default"/>
        <w:b w:val="0"/>
        <w:i w:val="0"/>
        <w:color w:val="000000"/>
        <w:sz w:val="16"/>
        <w:szCs w:val="16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)"/>
      <w:lvlJc w:val="left"/>
      <w:pPr>
        <w:ind w:left="2340" w:hanging="360"/>
      </w:pPr>
      <w:rPr>
        <w:rFonts w:ascii="Century Gothic" w:eastAsia="Times New Roman" w:hAnsi="Century Gothic" w:cs="Times New Roman"/>
        <w:b w:val="0"/>
        <w:bCs w:val="0"/>
        <w:kern w:val="3"/>
        <w:sz w:val="20"/>
        <w:szCs w:val="20"/>
        <w:lang w:bidi="hi-IN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789" w:hanging="363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)"/>
      <w:lvlJc w:val="left"/>
      <w:pPr>
        <w:ind w:left="5760" w:hanging="360"/>
      </w:pPr>
      <w:rPr>
        <w:b w:val="0"/>
        <w:i w:val="0"/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25CE1363"/>
    <w:multiLevelType w:val="hybridMultilevel"/>
    <w:tmpl w:val="A5BA66CC"/>
    <w:lvl w:ilvl="0" w:tplc="44BC42EC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9" w15:restartNumberingAfterBreak="0">
    <w:nsid w:val="379B6835"/>
    <w:multiLevelType w:val="hybridMultilevel"/>
    <w:tmpl w:val="492EEACE"/>
    <w:lvl w:ilvl="0" w:tplc="98765FB8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3FCE7D0A"/>
    <w:multiLevelType w:val="multilevel"/>
    <w:tmpl w:val="22161896"/>
    <w:styleLink w:val="Styl1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entury Gothic" w:hAnsi="Century Gothic" w:cs="Gulim" w:hint="default"/>
        <w:b w:val="0"/>
        <w:bCs w:val="0"/>
        <w:color w:val="00000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Gulim" w:hAnsi="Gulim" w:cs="Gulim" w:hint="default"/>
        <w:b w:val="0"/>
        <w:bCs w:val="0"/>
        <w:color w:val="000000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Gulim" w:hAnsi="Gulim" w:cs="Gulim" w:hint="default"/>
        <w:b w:val="0"/>
        <w:bCs w:val="0"/>
        <w:color w:val="000000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Gulim" w:hAnsi="Gulim" w:cs="Gulim" w:hint="default"/>
        <w:b w:val="0"/>
        <w:bCs w:val="0"/>
        <w:color w:val="000000"/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Gulim" w:hAnsi="Gulim" w:cs="Gulim" w:hint="default"/>
        <w:b w:val="0"/>
        <w:bCs w:val="0"/>
        <w:color w:val="000000"/>
        <w:sz w:val="20"/>
        <w:szCs w:val="2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Gulim" w:hAnsi="Gulim" w:cs="Gulim" w:hint="default"/>
        <w:b w:val="0"/>
        <w:bCs w:val="0"/>
        <w:color w:val="000000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Gulim" w:hAnsi="Gulim" w:cs="Gulim" w:hint="default"/>
        <w:b w:val="0"/>
        <w:bCs w:val="0"/>
        <w:color w:val="000000"/>
        <w:sz w:val="20"/>
        <w:szCs w:val="2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Gulim" w:hAnsi="Gulim" w:cs="Gulim" w:hint="default"/>
        <w:b w:val="0"/>
        <w:bCs w:val="0"/>
        <w:color w:val="000000"/>
        <w:sz w:val="20"/>
        <w:szCs w:val="2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Gulim" w:hAnsi="Gulim" w:cs="Gulim" w:hint="default"/>
        <w:b w:val="0"/>
        <w:bCs w:val="0"/>
        <w:color w:val="000000"/>
        <w:sz w:val="20"/>
        <w:szCs w:val="20"/>
      </w:rPr>
    </w:lvl>
  </w:abstractNum>
  <w:abstractNum w:abstractNumId="61" w15:restartNumberingAfterBreak="0">
    <w:nsid w:val="46E217F0"/>
    <w:multiLevelType w:val="hybridMultilevel"/>
    <w:tmpl w:val="13DEADCA"/>
    <w:lvl w:ilvl="0" w:tplc="04150017">
      <w:start w:val="1"/>
      <w:numFmt w:val="lowerLetter"/>
      <w:lvlText w:val="%1)"/>
      <w:lvlJc w:val="left"/>
      <w:pPr>
        <w:ind w:left="1494" w:hanging="360"/>
      </w:p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2" w15:restartNumberingAfterBreak="0">
    <w:nsid w:val="49AB6D21"/>
    <w:multiLevelType w:val="multilevel"/>
    <w:tmpl w:val="00000013"/>
    <w:styleLink w:val="Styl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entury Gothic" w:eastAsia="Wingdings" w:hAnsi="Century Gothic" w:cs="Times New Roman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Gulim" w:eastAsia="Wingdings" w:hAnsi="Gulim" w:cs="Times New Roman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Gulim" w:eastAsia="Wingdings" w:hAnsi="Gulim" w:cs="Times New Roman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Gulim" w:eastAsia="Wingdings" w:hAnsi="Gulim" w:cs="Times New Roman"/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Gulim" w:eastAsia="Wingdings" w:hAnsi="Gulim" w:cs="Times New Roman"/>
        <w:sz w:val="20"/>
        <w:szCs w:val="2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Gulim" w:eastAsia="Wingdings" w:hAnsi="Gulim" w:cs="Times New Roman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Gulim" w:eastAsia="Wingdings" w:hAnsi="Gulim" w:cs="Times New Roman"/>
        <w:sz w:val="20"/>
        <w:szCs w:val="2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Gulim" w:eastAsia="Wingdings" w:hAnsi="Gulim" w:cs="Times New Roman"/>
        <w:sz w:val="20"/>
        <w:szCs w:val="2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Gulim" w:eastAsia="Wingdings" w:hAnsi="Gulim" w:cs="Times New Roman"/>
        <w:sz w:val="20"/>
        <w:szCs w:val="20"/>
      </w:rPr>
    </w:lvl>
  </w:abstractNum>
  <w:abstractNum w:abstractNumId="63" w15:restartNumberingAfterBreak="0">
    <w:nsid w:val="4FFE7AB8"/>
    <w:multiLevelType w:val="multilevel"/>
    <w:tmpl w:val="2E62CC92"/>
    <w:lvl w:ilvl="0">
      <w:start w:val="1"/>
      <w:numFmt w:val="decimal"/>
      <w:lvlText w:val="%1."/>
      <w:lvlJc w:val="left"/>
      <w:pPr>
        <w:ind w:left="360" w:hanging="360"/>
      </w:pPr>
      <w:rPr>
        <w:rFonts w:cs="Century Gothic" w:hint="default"/>
        <w:sz w:val="20"/>
        <w:szCs w:val="20"/>
        <w:lang w:val="pl-PL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ascii="Century Gothic" w:eastAsia="SimSun" w:hAnsi="Century Gothic" w:cs="Century Gothic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4" w15:restartNumberingAfterBreak="0">
    <w:nsid w:val="5D043B16"/>
    <w:multiLevelType w:val="multilevel"/>
    <w:tmpl w:val="A17EC57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Gulim" w:eastAsia="Wingdings" w:hAnsi="Gulim" w:cs="Wingdings"/>
        <w:b w:val="0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ascii="Gulim" w:eastAsia="Wingdings" w:hAnsi="Gulim" w:cs="Wingdings"/>
        <w:b w:val="0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ascii="Gulim" w:eastAsia="Wingdings" w:hAnsi="Gulim" w:cs="Wingdings"/>
        <w:b w:val="0"/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ascii="Gulim" w:eastAsia="Wingdings" w:hAnsi="Gulim" w:cs="Wingdings"/>
        <w:b w:val="0"/>
        <w:sz w:val="20"/>
        <w:szCs w:val="20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ascii="Gulim" w:eastAsia="Wingdings" w:hAnsi="Gulim" w:cs="Wingdings"/>
        <w:b w:val="0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Gulim" w:eastAsia="Wingdings" w:hAnsi="Gulim" w:cs="Wingdings"/>
        <w:b w:val="0"/>
        <w:sz w:val="20"/>
        <w:szCs w:val="20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ascii="Gulim" w:eastAsia="Wingdings" w:hAnsi="Gulim" w:cs="Wingdings"/>
        <w:b w:val="0"/>
        <w:sz w:val="20"/>
        <w:szCs w:val="20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ascii="Gulim" w:eastAsia="Wingdings" w:hAnsi="Gulim" w:cs="Wingdings"/>
        <w:b w:val="0"/>
        <w:sz w:val="20"/>
        <w:szCs w:val="20"/>
      </w:rPr>
    </w:lvl>
  </w:abstractNum>
  <w:abstractNum w:abstractNumId="65" w15:restartNumberingAfterBreak="0">
    <w:nsid w:val="60C778E7"/>
    <w:multiLevelType w:val="multilevel"/>
    <w:tmpl w:val="5658FC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  <w:sz w:val="20"/>
        <w:szCs w:val="20"/>
      </w:r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6" w15:restartNumberingAfterBreak="0">
    <w:nsid w:val="628250D1"/>
    <w:multiLevelType w:val="multilevel"/>
    <w:tmpl w:val="4D4019D8"/>
    <w:styleLink w:val="WW8Num159"/>
    <w:lvl w:ilvl="0">
      <w:start w:val="1"/>
      <w:numFmt w:val="decimal"/>
      <w:lvlText w:val="%1."/>
      <w:lvlJc w:val="left"/>
      <w:pPr>
        <w:ind w:left="720" w:hanging="360"/>
      </w:pPr>
      <w:rPr>
        <w:rFonts w:ascii="Century Gothic" w:hAnsi="Century Gothic" w:cs="Times New Roman" w:hint="default"/>
        <w:i w:val="0"/>
        <w:iCs w:val="0"/>
        <w:sz w:val="16"/>
        <w:szCs w:val="1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68F850BE"/>
    <w:multiLevelType w:val="multilevel"/>
    <w:tmpl w:val="04150017"/>
    <w:styleLink w:val="Styl1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Century Gothic" w:eastAsia="Times New Roman" w:hAnsi="Century Gothic" w:cs="Times New Roman"/>
        <w:b w:val="0"/>
        <w:bCs w:val="0"/>
        <w:color w:val="00000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EBA37F1"/>
    <w:multiLevelType w:val="multilevel"/>
    <w:tmpl w:val="03C87466"/>
    <w:styleLink w:val="Styl19"/>
    <w:lvl w:ilvl="0">
      <w:start w:val="1"/>
      <w:numFmt w:val="decimal"/>
      <w:lvlText w:val="%1."/>
      <w:lvlJc w:val="left"/>
      <w:pPr>
        <w:tabs>
          <w:tab w:val="num" w:pos="1506"/>
        </w:tabs>
        <w:ind w:left="1506" w:hanging="360"/>
      </w:pPr>
      <w:rPr>
        <w:rFonts w:ascii="Century Gothic" w:eastAsia="Times New Roman" w:hAnsi="Century Gothic" w:cs="Times New Roman" w:hint="default"/>
        <w:b w:val="0"/>
        <w:sz w:val="20"/>
        <w:szCs w:val="22"/>
      </w:rPr>
    </w:lvl>
    <w:lvl w:ilvl="1">
      <w:start w:val="1"/>
      <w:numFmt w:val="decimal"/>
      <w:lvlText w:val="%2."/>
      <w:lvlJc w:val="left"/>
      <w:pPr>
        <w:tabs>
          <w:tab w:val="num" w:pos="1866"/>
        </w:tabs>
        <w:ind w:left="1866" w:hanging="360"/>
      </w:pPr>
      <w:rPr>
        <w:rFonts w:ascii="Times New Roman" w:eastAsia="Times New Roman" w:hAnsi="Times New Roman" w:cs="Times New Roman" w:hint="default"/>
        <w:b w:val="0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  <w:rPr>
        <w:rFonts w:ascii="Times New Roman" w:eastAsia="Times New Roman" w:hAnsi="Times New Roman" w:cs="Times New Roman" w:hint="default"/>
        <w:b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  <w:rPr>
        <w:rFonts w:ascii="Century Gothic" w:eastAsia="Times New Roman" w:hAnsi="Century Gothic" w:cs="Times New Roman" w:hint="default"/>
        <w:b w:val="0"/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2946"/>
        </w:tabs>
        <w:ind w:left="2946" w:hanging="360"/>
      </w:pPr>
      <w:rPr>
        <w:rFonts w:ascii="Times New Roman" w:eastAsia="Times New Roman" w:hAnsi="Times New Roman" w:cs="Times New Roman" w:hint="default"/>
        <w:b w:val="0"/>
        <w:sz w:val="22"/>
        <w:szCs w:val="22"/>
      </w:rPr>
    </w:lvl>
    <w:lvl w:ilvl="5">
      <w:start w:val="1"/>
      <w:numFmt w:val="decimal"/>
      <w:lvlText w:val="%6."/>
      <w:lvlJc w:val="left"/>
      <w:pPr>
        <w:tabs>
          <w:tab w:val="num" w:pos="3306"/>
        </w:tabs>
        <w:ind w:left="3306" w:hanging="360"/>
      </w:pPr>
      <w:rPr>
        <w:rFonts w:ascii="Times New Roman" w:eastAsia="Times New Roman" w:hAnsi="Times New Roman" w:cs="Times New Roman" w:hint="default"/>
        <w:b w:val="0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3666"/>
        </w:tabs>
        <w:ind w:left="3666" w:hanging="360"/>
      </w:pPr>
      <w:rPr>
        <w:rFonts w:ascii="Times New Roman" w:eastAsia="Times New Roman" w:hAnsi="Times New Roman" w:cs="Times New Roman" w:hint="default"/>
        <w:b w:val="0"/>
        <w:sz w:val="22"/>
        <w:szCs w:val="22"/>
      </w:rPr>
    </w:lvl>
    <w:lvl w:ilvl="7">
      <w:start w:val="1"/>
      <w:numFmt w:val="decimal"/>
      <w:lvlText w:val="%8."/>
      <w:lvlJc w:val="left"/>
      <w:pPr>
        <w:tabs>
          <w:tab w:val="num" w:pos="4026"/>
        </w:tabs>
        <w:ind w:left="4026" w:hanging="360"/>
      </w:pPr>
      <w:rPr>
        <w:rFonts w:ascii="Times New Roman" w:eastAsia="Times New Roman" w:hAnsi="Times New Roman" w:cs="Times New Roman" w:hint="default"/>
        <w:b w:val="0"/>
        <w:sz w:val="22"/>
        <w:szCs w:val="22"/>
      </w:rPr>
    </w:lvl>
    <w:lvl w:ilvl="8">
      <w:start w:val="1"/>
      <w:numFmt w:val="decimal"/>
      <w:lvlText w:val="%9."/>
      <w:lvlJc w:val="left"/>
      <w:pPr>
        <w:tabs>
          <w:tab w:val="num" w:pos="4386"/>
        </w:tabs>
        <w:ind w:left="4386" w:hanging="360"/>
      </w:pPr>
      <w:rPr>
        <w:rFonts w:ascii="Times New Roman" w:eastAsia="Times New Roman" w:hAnsi="Times New Roman" w:cs="Times New Roman" w:hint="default"/>
        <w:b w:val="0"/>
        <w:sz w:val="22"/>
        <w:szCs w:val="22"/>
      </w:rPr>
    </w:lvl>
  </w:abstractNum>
  <w:abstractNum w:abstractNumId="69" w15:restartNumberingAfterBreak="0">
    <w:nsid w:val="7093124F"/>
    <w:multiLevelType w:val="multilevel"/>
    <w:tmpl w:val="0415001D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)"/>
      <w:lvlJc w:val="left"/>
      <w:pPr>
        <w:ind w:left="1440" w:hanging="360"/>
      </w:pPr>
    </w:lvl>
    <w:lvl w:ilvl="3">
      <w:start w:val="1"/>
      <w:numFmt w:val="decimal"/>
      <w:lvlText w:val="(%4)"/>
      <w:lvlJc w:val="left"/>
      <w:pPr>
        <w:ind w:left="1800" w:hanging="360"/>
      </w:pPr>
    </w:lvl>
    <w:lvl w:ilvl="4">
      <w:start w:val="1"/>
      <w:numFmt w:val="lowerLetter"/>
      <w:lvlText w:val="(%5)"/>
      <w:lvlJc w:val="left"/>
      <w:pPr>
        <w:ind w:left="2160" w:hanging="360"/>
      </w:pPr>
    </w:lvl>
    <w:lvl w:ilvl="5">
      <w:start w:val="1"/>
      <w:numFmt w:val="lowerRoman"/>
      <w:lvlText w:val="(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70" w15:restartNumberingAfterBreak="0">
    <w:nsid w:val="7E8A5A18"/>
    <w:multiLevelType w:val="hybridMultilevel"/>
    <w:tmpl w:val="2286B9D2"/>
    <w:lvl w:ilvl="0" w:tplc="FFBEAD2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1" w15:restartNumberingAfterBreak="0">
    <w:nsid w:val="7F9D07F6"/>
    <w:multiLevelType w:val="hybridMultilevel"/>
    <w:tmpl w:val="29BEEAA0"/>
    <w:lvl w:ilvl="0" w:tplc="04150011">
      <w:start w:val="1"/>
      <w:numFmt w:val="decimal"/>
      <w:lvlText w:val="%1)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56"/>
  </w:num>
  <w:num w:numId="2">
    <w:abstractNumId w:val="38"/>
  </w:num>
  <w:num w:numId="3">
    <w:abstractNumId w:val="6"/>
    <w:lvlOverride w:ilvl="0">
      <w:lvl w:ilvl="0">
        <w:start w:val="1"/>
        <w:numFmt w:val="decimal"/>
        <w:lvlText w:val="%1."/>
        <w:lvlJc w:val="left"/>
        <w:pPr>
          <w:tabs>
            <w:tab w:val="num" w:pos="502"/>
          </w:tabs>
          <w:ind w:left="502" w:hanging="360"/>
        </w:pPr>
        <w:rPr>
          <w:rFonts w:ascii="Century Gothic" w:eastAsia="Wingdings" w:hAnsi="Century Gothic" w:cs="Times New Roman"/>
          <w:b w:val="0"/>
          <w:color w:val="auto"/>
          <w:sz w:val="20"/>
          <w:szCs w:val="20"/>
          <w14:textOutline w14:w="0" w14:cap="rnd" w14:cmpd="sng" w14:algn="ctr">
            <w14:noFill/>
            <w14:prstDash w14:val="solid"/>
            <w14:bevel/>
          </w14:textOutline>
        </w:rPr>
      </w:lvl>
    </w:lvlOverride>
  </w:num>
  <w:num w:numId="4">
    <w:abstractNumId w:val="15"/>
  </w:num>
  <w:num w:numId="5">
    <w:abstractNumId w:val="62"/>
  </w:num>
  <w:num w:numId="6">
    <w:abstractNumId w:val="60"/>
  </w:num>
  <w:num w:numId="7">
    <w:abstractNumId w:val="67"/>
  </w:num>
  <w:num w:numId="8">
    <w:abstractNumId w:val="11"/>
  </w:num>
  <w:num w:numId="9">
    <w:abstractNumId w:val="25"/>
  </w:num>
  <w:num w:numId="10">
    <w:abstractNumId w:val="68"/>
  </w:num>
  <w:num w:numId="11">
    <w:abstractNumId w:val="54"/>
  </w:num>
  <w:num w:numId="12">
    <w:abstractNumId w:val="63"/>
  </w:num>
  <w:num w:numId="13">
    <w:abstractNumId w:val="69"/>
  </w:num>
  <w:num w:numId="14">
    <w:abstractNumId w:val="44"/>
  </w:num>
  <w:num w:numId="15">
    <w:abstractNumId w:val="66"/>
  </w:num>
  <w:num w:numId="16">
    <w:abstractNumId w:val="57"/>
  </w:num>
  <w:num w:numId="17">
    <w:abstractNumId w:val="57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Century Gothic" w:hAnsi="Century Gothic" w:cs="Times New Roman" w:hint="default"/>
          <w:b w:val="0"/>
          <w:i w:val="0"/>
          <w:color w:val="000000"/>
          <w:sz w:val="20"/>
          <w:szCs w:val="20"/>
        </w:rPr>
      </w:lvl>
    </w:lvlOverride>
  </w:num>
  <w:num w:numId="18">
    <w:abstractNumId w:val="55"/>
  </w:num>
  <w:num w:numId="19">
    <w:abstractNumId w:val="49"/>
  </w:num>
  <w:num w:numId="20">
    <w:abstractNumId w:val="50"/>
  </w:num>
  <w:num w:numId="21">
    <w:abstractNumId w:val="24"/>
  </w:num>
  <w:num w:numId="22">
    <w:abstractNumId w:val="46"/>
  </w:num>
  <w:num w:numId="23">
    <w:abstractNumId w:val="48"/>
  </w:num>
  <w:num w:numId="24">
    <w:abstractNumId w:val="0"/>
  </w:num>
  <w:num w:numId="25">
    <w:abstractNumId w:val="71"/>
  </w:num>
  <w:num w:numId="26">
    <w:abstractNumId w:val="65"/>
  </w:num>
  <w:num w:numId="27">
    <w:abstractNumId w:val="51"/>
  </w:num>
  <w:num w:numId="28">
    <w:abstractNumId w:val="64"/>
  </w:num>
  <w:num w:numId="29">
    <w:abstractNumId w:val="59"/>
  </w:num>
  <w:num w:numId="30">
    <w:abstractNumId w:val="58"/>
  </w:num>
  <w:num w:numId="31">
    <w:abstractNumId w:val="52"/>
  </w:num>
  <w:num w:numId="32">
    <w:abstractNumId w:val="61"/>
  </w:num>
  <w:num w:numId="33">
    <w:abstractNumId w:val="53"/>
  </w:num>
  <w:num w:numId="34">
    <w:abstractNumId w:val="8"/>
  </w:num>
  <w:num w:numId="35">
    <w:abstractNumId w:val="43"/>
  </w:num>
  <w:num w:numId="36">
    <w:abstractNumId w:val="47"/>
  </w:num>
  <w:num w:numId="37">
    <w:abstractNumId w:val="70"/>
  </w:num>
  <w:num w:numId="38">
    <w:abstractNumId w:val="66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rFonts w:ascii="Century Gothic" w:hAnsi="Century Gothic" w:cs="Times New Roman" w:hint="default"/>
          <w:i w:val="0"/>
          <w:iCs w:val="0"/>
          <w:sz w:val="20"/>
          <w:szCs w:val="20"/>
        </w:rPr>
      </w:lvl>
    </w:lvlOverride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41A1"/>
    <w:rsid w:val="00000554"/>
    <w:rsid w:val="00003167"/>
    <w:rsid w:val="0000318B"/>
    <w:rsid w:val="00003C06"/>
    <w:rsid w:val="0000403F"/>
    <w:rsid w:val="00004662"/>
    <w:rsid w:val="00005EE1"/>
    <w:rsid w:val="00006B0E"/>
    <w:rsid w:val="00013281"/>
    <w:rsid w:val="00013537"/>
    <w:rsid w:val="00013D79"/>
    <w:rsid w:val="00021F42"/>
    <w:rsid w:val="0002329F"/>
    <w:rsid w:val="00024D28"/>
    <w:rsid w:val="000318E1"/>
    <w:rsid w:val="0003221F"/>
    <w:rsid w:val="00036953"/>
    <w:rsid w:val="000418A7"/>
    <w:rsid w:val="00057EB8"/>
    <w:rsid w:val="00066245"/>
    <w:rsid w:val="00075674"/>
    <w:rsid w:val="0007643D"/>
    <w:rsid w:val="00085C1C"/>
    <w:rsid w:val="00087096"/>
    <w:rsid w:val="0009111C"/>
    <w:rsid w:val="00091A49"/>
    <w:rsid w:val="00093484"/>
    <w:rsid w:val="00095F9B"/>
    <w:rsid w:val="0009624B"/>
    <w:rsid w:val="00096D93"/>
    <w:rsid w:val="000A1172"/>
    <w:rsid w:val="000A1966"/>
    <w:rsid w:val="000A4E08"/>
    <w:rsid w:val="000A70DE"/>
    <w:rsid w:val="000B2E40"/>
    <w:rsid w:val="000B501D"/>
    <w:rsid w:val="000B7E26"/>
    <w:rsid w:val="000C4277"/>
    <w:rsid w:val="000C5D6D"/>
    <w:rsid w:val="000C7B7F"/>
    <w:rsid w:val="000D2BCF"/>
    <w:rsid w:val="000D3C11"/>
    <w:rsid w:val="000D3EAF"/>
    <w:rsid w:val="000D421E"/>
    <w:rsid w:val="000D743F"/>
    <w:rsid w:val="000F22C7"/>
    <w:rsid w:val="000F697D"/>
    <w:rsid w:val="001005F4"/>
    <w:rsid w:val="00100864"/>
    <w:rsid w:val="00102063"/>
    <w:rsid w:val="00106DBA"/>
    <w:rsid w:val="00131484"/>
    <w:rsid w:val="0013386D"/>
    <w:rsid w:val="00133B20"/>
    <w:rsid w:val="00136D10"/>
    <w:rsid w:val="001378BA"/>
    <w:rsid w:val="00137BDA"/>
    <w:rsid w:val="0014013E"/>
    <w:rsid w:val="001434AB"/>
    <w:rsid w:val="00147750"/>
    <w:rsid w:val="00165888"/>
    <w:rsid w:val="00165E0B"/>
    <w:rsid w:val="0017203E"/>
    <w:rsid w:val="0017688F"/>
    <w:rsid w:val="001775A5"/>
    <w:rsid w:val="001819B6"/>
    <w:rsid w:val="00183FD9"/>
    <w:rsid w:val="001847AF"/>
    <w:rsid w:val="0018481C"/>
    <w:rsid w:val="00187BE1"/>
    <w:rsid w:val="00187DB5"/>
    <w:rsid w:val="00193184"/>
    <w:rsid w:val="00194F0B"/>
    <w:rsid w:val="001A0252"/>
    <w:rsid w:val="001A06D8"/>
    <w:rsid w:val="001A0E0C"/>
    <w:rsid w:val="001A18FC"/>
    <w:rsid w:val="001A5F4E"/>
    <w:rsid w:val="001A7AFC"/>
    <w:rsid w:val="001B3F61"/>
    <w:rsid w:val="001B54D6"/>
    <w:rsid w:val="001B5AF6"/>
    <w:rsid w:val="001C148C"/>
    <w:rsid w:val="001C32B1"/>
    <w:rsid w:val="001C61D4"/>
    <w:rsid w:val="001C78F1"/>
    <w:rsid w:val="001D55D2"/>
    <w:rsid w:val="001D5924"/>
    <w:rsid w:val="001D5F5F"/>
    <w:rsid w:val="001D6B3C"/>
    <w:rsid w:val="001D77D0"/>
    <w:rsid w:val="001E534A"/>
    <w:rsid w:val="001E5869"/>
    <w:rsid w:val="001F332C"/>
    <w:rsid w:val="001F3CCB"/>
    <w:rsid w:val="001F45A0"/>
    <w:rsid w:val="001F6C65"/>
    <w:rsid w:val="0020042F"/>
    <w:rsid w:val="00202ED4"/>
    <w:rsid w:val="00203831"/>
    <w:rsid w:val="00204C09"/>
    <w:rsid w:val="002059DA"/>
    <w:rsid w:val="00205E62"/>
    <w:rsid w:val="002102A6"/>
    <w:rsid w:val="002114E3"/>
    <w:rsid w:val="00212E6F"/>
    <w:rsid w:val="0021363A"/>
    <w:rsid w:val="0021442F"/>
    <w:rsid w:val="00221C3D"/>
    <w:rsid w:val="00224806"/>
    <w:rsid w:val="00235A22"/>
    <w:rsid w:val="00235B9E"/>
    <w:rsid w:val="002449CB"/>
    <w:rsid w:val="00245C80"/>
    <w:rsid w:val="002511E1"/>
    <w:rsid w:val="00257FD2"/>
    <w:rsid w:val="0026034E"/>
    <w:rsid w:val="0026158F"/>
    <w:rsid w:val="00262E71"/>
    <w:rsid w:val="00263282"/>
    <w:rsid w:val="002705E9"/>
    <w:rsid w:val="002713AF"/>
    <w:rsid w:val="00273952"/>
    <w:rsid w:val="00275775"/>
    <w:rsid w:val="00277063"/>
    <w:rsid w:val="002832E8"/>
    <w:rsid w:val="0028619B"/>
    <w:rsid w:val="00286A12"/>
    <w:rsid w:val="00294153"/>
    <w:rsid w:val="00295D40"/>
    <w:rsid w:val="002A3898"/>
    <w:rsid w:val="002B228B"/>
    <w:rsid w:val="002B28DB"/>
    <w:rsid w:val="002B4440"/>
    <w:rsid w:val="002B44F3"/>
    <w:rsid w:val="002B4E9E"/>
    <w:rsid w:val="002C2706"/>
    <w:rsid w:val="002C3134"/>
    <w:rsid w:val="002C42B1"/>
    <w:rsid w:val="002C4BB8"/>
    <w:rsid w:val="002D0B62"/>
    <w:rsid w:val="002D1AE9"/>
    <w:rsid w:val="002D4A90"/>
    <w:rsid w:val="002D7F16"/>
    <w:rsid w:val="002E29C4"/>
    <w:rsid w:val="002E4EBD"/>
    <w:rsid w:val="002F214A"/>
    <w:rsid w:val="002F54F9"/>
    <w:rsid w:val="002F6C90"/>
    <w:rsid w:val="002F7D79"/>
    <w:rsid w:val="00305885"/>
    <w:rsid w:val="003063AD"/>
    <w:rsid w:val="00311171"/>
    <w:rsid w:val="00311FA9"/>
    <w:rsid w:val="00312522"/>
    <w:rsid w:val="00322DE3"/>
    <w:rsid w:val="00325DC7"/>
    <w:rsid w:val="00331B8E"/>
    <w:rsid w:val="00335788"/>
    <w:rsid w:val="00337D64"/>
    <w:rsid w:val="0034024F"/>
    <w:rsid w:val="00342DA6"/>
    <w:rsid w:val="003447F1"/>
    <w:rsid w:val="0034796E"/>
    <w:rsid w:val="00352A59"/>
    <w:rsid w:val="003549FB"/>
    <w:rsid w:val="0035535D"/>
    <w:rsid w:val="003607FA"/>
    <w:rsid w:val="00360CA0"/>
    <w:rsid w:val="00360D1B"/>
    <w:rsid w:val="003646C0"/>
    <w:rsid w:val="003657AF"/>
    <w:rsid w:val="00370858"/>
    <w:rsid w:val="00373895"/>
    <w:rsid w:val="00380C81"/>
    <w:rsid w:val="0038597A"/>
    <w:rsid w:val="003868C3"/>
    <w:rsid w:val="00390D22"/>
    <w:rsid w:val="00391BFE"/>
    <w:rsid w:val="00393A1F"/>
    <w:rsid w:val="00396EDC"/>
    <w:rsid w:val="003A4872"/>
    <w:rsid w:val="003B0E9A"/>
    <w:rsid w:val="003B2424"/>
    <w:rsid w:val="003B30B2"/>
    <w:rsid w:val="003B6779"/>
    <w:rsid w:val="003C0407"/>
    <w:rsid w:val="003C0B07"/>
    <w:rsid w:val="003C1E91"/>
    <w:rsid w:val="003C4425"/>
    <w:rsid w:val="003C5858"/>
    <w:rsid w:val="003D40D4"/>
    <w:rsid w:val="003D682B"/>
    <w:rsid w:val="003D7658"/>
    <w:rsid w:val="003D7882"/>
    <w:rsid w:val="003E16DB"/>
    <w:rsid w:val="003E405B"/>
    <w:rsid w:val="003E6646"/>
    <w:rsid w:val="003E7648"/>
    <w:rsid w:val="003F632C"/>
    <w:rsid w:val="003F6C29"/>
    <w:rsid w:val="004021C2"/>
    <w:rsid w:val="00405D32"/>
    <w:rsid w:val="0041231F"/>
    <w:rsid w:val="004128FF"/>
    <w:rsid w:val="00412CE9"/>
    <w:rsid w:val="004131B8"/>
    <w:rsid w:val="0041389F"/>
    <w:rsid w:val="00415059"/>
    <w:rsid w:val="004160E2"/>
    <w:rsid w:val="0042195B"/>
    <w:rsid w:val="00421D52"/>
    <w:rsid w:val="00430F1D"/>
    <w:rsid w:val="004310FE"/>
    <w:rsid w:val="004356C0"/>
    <w:rsid w:val="00435D5F"/>
    <w:rsid w:val="004370D7"/>
    <w:rsid w:val="00441B04"/>
    <w:rsid w:val="00441B0C"/>
    <w:rsid w:val="004420AD"/>
    <w:rsid w:val="004479D9"/>
    <w:rsid w:val="0046180F"/>
    <w:rsid w:val="00463014"/>
    <w:rsid w:val="0046339A"/>
    <w:rsid w:val="0046615F"/>
    <w:rsid w:val="00467FEE"/>
    <w:rsid w:val="004720E4"/>
    <w:rsid w:val="0047224D"/>
    <w:rsid w:val="00477423"/>
    <w:rsid w:val="0048180C"/>
    <w:rsid w:val="00482D8F"/>
    <w:rsid w:val="00487880"/>
    <w:rsid w:val="004878FA"/>
    <w:rsid w:val="00492B68"/>
    <w:rsid w:val="004975A3"/>
    <w:rsid w:val="00497735"/>
    <w:rsid w:val="00497F4F"/>
    <w:rsid w:val="004A1EDC"/>
    <w:rsid w:val="004B01BC"/>
    <w:rsid w:val="004B0A7C"/>
    <w:rsid w:val="004B1F0E"/>
    <w:rsid w:val="004B5888"/>
    <w:rsid w:val="004B590C"/>
    <w:rsid w:val="004B664A"/>
    <w:rsid w:val="004B7843"/>
    <w:rsid w:val="004C5764"/>
    <w:rsid w:val="004D379A"/>
    <w:rsid w:val="004D5F0F"/>
    <w:rsid w:val="004E15FA"/>
    <w:rsid w:val="004E438D"/>
    <w:rsid w:val="004F145F"/>
    <w:rsid w:val="004F2A54"/>
    <w:rsid w:val="005039A7"/>
    <w:rsid w:val="00507BC4"/>
    <w:rsid w:val="00511334"/>
    <w:rsid w:val="00511EA1"/>
    <w:rsid w:val="00514636"/>
    <w:rsid w:val="00520DD9"/>
    <w:rsid w:val="00522239"/>
    <w:rsid w:val="00523668"/>
    <w:rsid w:val="00535702"/>
    <w:rsid w:val="005416E4"/>
    <w:rsid w:val="005423E3"/>
    <w:rsid w:val="00542FF3"/>
    <w:rsid w:val="00543996"/>
    <w:rsid w:val="00543D13"/>
    <w:rsid w:val="00553BDA"/>
    <w:rsid w:val="00553F9E"/>
    <w:rsid w:val="00555326"/>
    <w:rsid w:val="00556AA3"/>
    <w:rsid w:val="00560F9F"/>
    <w:rsid w:val="00562676"/>
    <w:rsid w:val="00567B71"/>
    <w:rsid w:val="005714E3"/>
    <w:rsid w:val="00571ABB"/>
    <w:rsid w:val="0057287E"/>
    <w:rsid w:val="005735A9"/>
    <w:rsid w:val="00575B24"/>
    <w:rsid w:val="00576A84"/>
    <w:rsid w:val="00593615"/>
    <w:rsid w:val="00594960"/>
    <w:rsid w:val="00597072"/>
    <w:rsid w:val="00597171"/>
    <w:rsid w:val="00597C2A"/>
    <w:rsid w:val="005A7B73"/>
    <w:rsid w:val="005B3576"/>
    <w:rsid w:val="005C3659"/>
    <w:rsid w:val="005D3C86"/>
    <w:rsid w:val="005E0D63"/>
    <w:rsid w:val="005E1ACD"/>
    <w:rsid w:val="005E60D6"/>
    <w:rsid w:val="005E7E24"/>
    <w:rsid w:val="005F0621"/>
    <w:rsid w:val="005F1A1B"/>
    <w:rsid w:val="005F3E4F"/>
    <w:rsid w:val="005F46BE"/>
    <w:rsid w:val="005F59E2"/>
    <w:rsid w:val="005F6E74"/>
    <w:rsid w:val="00607013"/>
    <w:rsid w:val="006101AF"/>
    <w:rsid w:val="006125C6"/>
    <w:rsid w:val="00612F83"/>
    <w:rsid w:val="00616DA0"/>
    <w:rsid w:val="00617026"/>
    <w:rsid w:val="00617B12"/>
    <w:rsid w:val="006264A6"/>
    <w:rsid w:val="0063273C"/>
    <w:rsid w:val="00635158"/>
    <w:rsid w:val="00640717"/>
    <w:rsid w:val="0064392B"/>
    <w:rsid w:val="00644460"/>
    <w:rsid w:val="00653CB7"/>
    <w:rsid w:val="00655253"/>
    <w:rsid w:val="00663B0A"/>
    <w:rsid w:val="0067006D"/>
    <w:rsid w:val="0067140A"/>
    <w:rsid w:val="00673BE7"/>
    <w:rsid w:val="00673FF9"/>
    <w:rsid w:val="00675AAB"/>
    <w:rsid w:val="00676D88"/>
    <w:rsid w:val="006815A4"/>
    <w:rsid w:val="006910B6"/>
    <w:rsid w:val="00693EC8"/>
    <w:rsid w:val="00696379"/>
    <w:rsid w:val="00696CFF"/>
    <w:rsid w:val="006A2C07"/>
    <w:rsid w:val="006A53EB"/>
    <w:rsid w:val="006A7E3B"/>
    <w:rsid w:val="006B4CA4"/>
    <w:rsid w:val="006B58BD"/>
    <w:rsid w:val="006B5E5A"/>
    <w:rsid w:val="006C3838"/>
    <w:rsid w:val="006D12E3"/>
    <w:rsid w:val="006D23D1"/>
    <w:rsid w:val="006E3431"/>
    <w:rsid w:val="006E4500"/>
    <w:rsid w:val="006F0D29"/>
    <w:rsid w:val="006F50CF"/>
    <w:rsid w:val="006F7805"/>
    <w:rsid w:val="00700A80"/>
    <w:rsid w:val="00700B2B"/>
    <w:rsid w:val="0070522A"/>
    <w:rsid w:val="00705C52"/>
    <w:rsid w:val="00710A9A"/>
    <w:rsid w:val="00714320"/>
    <w:rsid w:val="007217C8"/>
    <w:rsid w:val="00721FE4"/>
    <w:rsid w:val="007249FD"/>
    <w:rsid w:val="00732191"/>
    <w:rsid w:val="007326F8"/>
    <w:rsid w:val="0073587E"/>
    <w:rsid w:val="00737106"/>
    <w:rsid w:val="00742761"/>
    <w:rsid w:val="00743BA8"/>
    <w:rsid w:val="00743C2A"/>
    <w:rsid w:val="00747AB6"/>
    <w:rsid w:val="007530A2"/>
    <w:rsid w:val="00754645"/>
    <w:rsid w:val="0076347F"/>
    <w:rsid w:val="00765F39"/>
    <w:rsid w:val="00770AE2"/>
    <w:rsid w:val="00776D75"/>
    <w:rsid w:val="00783026"/>
    <w:rsid w:val="0079040F"/>
    <w:rsid w:val="00791574"/>
    <w:rsid w:val="00792912"/>
    <w:rsid w:val="00792D2D"/>
    <w:rsid w:val="00794058"/>
    <w:rsid w:val="007A20B4"/>
    <w:rsid w:val="007A4460"/>
    <w:rsid w:val="007B37E3"/>
    <w:rsid w:val="007B6760"/>
    <w:rsid w:val="007B7A17"/>
    <w:rsid w:val="007C2932"/>
    <w:rsid w:val="007C311E"/>
    <w:rsid w:val="007D2E36"/>
    <w:rsid w:val="007D4B79"/>
    <w:rsid w:val="007D5AEE"/>
    <w:rsid w:val="007D65F3"/>
    <w:rsid w:val="007E1D63"/>
    <w:rsid w:val="007F061F"/>
    <w:rsid w:val="007F2D16"/>
    <w:rsid w:val="007F40ED"/>
    <w:rsid w:val="007F4BBB"/>
    <w:rsid w:val="007F6E3A"/>
    <w:rsid w:val="007F7417"/>
    <w:rsid w:val="0080169A"/>
    <w:rsid w:val="0080777A"/>
    <w:rsid w:val="008118BE"/>
    <w:rsid w:val="00815686"/>
    <w:rsid w:val="00815975"/>
    <w:rsid w:val="0081769B"/>
    <w:rsid w:val="00820BB8"/>
    <w:rsid w:val="0082267E"/>
    <w:rsid w:val="00824A58"/>
    <w:rsid w:val="00825667"/>
    <w:rsid w:val="00831211"/>
    <w:rsid w:val="00835C34"/>
    <w:rsid w:val="00846292"/>
    <w:rsid w:val="00847836"/>
    <w:rsid w:val="00852C67"/>
    <w:rsid w:val="00853612"/>
    <w:rsid w:val="00853FFE"/>
    <w:rsid w:val="00855C3C"/>
    <w:rsid w:val="00860DB1"/>
    <w:rsid w:val="00862E80"/>
    <w:rsid w:val="00865460"/>
    <w:rsid w:val="008679C9"/>
    <w:rsid w:val="00870E23"/>
    <w:rsid w:val="00871683"/>
    <w:rsid w:val="008730BD"/>
    <w:rsid w:val="00873646"/>
    <w:rsid w:val="00881828"/>
    <w:rsid w:val="008841A1"/>
    <w:rsid w:val="008874C7"/>
    <w:rsid w:val="00890C2D"/>
    <w:rsid w:val="008912CE"/>
    <w:rsid w:val="00897695"/>
    <w:rsid w:val="008A002B"/>
    <w:rsid w:val="008A1871"/>
    <w:rsid w:val="008A3003"/>
    <w:rsid w:val="008A36C4"/>
    <w:rsid w:val="008A49CF"/>
    <w:rsid w:val="008A628C"/>
    <w:rsid w:val="008B07AB"/>
    <w:rsid w:val="008B6EAC"/>
    <w:rsid w:val="008C5DB7"/>
    <w:rsid w:val="008C7E90"/>
    <w:rsid w:val="008D0D42"/>
    <w:rsid w:val="008D239D"/>
    <w:rsid w:val="008D2995"/>
    <w:rsid w:val="008D7025"/>
    <w:rsid w:val="008E0AEF"/>
    <w:rsid w:val="008E0C41"/>
    <w:rsid w:val="008E1756"/>
    <w:rsid w:val="008E1E9B"/>
    <w:rsid w:val="008E68B5"/>
    <w:rsid w:val="008F526A"/>
    <w:rsid w:val="008F56D6"/>
    <w:rsid w:val="008F6111"/>
    <w:rsid w:val="008F665D"/>
    <w:rsid w:val="00900DF3"/>
    <w:rsid w:val="00901548"/>
    <w:rsid w:val="009015C0"/>
    <w:rsid w:val="00903AE8"/>
    <w:rsid w:val="00904535"/>
    <w:rsid w:val="00911CA5"/>
    <w:rsid w:val="0091319E"/>
    <w:rsid w:val="00913B0B"/>
    <w:rsid w:val="0091412A"/>
    <w:rsid w:val="00916D20"/>
    <w:rsid w:val="009210F0"/>
    <w:rsid w:val="00922683"/>
    <w:rsid w:val="00923987"/>
    <w:rsid w:val="00923A8E"/>
    <w:rsid w:val="00924725"/>
    <w:rsid w:val="009255E3"/>
    <w:rsid w:val="009261DC"/>
    <w:rsid w:val="00927505"/>
    <w:rsid w:val="0093199D"/>
    <w:rsid w:val="00934BA7"/>
    <w:rsid w:val="00935ECB"/>
    <w:rsid w:val="00942769"/>
    <w:rsid w:val="00946D2B"/>
    <w:rsid w:val="009509EA"/>
    <w:rsid w:val="00951BB7"/>
    <w:rsid w:val="00955C23"/>
    <w:rsid w:val="00956C3A"/>
    <w:rsid w:val="0095711A"/>
    <w:rsid w:val="00964472"/>
    <w:rsid w:val="009644D2"/>
    <w:rsid w:val="00966B7D"/>
    <w:rsid w:val="00967E2B"/>
    <w:rsid w:val="00972851"/>
    <w:rsid w:val="00974C1F"/>
    <w:rsid w:val="00977534"/>
    <w:rsid w:val="00977A0A"/>
    <w:rsid w:val="009866BD"/>
    <w:rsid w:val="009907EA"/>
    <w:rsid w:val="009938FB"/>
    <w:rsid w:val="0099483F"/>
    <w:rsid w:val="0099523C"/>
    <w:rsid w:val="00997F76"/>
    <w:rsid w:val="009B048F"/>
    <w:rsid w:val="009B1F6D"/>
    <w:rsid w:val="009B3625"/>
    <w:rsid w:val="009B36B5"/>
    <w:rsid w:val="009B4410"/>
    <w:rsid w:val="009B6B75"/>
    <w:rsid w:val="009C087A"/>
    <w:rsid w:val="009C1DA6"/>
    <w:rsid w:val="009C5AC9"/>
    <w:rsid w:val="009D1074"/>
    <w:rsid w:val="009D2724"/>
    <w:rsid w:val="009D3870"/>
    <w:rsid w:val="009D5CED"/>
    <w:rsid w:val="009E1ED1"/>
    <w:rsid w:val="009E509B"/>
    <w:rsid w:val="009F57B3"/>
    <w:rsid w:val="009F6809"/>
    <w:rsid w:val="00A041A5"/>
    <w:rsid w:val="00A048B7"/>
    <w:rsid w:val="00A04FF9"/>
    <w:rsid w:val="00A069DE"/>
    <w:rsid w:val="00A1038A"/>
    <w:rsid w:val="00A11439"/>
    <w:rsid w:val="00A114F8"/>
    <w:rsid w:val="00A123E6"/>
    <w:rsid w:val="00A13473"/>
    <w:rsid w:val="00A13C71"/>
    <w:rsid w:val="00A16B48"/>
    <w:rsid w:val="00A20165"/>
    <w:rsid w:val="00A211DE"/>
    <w:rsid w:val="00A21937"/>
    <w:rsid w:val="00A225EA"/>
    <w:rsid w:val="00A2425D"/>
    <w:rsid w:val="00A243EB"/>
    <w:rsid w:val="00A2559C"/>
    <w:rsid w:val="00A256C4"/>
    <w:rsid w:val="00A26B6C"/>
    <w:rsid w:val="00A40BA7"/>
    <w:rsid w:val="00A41776"/>
    <w:rsid w:val="00A42826"/>
    <w:rsid w:val="00A5003B"/>
    <w:rsid w:val="00A52571"/>
    <w:rsid w:val="00A530A3"/>
    <w:rsid w:val="00A546E0"/>
    <w:rsid w:val="00A574BF"/>
    <w:rsid w:val="00A6215C"/>
    <w:rsid w:val="00A71DBF"/>
    <w:rsid w:val="00A7431D"/>
    <w:rsid w:val="00A7487E"/>
    <w:rsid w:val="00A755BA"/>
    <w:rsid w:val="00A76CD9"/>
    <w:rsid w:val="00A7784A"/>
    <w:rsid w:val="00A81494"/>
    <w:rsid w:val="00A826D7"/>
    <w:rsid w:val="00A834FA"/>
    <w:rsid w:val="00A851AB"/>
    <w:rsid w:val="00A86459"/>
    <w:rsid w:val="00A87FBF"/>
    <w:rsid w:val="00A90A79"/>
    <w:rsid w:val="00A91140"/>
    <w:rsid w:val="00A9569C"/>
    <w:rsid w:val="00AA1D0E"/>
    <w:rsid w:val="00AA3165"/>
    <w:rsid w:val="00AA5539"/>
    <w:rsid w:val="00AB00B7"/>
    <w:rsid w:val="00AB03AE"/>
    <w:rsid w:val="00AB1F31"/>
    <w:rsid w:val="00AB21D7"/>
    <w:rsid w:val="00AB362E"/>
    <w:rsid w:val="00AB3A93"/>
    <w:rsid w:val="00AB3CF7"/>
    <w:rsid w:val="00AB7CCD"/>
    <w:rsid w:val="00AC4901"/>
    <w:rsid w:val="00AC4E6C"/>
    <w:rsid w:val="00AD3297"/>
    <w:rsid w:val="00AD52C9"/>
    <w:rsid w:val="00AD54D7"/>
    <w:rsid w:val="00AE1D48"/>
    <w:rsid w:val="00AE2A63"/>
    <w:rsid w:val="00AE303B"/>
    <w:rsid w:val="00AE3E42"/>
    <w:rsid w:val="00AE7279"/>
    <w:rsid w:val="00AE75CF"/>
    <w:rsid w:val="00AF153A"/>
    <w:rsid w:val="00AF6ABA"/>
    <w:rsid w:val="00B00161"/>
    <w:rsid w:val="00B02D29"/>
    <w:rsid w:val="00B06D1B"/>
    <w:rsid w:val="00B13426"/>
    <w:rsid w:val="00B143A6"/>
    <w:rsid w:val="00B23054"/>
    <w:rsid w:val="00B2345B"/>
    <w:rsid w:val="00B235B4"/>
    <w:rsid w:val="00B2518C"/>
    <w:rsid w:val="00B27332"/>
    <w:rsid w:val="00B402CE"/>
    <w:rsid w:val="00B57AD0"/>
    <w:rsid w:val="00B6030D"/>
    <w:rsid w:val="00B663F7"/>
    <w:rsid w:val="00B6714A"/>
    <w:rsid w:val="00B70D6B"/>
    <w:rsid w:val="00B722AF"/>
    <w:rsid w:val="00B73EF3"/>
    <w:rsid w:val="00B7413B"/>
    <w:rsid w:val="00B7472B"/>
    <w:rsid w:val="00B74DF9"/>
    <w:rsid w:val="00B76FE8"/>
    <w:rsid w:val="00B803C3"/>
    <w:rsid w:val="00B80EBC"/>
    <w:rsid w:val="00B83405"/>
    <w:rsid w:val="00B83A5A"/>
    <w:rsid w:val="00B8535A"/>
    <w:rsid w:val="00B86B4F"/>
    <w:rsid w:val="00BA0346"/>
    <w:rsid w:val="00BA10A2"/>
    <w:rsid w:val="00BA2DBD"/>
    <w:rsid w:val="00BA373F"/>
    <w:rsid w:val="00BA4C2F"/>
    <w:rsid w:val="00BA5781"/>
    <w:rsid w:val="00BA5FB1"/>
    <w:rsid w:val="00BB19C6"/>
    <w:rsid w:val="00BB4454"/>
    <w:rsid w:val="00BB6AF2"/>
    <w:rsid w:val="00BC27D2"/>
    <w:rsid w:val="00BD37CF"/>
    <w:rsid w:val="00BD6243"/>
    <w:rsid w:val="00BE0417"/>
    <w:rsid w:val="00BE0F42"/>
    <w:rsid w:val="00BE3E59"/>
    <w:rsid w:val="00BF04AC"/>
    <w:rsid w:val="00BF30B2"/>
    <w:rsid w:val="00BF4508"/>
    <w:rsid w:val="00BF69B5"/>
    <w:rsid w:val="00C00321"/>
    <w:rsid w:val="00C079EA"/>
    <w:rsid w:val="00C11214"/>
    <w:rsid w:val="00C12373"/>
    <w:rsid w:val="00C124DC"/>
    <w:rsid w:val="00C17090"/>
    <w:rsid w:val="00C21503"/>
    <w:rsid w:val="00C21A99"/>
    <w:rsid w:val="00C2316F"/>
    <w:rsid w:val="00C248D5"/>
    <w:rsid w:val="00C25F71"/>
    <w:rsid w:val="00C27E8C"/>
    <w:rsid w:val="00C30A3F"/>
    <w:rsid w:val="00C30CBC"/>
    <w:rsid w:val="00C32F1D"/>
    <w:rsid w:val="00C3403B"/>
    <w:rsid w:val="00C42471"/>
    <w:rsid w:val="00C42563"/>
    <w:rsid w:val="00C5034D"/>
    <w:rsid w:val="00C50671"/>
    <w:rsid w:val="00C53DF4"/>
    <w:rsid w:val="00C567E2"/>
    <w:rsid w:val="00C577AB"/>
    <w:rsid w:val="00C57FA9"/>
    <w:rsid w:val="00C60AFB"/>
    <w:rsid w:val="00C62027"/>
    <w:rsid w:val="00C624AB"/>
    <w:rsid w:val="00C64947"/>
    <w:rsid w:val="00C65490"/>
    <w:rsid w:val="00C72984"/>
    <w:rsid w:val="00C72EFD"/>
    <w:rsid w:val="00C802C3"/>
    <w:rsid w:val="00C820D9"/>
    <w:rsid w:val="00C837A7"/>
    <w:rsid w:val="00C8778E"/>
    <w:rsid w:val="00CA039D"/>
    <w:rsid w:val="00CA2C14"/>
    <w:rsid w:val="00CA3933"/>
    <w:rsid w:val="00CA638C"/>
    <w:rsid w:val="00CA65F8"/>
    <w:rsid w:val="00CA78F9"/>
    <w:rsid w:val="00CA7A06"/>
    <w:rsid w:val="00CB0615"/>
    <w:rsid w:val="00CB22E7"/>
    <w:rsid w:val="00CB2681"/>
    <w:rsid w:val="00CC0BD5"/>
    <w:rsid w:val="00CC0DB8"/>
    <w:rsid w:val="00CC216E"/>
    <w:rsid w:val="00CC4F34"/>
    <w:rsid w:val="00CC6AD5"/>
    <w:rsid w:val="00CD133C"/>
    <w:rsid w:val="00CD562D"/>
    <w:rsid w:val="00CD6FB4"/>
    <w:rsid w:val="00CD737B"/>
    <w:rsid w:val="00CE0129"/>
    <w:rsid w:val="00CE2710"/>
    <w:rsid w:val="00CE2DEC"/>
    <w:rsid w:val="00CE69D0"/>
    <w:rsid w:val="00CF0EA2"/>
    <w:rsid w:val="00CF38C4"/>
    <w:rsid w:val="00CF5F2F"/>
    <w:rsid w:val="00D06CA7"/>
    <w:rsid w:val="00D07BE3"/>
    <w:rsid w:val="00D11274"/>
    <w:rsid w:val="00D117A9"/>
    <w:rsid w:val="00D12FE7"/>
    <w:rsid w:val="00D159E5"/>
    <w:rsid w:val="00D2084B"/>
    <w:rsid w:val="00D213C5"/>
    <w:rsid w:val="00D22B95"/>
    <w:rsid w:val="00D242DC"/>
    <w:rsid w:val="00D26DDF"/>
    <w:rsid w:val="00D32B52"/>
    <w:rsid w:val="00D35912"/>
    <w:rsid w:val="00D37D86"/>
    <w:rsid w:val="00D40147"/>
    <w:rsid w:val="00D41698"/>
    <w:rsid w:val="00D419D0"/>
    <w:rsid w:val="00D419D9"/>
    <w:rsid w:val="00D45E5B"/>
    <w:rsid w:val="00D470F4"/>
    <w:rsid w:val="00D47498"/>
    <w:rsid w:val="00D51BA3"/>
    <w:rsid w:val="00D54C53"/>
    <w:rsid w:val="00D60C91"/>
    <w:rsid w:val="00D61F79"/>
    <w:rsid w:val="00D661AE"/>
    <w:rsid w:val="00D7071A"/>
    <w:rsid w:val="00D77C2F"/>
    <w:rsid w:val="00D843F2"/>
    <w:rsid w:val="00D933A9"/>
    <w:rsid w:val="00D93603"/>
    <w:rsid w:val="00D93E72"/>
    <w:rsid w:val="00D944EF"/>
    <w:rsid w:val="00D95FBA"/>
    <w:rsid w:val="00D960A8"/>
    <w:rsid w:val="00D96253"/>
    <w:rsid w:val="00D978C3"/>
    <w:rsid w:val="00DA7827"/>
    <w:rsid w:val="00DB16F1"/>
    <w:rsid w:val="00DC285D"/>
    <w:rsid w:val="00DC3F72"/>
    <w:rsid w:val="00DC6B42"/>
    <w:rsid w:val="00DD070E"/>
    <w:rsid w:val="00DD596D"/>
    <w:rsid w:val="00DD5AFE"/>
    <w:rsid w:val="00DD6320"/>
    <w:rsid w:val="00DD681F"/>
    <w:rsid w:val="00DD6916"/>
    <w:rsid w:val="00DD7BDE"/>
    <w:rsid w:val="00DE13FB"/>
    <w:rsid w:val="00DE2F1F"/>
    <w:rsid w:val="00DE6327"/>
    <w:rsid w:val="00DE7F18"/>
    <w:rsid w:val="00DF2D44"/>
    <w:rsid w:val="00E06DD4"/>
    <w:rsid w:val="00E140AA"/>
    <w:rsid w:val="00E153BD"/>
    <w:rsid w:val="00E2066E"/>
    <w:rsid w:val="00E214E5"/>
    <w:rsid w:val="00E226C2"/>
    <w:rsid w:val="00E256DF"/>
    <w:rsid w:val="00E27705"/>
    <w:rsid w:val="00E27D24"/>
    <w:rsid w:val="00E42BFF"/>
    <w:rsid w:val="00E43BCC"/>
    <w:rsid w:val="00E45D76"/>
    <w:rsid w:val="00E51BE1"/>
    <w:rsid w:val="00E5313C"/>
    <w:rsid w:val="00E53A96"/>
    <w:rsid w:val="00E61394"/>
    <w:rsid w:val="00E6275F"/>
    <w:rsid w:val="00E62BEC"/>
    <w:rsid w:val="00E637EB"/>
    <w:rsid w:val="00E71009"/>
    <w:rsid w:val="00E7724D"/>
    <w:rsid w:val="00E86127"/>
    <w:rsid w:val="00E8770B"/>
    <w:rsid w:val="00E87998"/>
    <w:rsid w:val="00E94892"/>
    <w:rsid w:val="00EA0C04"/>
    <w:rsid w:val="00EA3AEB"/>
    <w:rsid w:val="00EB15FA"/>
    <w:rsid w:val="00EB6669"/>
    <w:rsid w:val="00EC0F67"/>
    <w:rsid w:val="00EC12A9"/>
    <w:rsid w:val="00EC21E3"/>
    <w:rsid w:val="00EC3712"/>
    <w:rsid w:val="00EC4018"/>
    <w:rsid w:val="00EC74E5"/>
    <w:rsid w:val="00EC77A1"/>
    <w:rsid w:val="00EC77ED"/>
    <w:rsid w:val="00ED0D99"/>
    <w:rsid w:val="00ED1832"/>
    <w:rsid w:val="00ED5CE4"/>
    <w:rsid w:val="00EE09C7"/>
    <w:rsid w:val="00EE368B"/>
    <w:rsid w:val="00EE5E38"/>
    <w:rsid w:val="00EE7B41"/>
    <w:rsid w:val="00EF393C"/>
    <w:rsid w:val="00EF4DE7"/>
    <w:rsid w:val="00F011A9"/>
    <w:rsid w:val="00F107BC"/>
    <w:rsid w:val="00F120A8"/>
    <w:rsid w:val="00F12AB9"/>
    <w:rsid w:val="00F153DA"/>
    <w:rsid w:val="00F17B64"/>
    <w:rsid w:val="00F17C6E"/>
    <w:rsid w:val="00F21210"/>
    <w:rsid w:val="00F22114"/>
    <w:rsid w:val="00F22ADE"/>
    <w:rsid w:val="00F2579B"/>
    <w:rsid w:val="00F25BC1"/>
    <w:rsid w:val="00F276A8"/>
    <w:rsid w:val="00F30F7F"/>
    <w:rsid w:val="00F33753"/>
    <w:rsid w:val="00F370A0"/>
    <w:rsid w:val="00F423A1"/>
    <w:rsid w:val="00F45A65"/>
    <w:rsid w:val="00F45A79"/>
    <w:rsid w:val="00F46D3F"/>
    <w:rsid w:val="00F47AC0"/>
    <w:rsid w:val="00F6244D"/>
    <w:rsid w:val="00F629CF"/>
    <w:rsid w:val="00F666EF"/>
    <w:rsid w:val="00F74C80"/>
    <w:rsid w:val="00F7739F"/>
    <w:rsid w:val="00F80015"/>
    <w:rsid w:val="00F81C56"/>
    <w:rsid w:val="00F83FB3"/>
    <w:rsid w:val="00F84493"/>
    <w:rsid w:val="00F85A31"/>
    <w:rsid w:val="00F85DA3"/>
    <w:rsid w:val="00F909A1"/>
    <w:rsid w:val="00F90DA8"/>
    <w:rsid w:val="00F92F0E"/>
    <w:rsid w:val="00F93887"/>
    <w:rsid w:val="00FA1B5D"/>
    <w:rsid w:val="00FA674D"/>
    <w:rsid w:val="00FA76DA"/>
    <w:rsid w:val="00FA7D4C"/>
    <w:rsid w:val="00FB4256"/>
    <w:rsid w:val="00FB4C78"/>
    <w:rsid w:val="00FD127C"/>
    <w:rsid w:val="00FD1368"/>
    <w:rsid w:val="00FD16E7"/>
    <w:rsid w:val="00FE0E25"/>
    <w:rsid w:val="00FE0FCB"/>
    <w:rsid w:val="00FE4793"/>
    <w:rsid w:val="00FE6324"/>
    <w:rsid w:val="00FE6775"/>
    <w:rsid w:val="00FF7102"/>
    <w:rsid w:val="00FF7136"/>
    <w:rsid w:val="00FF7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895F0D"/>
  <w15:chartTrackingRefBased/>
  <w15:docId w15:val="{96395D43-E999-4945-8152-F3AB80A605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841A1"/>
    <w:pPr>
      <w:suppressAutoHyphens/>
      <w:spacing w:after="0" w:line="240" w:lineRule="auto"/>
      <w:textAlignment w:val="baseline"/>
    </w:pPr>
    <w:rPr>
      <w:rFonts w:ascii="Gulim" w:eastAsia="Arial" w:hAnsi="Gulim" w:cs="Arial"/>
      <w:color w:val="000000"/>
      <w:kern w:val="1"/>
      <w:sz w:val="20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aliases w:val="Znak3,Znak Znak1 Znak Znak,Znak Znak1 Znak Z,Znak Znak1 Znak Z Znak,Znak Znak1 Znak Z Znak Znak Znak,Znak Znak1 Znak Z Znak Znak Znak Znak,Znak Znak1 Znak,Znak Znak1 Znak Z Znak Znak Znak Znak Znak Znak Znak Znak Znak Znak"/>
    <w:basedOn w:val="Normalny"/>
    <w:link w:val="StopkaZnak"/>
    <w:uiPriority w:val="99"/>
    <w:rsid w:val="008841A1"/>
    <w:pPr>
      <w:tabs>
        <w:tab w:val="center" w:pos="4536"/>
        <w:tab w:val="right" w:pos="9072"/>
      </w:tabs>
    </w:pPr>
  </w:style>
  <w:style w:type="character" w:customStyle="1" w:styleId="StopkaZnak">
    <w:name w:val="Stopka Znak"/>
    <w:aliases w:val="Znak3 Znak,Znak Znak1 Znak Znak Znak,Znak Znak1 Znak Z Znak1,Znak Znak1 Znak Z Znak Znak,Znak Znak1 Znak Z Znak Znak Znak Znak1,Znak Znak1 Znak Z Znak Znak Znak Znak Znak,Znak Znak1 Znak Znak1"/>
    <w:basedOn w:val="Domylnaczcionkaakapitu"/>
    <w:link w:val="Stopka"/>
    <w:uiPriority w:val="99"/>
    <w:rsid w:val="008841A1"/>
    <w:rPr>
      <w:rFonts w:ascii="Gulim" w:eastAsia="Arial" w:hAnsi="Gulim" w:cs="Arial"/>
      <w:color w:val="000000"/>
      <w:kern w:val="1"/>
      <w:sz w:val="20"/>
      <w:szCs w:val="24"/>
      <w:lang w:eastAsia="zh-CN" w:bidi="hi-IN"/>
    </w:rPr>
  </w:style>
  <w:style w:type="paragraph" w:customStyle="1" w:styleId="Standard">
    <w:name w:val="Standard"/>
    <w:rsid w:val="008841A1"/>
    <w:pPr>
      <w:suppressAutoHyphens/>
      <w:spacing w:after="0" w:line="240" w:lineRule="auto"/>
    </w:pPr>
    <w:rPr>
      <w:rFonts w:ascii="Gulim" w:eastAsia="SimSun" w:hAnsi="Gulim" w:cs="Times New Roman"/>
      <w:sz w:val="20"/>
      <w:szCs w:val="20"/>
      <w:lang w:eastAsia="zh-CN"/>
    </w:rPr>
  </w:style>
  <w:style w:type="paragraph" w:styleId="Bezodstpw">
    <w:name w:val="No Spacing"/>
    <w:basedOn w:val="Normalny"/>
    <w:uiPriority w:val="1"/>
    <w:qFormat/>
    <w:rsid w:val="008841A1"/>
    <w:pPr>
      <w:suppressAutoHyphens w:val="0"/>
      <w:textAlignment w:val="auto"/>
    </w:pPr>
    <w:rPr>
      <w:rFonts w:ascii="Cambria" w:eastAsia="Times New Roman" w:hAnsi="Cambria" w:cs="Times New Roman"/>
      <w:color w:val="auto"/>
      <w:kern w:val="0"/>
      <w:sz w:val="22"/>
      <w:szCs w:val="22"/>
      <w:lang w:val="en-US" w:eastAsia="en-US" w:bidi="en-US"/>
    </w:rPr>
  </w:style>
  <w:style w:type="numbering" w:customStyle="1" w:styleId="Styl13">
    <w:name w:val="Styl13"/>
    <w:uiPriority w:val="99"/>
    <w:rsid w:val="008841A1"/>
    <w:pPr>
      <w:numPr>
        <w:numId w:val="1"/>
      </w:numPr>
    </w:pPr>
  </w:style>
  <w:style w:type="numbering" w:customStyle="1" w:styleId="Styl14">
    <w:name w:val="Styl14"/>
    <w:uiPriority w:val="99"/>
    <w:rsid w:val="008841A1"/>
    <w:pPr>
      <w:numPr>
        <w:numId w:val="5"/>
      </w:numPr>
    </w:pPr>
  </w:style>
  <w:style w:type="numbering" w:customStyle="1" w:styleId="Styl16">
    <w:name w:val="Styl16"/>
    <w:uiPriority w:val="99"/>
    <w:rsid w:val="008841A1"/>
    <w:pPr>
      <w:numPr>
        <w:numId w:val="6"/>
      </w:numPr>
    </w:pPr>
  </w:style>
  <w:style w:type="numbering" w:customStyle="1" w:styleId="Styl18">
    <w:name w:val="Styl18"/>
    <w:uiPriority w:val="99"/>
    <w:rsid w:val="008841A1"/>
    <w:pPr>
      <w:numPr>
        <w:numId w:val="7"/>
      </w:numPr>
    </w:pPr>
  </w:style>
  <w:style w:type="numbering" w:customStyle="1" w:styleId="Styl19">
    <w:name w:val="Styl19"/>
    <w:uiPriority w:val="99"/>
    <w:rsid w:val="008841A1"/>
    <w:pPr>
      <w:numPr>
        <w:numId w:val="10"/>
      </w:numPr>
    </w:pPr>
  </w:style>
  <w:style w:type="numbering" w:customStyle="1" w:styleId="Styl21">
    <w:name w:val="Styl21"/>
    <w:uiPriority w:val="99"/>
    <w:rsid w:val="008841A1"/>
    <w:pPr>
      <w:numPr>
        <w:numId w:val="11"/>
      </w:numPr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013D79"/>
    <w:rPr>
      <w:rFonts w:ascii="Segoe UI" w:hAnsi="Segoe UI" w:cs="Mangal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13D79"/>
    <w:rPr>
      <w:rFonts w:ascii="Segoe UI" w:eastAsia="Arial" w:hAnsi="Segoe UI" w:cs="Mangal"/>
      <w:color w:val="000000"/>
      <w:kern w:val="1"/>
      <w:sz w:val="18"/>
      <w:szCs w:val="16"/>
      <w:lang w:eastAsia="zh-CN" w:bidi="hi-IN"/>
    </w:rPr>
  </w:style>
  <w:style w:type="paragraph" w:styleId="Akapitzlist">
    <w:name w:val="List Paragraph"/>
    <w:aliases w:val="Normal,Akapit z listą3,Akapit z listą31,normalny tekst,L1,Numerowanie,Akapit z listą5,BulletC,Wyliczanie,Obiekt,Kolorowa lista — akcent 11,Akapit z numeracją,List Paragraph1,Akapit z listą BS,T_SZ_List Paragraph,Akapit normalny,lp1,lp11"/>
    <w:basedOn w:val="Normalny"/>
    <w:link w:val="AkapitzlistZnak"/>
    <w:uiPriority w:val="34"/>
    <w:qFormat/>
    <w:rsid w:val="001F6C65"/>
    <w:pPr>
      <w:ind w:left="720"/>
      <w:contextualSpacing/>
    </w:pPr>
    <w:rPr>
      <w:rFonts w:cs="Manga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67B7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67B71"/>
    <w:rPr>
      <w:rFonts w:cs="Mangal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67B71"/>
    <w:rPr>
      <w:rFonts w:ascii="Gulim" w:eastAsia="Arial" w:hAnsi="Gulim" w:cs="Mangal"/>
      <w:color w:val="000000"/>
      <w:kern w:val="1"/>
      <w:sz w:val="20"/>
      <w:szCs w:val="18"/>
      <w:lang w:eastAsia="zh-C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67B7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67B71"/>
    <w:rPr>
      <w:rFonts w:ascii="Gulim" w:eastAsia="Arial" w:hAnsi="Gulim" w:cs="Mangal"/>
      <w:b/>
      <w:bCs/>
      <w:color w:val="000000"/>
      <w:kern w:val="1"/>
      <w:sz w:val="20"/>
      <w:szCs w:val="18"/>
      <w:lang w:eastAsia="zh-CN" w:bidi="hi-IN"/>
    </w:rPr>
  </w:style>
  <w:style w:type="paragraph" w:styleId="Nagwek">
    <w:name w:val="header"/>
    <w:basedOn w:val="Normalny"/>
    <w:link w:val="NagwekZnak"/>
    <w:uiPriority w:val="99"/>
    <w:unhideWhenUsed/>
    <w:rsid w:val="00D41698"/>
    <w:pPr>
      <w:tabs>
        <w:tab w:val="center" w:pos="4536"/>
        <w:tab w:val="right" w:pos="9072"/>
      </w:tabs>
    </w:pPr>
    <w:rPr>
      <w:rFonts w:cs="Mangal"/>
    </w:rPr>
  </w:style>
  <w:style w:type="character" w:customStyle="1" w:styleId="NagwekZnak">
    <w:name w:val="Nagłówek Znak"/>
    <w:basedOn w:val="Domylnaczcionkaakapitu"/>
    <w:link w:val="Nagwek"/>
    <w:uiPriority w:val="99"/>
    <w:rsid w:val="00D41698"/>
    <w:rPr>
      <w:rFonts w:ascii="Gulim" w:eastAsia="Arial" w:hAnsi="Gulim" w:cs="Mangal"/>
      <w:color w:val="000000"/>
      <w:kern w:val="1"/>
      <w:sz w:val="20"/>
      <w:szCs w:val="24"/>
      <w:lang w:eastAsia="zh-CN" w:bidi="hi-IN"/>
    </w:rPr>
  </w:style>
  <w:style w:type="paragraph" w:customStyle="1" w:styleId="Default">
    <w:name w:val="Default"/>
    <w:rsid w:val="00853FFE"/>
    <w:pPr>
      <w:suppressAutoHyphens/>
      <w:autoSpaceDE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zh-CN"/>
    </w:rPr>
  </w:style>
  <w:style w:type="character" w:customStyle="1" w:styleId="AkapitzlistZnak">
    <w:name w:val="Akapit z listą Znak"/>
    <w:aliases w:val="Normal Znak,Akapit z listą3 Znak,Akapit z listą31 Znak,normalny tekst Znak,L1 Znak,Numerowanie Znak,Akapit z listą5 Znak,BulletC Znak,Wyliczanie Znak,Obiekt Znak,Kolorowa lista — akcent 11 Znak,Akapit z numeracją Znak,lp1 Znak"/>
    <w:link w:val="Akapitzlist"/>
    <w:uiPriority w:val="34"/>
    <w:qFormat/>
    <w:locked/>
    <w:rsid w:val="00E71009"/>
    <w:rPr>
      <w:rFonts w:ascii="Gulim" w:eastAsia="Arial" w:hAnsi="Gulim" w:cs="Mangal"/>
      <w:color w:val="000000"/>
      <w:kern w:val="1"/>
      <w:sz w:val="20"/>
      <w:szCs w:val="24"/>
      <w:lang w:eastAsia="zh-CN" w:bidi="hi-IN"/>
    </w:rPr>
  </w:style>
  <w:style w:type="numbering" w:customStyle="1" w:styleId="WW8Num159">
    <w:name w:val="WW8Num159"/>
    <w:rsid w:val="00A91140"/>
    <w:pPr>
      <w:numPr>
        <w:numId w:val="15"/>
      </w:numPr>
    </w:pPr>
  </w:style>
  <w:style w:type="paragraph" w:customStyle="1" w:styleId="Textbody">
    <w:name w:val="Text body"/>
    <w:basedOn w:val="Normalny"/>
    <w:qFormat/>
    <w:rsid w:val="007F2D16"/>
    <w:pPr>
      <w:jc w:val="both"/>
      <w:textAlignment w:val="auto"/>
    </w:pPr>
    <w:rPr>
      <w:rFonts w:ascii="Times New Roman" w:eastAsia="Times New Roman" w:hAnsi="Times New Roman" w:cs="Times New Roman"/>
      <w:color w:val="auto"/>
      <w:kern w:val="0"/>
      <w:sz w:val="22"/>
      <w:szCs w:val="20"/>
      <w:lang w:bidi="ar-SA"/>
    </w:rPr>
  </w:style>
  <w:style w:type="numbering" w:customStyle="1" w:styleId="WW8Num15">
    <w:name w:val="WW8Num15"/>
    <w:rsid w:val="007F2D16"/>
    <w:pPr>
      <w:numPr>
        <w:numId w:val="16"/>
      </w:numPr>
    </w:pPr>
  </w:style>
  <w:style w:type="character" w:styleId="Hipercze">
    <w:name w:val="Hyperlink"/>
    <w:rsid w:val="006D23D1"/>
    <w:rPr>
      <w:color w:val="0000FF"/>
      <w:u w:val="single"/>
    </w:rPr>
  </w:style>
  <w:style w:type="paragraph" w:customStyle="1" w:styleId="ustp">
    <w:name w:val="ustęp"/>
    <w:basedOn w:val="Normalny"/>
    <w:rsid w:val="006D23D1"/>
    <w:pPr>
      <w:widowControl w:val="0"/>
      <w:tabs>
        <w:tab w:val="num" w:pos="0"/>
      </w:tabs>
      <w:ind w:left="432" w:hanging="432"/>
      <w:textAlignment w:val="auto"/>
    </w:pPr>
    <w:rPr>
      <w:rFonts w:ascii="Liberation Serif" w:eastAsia="SimSun" w:hAnsi="Liberation Serif" w:cs="Mangal"/>
      <w:color w:val="auto"/>
      <w:sz w:val="22"/>
    </w:rPr>
  </w:style>
  <w:style w:type="character" w:customStyle="1" w:styleId="TekstpodstawowyZnak">
    <w:name w:val="Tekst podstawowy Znak"/>
    <w:link w:val="Tekstpodstawowy"/>
    <w:rsid w:val="00EC12A9"/>
    <w:rPr>
      <w:sz w:val="24"/>
      <w:lang w:val="pl-PL" w:bidi="ar-SA"/>
    </w:rPr>
  </w:style>
  <w:style w:type="paragraph" w:customStyle="1" w:styleId="Tekstpodstawowy21">
    <w:name w:val="Tekst podstawowy 21"/>
    <w:basedOn w:val="Normalny"/>
    <w:rsid w:val="00EC12A9"/>
    <w:pPr>
      <w:jc w:val="both"/>
    </w:pPr>
    <w:rPr>
      <w:rFonts w:ascii="Times New Roman" w:hAnsi="Times New Roman"/>
      <w:i/>
      <w:sz w:val="24"/>
    </w:rPr>
  </w:style>
  <w:style w:type="character" w:customStyle="1" w:styleId="Domylnaczcionkaakapitu1">
    <w:name w:val="Domyślna czcionka akapitu1"/>
    <w:rsid w:val="00C17090"/>
  </w:style>
  <w:style w:type="paragraph" w:styleId="Tekstpodstawowy">
    <w:name w:val="Body Text"/>
    <w:basedOn w:val="Normalny"/>
    <w:link w:val="TekstpodstawowyZnak"/>
    <w:uiPriority w:val="1"/>
    <w:qFormat/>
    <w:rsid w:val="00732191"/>
    <w:pPr>
      <w:widowControl w:val="0"/>
      <w:suppressAutoHyphens w:val="0"/>
      <w:autoSpaceDE w:val="0"/>
      <w:autoSpaceDN w:val="0"/>
      <w:ind w:left="544" w:hanging="428"/>
      <w:jc w:val="both"/>
      <w:textAlignment w:val="auto"/>
    </w:pPr>
    <w:rPr>
      <w:rFonts w:asciiTheme="minorHAnsi" w:eastAsiaTheme="minorHAnsi" w:hAnsiTheme="minorHAnsi" w:cstheme="minorBidi"/>
      <w:color w:val="auto"/>
      <w:kern w:val="0"/>
      <w:sz w:val="24"/>
      <w:szCs w:val="22"/>
      <w:lang w:eastAsia="en-US" w:bidi="ar-SA"/>
    </w:rPr>
  </w:style>
  <w:style w:type="character" w:customStyle="1" w:styleId="TekstpodstawowyZnak1">
    <w:name w:val="Tekst podstawowy Znak1"/>
    <w:basedOn w:val="Domylnaczcionkaakapitu"/>
    <w:uiPriority w:val="99"/>
    <w:semiHidden/>
    <w:rsid w:val="00732191"/>
    <w:rPr>
      <w:rFonts w:ascii="Gulim" w:eastAsia="Arial" w:hAnsi="Gulim" w:cs="Mangal"/>
      <w:color w:val="000000"/>
      <w:kern w:val="1"/>
      <w:sz w:val="20"/>
      <w:szCs w:val="24"/>
      <w:lang w:eastAsia="zh-CN" w:bidi="hi-I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159E5"/>
    <w:rPr>
      <w:rFonts w:cs="Mangal"/>
      <w:szCs w:val="18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159E5"/>
    <w:rPr>
      <w:rFonts w:ascii="Gulim" w:eastAsia="Arial" w:hAnsi="Gulim" w:cs="Mangal"/>
      <w:color w:val="000000"/>
      <w:kern w:val="1"/>
      <w:sz w:val="20"/>
      <w:szCs w:val="18"/>
      <w:lang w:eastAsia="zh-CN" w:bidi="hi-I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159E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0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048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222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770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114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2565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3293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9144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18537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625730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29287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74589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250765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58623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4592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510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aczelnik.wir@ksp.policja.gov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iod@ksp.policja.gov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66E971-8F3D-429E-95A2-D6632EE06A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9</Pages>
  <Words>4082</Words>
  <Characters>24494</Characters>
  <Application>Microsoft Office Word</Application>
  <DocSecurity>0</DocSecurity>
  <Lines>204</Lines>
  <Paragraphs>57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Mariola Radecka</dc:creator>
  <cp:keywords/>
  <dc:description/>
  <cp:lastModifiedBy>Daniel Dembiński</cp:lastModifiedBy>
  <cp:revision>12</cp:revision>
  <cp:lastPrinted>2026-03-05T11:42:00Z</cp:lastPrinted>
  <dcterms:created xsi:type="dcterms:W3CDTF">2026-03-03T08:42:00Z</dcterms:created>
  <dcterms:modified xsi:type="dcterms:W3CDTF">2026-03-09T08:18:00Z</dcterms:modified>
</cp:coreProperties>
</file>